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footer1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D27AA" w:rsidRDefault="007D27AA" w:rsidP="00CC2492">
      <w:pPr>
        <w:pStyle w:val="221"/>
        <w:keepNext/>
        <w:keepLines/>
        <w:shd w:val="clear" w:color="auto" w:fill="auto"/>
        <w:spacing w:after="0" w:line="240" w:lineRule="auto"/>
        <w:jc w:val="center"/>
      </w:pPr>
      <w:bookmarkStart w:id="0" w:name="bookmark17"/>
    </w:p>
    <w:bookmarkEnd w:id="0"/>
    <w:p w:rsidR="00535754" w:rsidRPr="00B53268" w:rsidRDefault="00B53268" w:rsidP="00CC2492">
      <w:pPr>
        <w:pStyle w:val="221"/>
        <w:keepNext/>
        <w:keepLines/>
        <w:shd w:val="clear" w:color="auto" w:fill="auto"/>
        <w:spacing w:after="0" w:line="240" w:lineRule="auto"/>
        <w:jc w:val="center"/>
        <w:rPr>
          <w:sz w:val="26"/>
          <w:szCs w:val="26"/>
        </w:rPr>
      </w:pPr>
      <w:r w:rsidRPr="00B53268">
        <w:rPr>
          <w:sz w:val="26"/>
          <w:szCs w:val="26"/>
        </w:rPr>
        <w:t>ТЕХНОЛОГИЧЕСКАЯ СХЕМА ПРЕДОСТАВЛЕНИЯ ГОСУДАРСТВЕННОЙ УСЛУГИ «</w:t>
      </w:r>
      <w:r w:rsidR="00FC488B">
        <w:rPr>
          <w:sz w:val="26"/>
          <w:szCs w:val="26"/>
        </w:rPr>
        <w:t>ВЫДАЧА И АННУЛИРОВАНИЕ ОХОТНИЧЬИХ БИЛЕТОВ ЕД</w:t>
      </w:r>
      <w:r w:rsidR="00FC488B">
        <w:rPr>
          <w:sz w:val="26"/>
          <w:szCs w:val="26"/>
        </w:rPr>
        <w:t>И</w:t>
      </w:r>
      <w:r w:rsidR="00FC488B">
        <w:rPr>
          <w:sz w:val="26"/>
          <w:szCs w:val="26"/>
        </w:rPr>
        <w:t>НОГО ФЕДЕРАЛЬНОГО ОБРАЗЦА</w:t>
      </w:r>
      <w:r w:rsidRPr="00B53268">
        <w:rPr>
          <w:sz w:val="26"/>
          <w:szCs w:val="26"/>
        </w:rPr>
        <w:t>»</w:t>
      </w:r>
    </w:p>
    <w:p w:rsidR="007D27AA" w:rsidRDefault="007D27AA" w:rsidP="00CC2492">
      <w:pPr>
        <w:pStyle w:val="221"/>
        <w:keepNext/>
        <w:keepLines/>
        <w:shd w:val="clear" w:color="auto" w:fill="auto"/>
        <w:spacing w:after="0" w:line="240" w:lineRule="auto"/>
        <w:jc w:val="center"/>
      </w:pPr>
    </w:p>
    <w:p w:rsidR="00535754" w:rsidRDefault="00535754" w:rsidP="00CC2492">
      <w:pPr>
        <w:pStyle w:val="221"/>
        <w:keepNext/>
        <w:keepLines/>
        <w:shd w:val="clear" w:color="auto" w:fill="auto"/>
        <w:spacing w:after="0" w:line="240" w:lineRule="auto"/>
        <w:jc w:val="left"/>
      </w:pPr>
      <w:bookmarkStart w:id="1" w:name="bookmark18"/>
      <w:r>
        <w:t>Раздел 1. «Общие сведения о государственной услуге»</w:t>
      </w:r>
      <w:bookmarkEnd w:id="1"/>
    </w:p>
    <w:p w:rsidR="007D27AA" w:rsidRDefault="007D27AA" w:rsidP="00CC2492">
      <w:pPr>
        <w:pStyle w:val="221"/>
        <w:keepNext/>
        <w:keepLines/>
        <w:shd w:val="clear" w:color="auto" w:fill="auto"/>
        <w:spacing w:after="0" w:line="240" w:lineRule="auto"/>
        <w:jc w:val="left"/>
      </w:pPr>
    </w:p>
    <w:tbl>
      <w:tblPr>
        <w:tblW w:w="974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58"/>
        <w:gridCol w:w="4895"/>
        <w:gridCol w:w="4394"/>
      </w:tblGrid>
      <w:tr w:rsidR="00BF56C0" w:rsidTr="0073283B">
        <w:tc>
          <w:tcPr>
            <w:tcW w:w="458" w:type="dxa"/>
          </w:tcPr>
          <w:p w:rsidR="00BF56C0" w:rsidRPr="0073283B" w:rsidRDefault="00BF56C0" w:rsidP="0073283B">
            <w:pPr>
              <w:pStyle w:val="6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</w:rPr>
            </w:pPr>
            <w:r w:rsidRPr="0073283B">
              <w:rPr>
                <w:rFonts w:ascii="Times New Roman" w:hAnsi="Times New Roman" w:cs="Times New Roman"/>
                <w:noProof w:val="0"/>
              </w:rPr>
              <w:t>№</w:t>
            </w:r>
          </w:p>
        </w:tc>
        <w:tc>
          <w:tcPr>
            <w:tcW w:w="4895" w:type="dxa"/>
          </w:tcPr>
          <w:p w:rsidR="00BF56C0" w:rsidRPr="00947317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</w:pPr>
            <w:r w:rsidRPr="00947317">
              <w:t>Параметр</w:t>
            </w:r>
          </w:p>
        </w:tc>
        <w:tc>
          <w:tcPr>
            <w:tcW w:w="4394" w:type="dxa"/>
          </w:tcPr>
          <w:p w:rsidR="00BF56C0" w:rsidRPr="00947317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</w:pPr>
            <w:r w:rsidRPr="00947317">
              <w:t>Значение параметра/ состояние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</w:pPr>
            <w:r>
              <w:t>1</w:t>
            </w:r>
          </w:p>
        </w:tc>
        <w:tc>
          <w:tcPr>
            <w:tcW w:w="4895" w:type="dxa"/>
          </w:tcPr>
          <w:p w:rsidR="00BF56C0" w:rsidRPr="0073283B" w:rsidRDefault="00BF56C0" w:rsidP="0073283B">
            <w:pPr>
              <w:jc w:val="center"/>
              <w:rPr>
                <w:rFonts w:ascii="Times New Roman" w:hAnsi="Times New Roman" w:cs="Times New Roman"/>
                <w:b/>
                <w:bCs/>
                <w:color w:val="auto"/>
                <w:sz w:val="23"/>
                <w:szCs w:val="23"/>
              </w:rPr>
            </w:pPr>
            <w:r w:rsidRPr="0073283B">
              <w:rPr>
                <w:rFonts w:ascii="Times New Roman" w:hAnsi="Times New Roman" w:cs="Times New Roman"/>
                <w:b/>
                <w:bCs/>
                <w:color w:val="auto"/>
                <w:sz w:val="23"/>
                <w:szCs w:val="23"/>
              </w:rPr>
              <w:t>2</w:t>
            </w:r>
          </w:p>
        </w:tc>
        <w:tc>
          <w:tcPr>
            <w:tcW w:w="4394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</w:pPr>
            <w:r>
              <w:t>3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1.</w:t>
            </w:r>
          </w:p>
        </w:tc>
        <w:tc>
          <w:tcPr>
            <w:tcW w:w="4895" w:type="dxa"/>
          </w:tcPr>
          <w:p w:rsidR="00BF56C0" w:rsidRDefault="00BF56C0" w:rsidP="0073283B">
            <w:pPr>
              <w:pStyle w:val="51"/>
              <w:shd w:val="clear" w:color="auto" w:fill="auto"/>
              <w:spacing w:line="264" w:lineRule="exact"/>
              <w:ind w:firstLine="0"/>
            </w:pPr>
            <w:r>
              <w:t>Наименование органа, предоставляющего услугу</w:t>
            </w:r>
          </w:p>
        </w:tc>
        <w:tc>
          <w:tcPr>
            <w:tcW w:w="4394" w:type="dxa"/>
          </w:tcPr>
          <w:p w:rsidR="00BF56C0" w:rsidRPr="0073283B" w:rsidRDefault="00FC488B" w:rsidP="00FC488B">
            <w:pPr>
              <w:pStyle w:val="51"/>
              <w:shd w:val="clear" w:color="auto" w:fill="auto"/>
              <w:spacing w:line="264" w:lineRule="exact"/>
              <w:ind w:firstLine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Служба природопользования и охраны окружающей среды</w:t>
            </w:r>
            <w:r w:rsidR="005D5ACD">
              <w:rPr>
                <w:b w:val="0"/>
                <w:sz w:val="22"/>
                <w:szCs w:val="22"/>
              </w:rPr>
              <w:t xml:space="preserve"> Астраханской области </w:t>
            </w:r>
            <w:r w:rsidR="007E57F9" w:rsidRPr="0073283B">
              <w:rPr>
                <w:b w:val="0"/>
                <w:sz w:val="22"/>
                <w:szCs w:val="22"/>
              </w:rPr>
              <w:t xml:space="preserve"> (далее – </w:t>
            </w:r>
            <w:r>
              <w:rPr>
                <w:b w:val="0"/>
                <w:sz w:val="22"/>
                <w:szCs w:val="22"/>
              </w:rPr>
              <w:t>служба</w:t>
            </w:r>
            <w:r w:rsidR="007E57F9" w:rsidRPr="0073283B">
              <w:rPr>
                <w:b w:val="0"/>
                <w:sz w:val="22"/>
                <w:szCs w:val="22"/>
              </w:rPr>
              <w:t>)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2.</w:t>
            </w:r>
          </w:p>
        </w:tc>
        <w:tc>
          <w:tcPr>
            <w:tcW w:w="4895" w:type="dxa"/>
          </w:tcPr>
          <w:p w:rsidR="00BF56C0" w:rsidRDefault="00BF56C0" w:rsidP="0073283B">
            <w:pPr>
              <w:pStyle w:val="51"/>
              <w:shd w:val="clear" w:color="auto" w:fill="auto"/>
              <w:spacing w:line="254" w:lineRule="exact"/>
              <w:ind w:firstLine="0"/>
            </w:pPr>
            <w:r>
              <w:t>Номер услуги в федеральном реестре</w:t>
            </w:r>
          </w:p>
        </w:tc>
        <w:tc>
          <w:tcPr>
            <w:tcW w:w="4394" w:type="dxa"/>
          </w:tcPr>
          <w:p w:rsidR="005D5ACD" w:rsidRPr="00081892" w:rsidRDefault="005D5ACD" w:rsidP="00BF56C0">
            <w:pPr>
              <w:rPr>
                <w:rFonts w:ascii="Times New Roman" w:hAnsi="Times New Roman" w:cs="Times New Roman"/>
                <w:color w:val="auto"/>
                <w:sz w:val="22"/>
                <w:szCs w:val="22"/>
              </w:rPr>
            </w:pPr>
            <w:r w:rsidRPr="005D5ACD">
              <w:rPr>
                <w:rFonts w:ascii="Times New Roman" w:hAnsi="Times New Roman" w:cs="Times New Roman"/>
                <w:color w:val="auto"/>
                <w:sz w:val="22"/>
                <w:szCs w:val="22"/>
              </w:rPr>
              <w:t>3040100010000089244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3.</w:t>
            </w:r>
          </w:p>
        </w:tc>
        <w:tc>
          <w:tcPr>
            <w:tcW w:w="4895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Полное наименование услуги</w:t>
            </w:r>
          </w:p>
        </w:tc>
        <w:tc>
          <w:tcPr>
            <w:tcW w:w="4394" w:type="dxa"/>
          </w:tcPr>
          <w:p w:rsidR="00BF56C0" w:rsidRPr="0073283B" w:rsidRDefault="00FC488B" w:rsidP="0073283B">
            <w:pPr>
              <w:pStyle w:val="51"/>
              <w:shd w:val="clear" w:color="auto" w:fill="auto"/>
              <w:spacing w:line="264" w:lineRule="exact"/>
              <w:ind w:firstLine="0"/>
              <w:rPr>
                <w:b w:val="0"/>
                <w:sz w:val="22"/>
                <w:szCs w:val="22"/>
              </w:rPr>
            </w:pPr>
            <w:r w:rsidRPr="00FC488B">
              <w:rPr>
                <w:b w:val="0"/>
                <w:sz w:val="22"/>
                <w:szCs w:val="22"/>
              </w:rPr>
              <w:t>Выдача и аннулирование охотничьих бил</w:t>
            </w:r>
            <w:r w:rsidRPr="00FC488B">
              <w:rPr>
                <w:b w:val="0"/>
                <w:sz w:val="22"/>
                <w:szCs w:val="22"/>
              </w:rPr>
              <w:t>е</w:t>
            </w:r>
            <w:r w:rsidRPr="00FC488B">
              <w:rPr>
                <w:b w:val="0"/>
                <w:sz w:val="22"/>
                <w:szCs w:val="22"/>
              </w:rPr>
              <w:t>тов единого федерального образца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4.</w:t>
            </w:r>
          </w:p>
        </w:tc>
        <w:tc>
          <w:tcPr>
            <w:tcW w:w="4895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Краткое наименование услуги</w:t>
            </w:r>
          </w:p>
        </w:tc>
        <w:tc>
          <w:tcPr>
            <w:tcW w:w="4394" w:type="dxa"/>
          </w:tcPr>
          <w:p w:rsidR="00BF56C0" w:rsidRPr="0073283B" w:rsidRDefault="005D5ACD" w:rsidP="0073283B">
            <w:pPr>
              <w:pStyle w:val="51"/>
              <w:shd w:val="clear" w:color="auto" w:fill="auto"/>
              <w:spacing w:line="264" w:lineRule="exact"/>
              <w:ind w:firstLine="0"/>
              <w:rPr>
                <w:sz w:val="10"/>
                <w:szCs w:val="10"/>
              </w:rPr>
            </w:pPr>
            <w:r w:rsidRPr="00FC488B">
              <w:rPr>
                <w:b w:val="0"/>
                <w:sz w:val="22"/>
                <w:szCs w:val="22"/>
              </w:rPr>
              <w:t>Выдача и аннулирование охотничьих бил</w:t>
            </w:r>
            <w:r w:rsidRPr="00FC488B">
              <w:rPr>
                <w:b w:val="0"/>
                <w:sz w:val="22"/>
                <w:szCs w:val="22"/>
              </w:rPr>
              <w:t>е</w:t>
            </w:r>
            <w:r w:rsidRPr="00FC488B">
              <w:rPr>
                <w:b w:val="0"/>
                <w:sz w:val="22"/>
                <w:szCs w:val="22"/>
              </w:rPr>
              <w:t>тов единого федерального образца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5.</w:t>
            </w:r>
          </w:p>
        </w:tc>
        <w:tc>
          <w:tcPr>
            <w:tcW w:w="4895" w:type="dxa"/>
          </w:tcPr>
          <w:p w:rsidR="00BF56C0" w:rsidRDefault="00BF56C0" w:rsidP="0073283B">
            <w:pPr>
              <w:pStyle w:val="51"/>
              <w:shd w:val="clear" w:color="auto" w:fill="auto"/>
              <w:spacing w:line="254" w:lineRule="exact"/>
              <w:ind w:firstLine="0"/>
            </w:pPr>
            <w:r>
              <w:t>Административный регламент предоста</w:t>
            </w:r>
            <w:r>
              <w:t>в</w:t>
            </w:r>
            <w:r>
              <w:t>ления государственной услуги</w:t>
            </w:r>
          </w:p>
        </w:tc>
        <w:tc>
          <w:tcPr>
            <w:tcW w:w="4394" w:type="dxa"/>
          </w:tcPr>
          <w:p w:rsidR="00BF56C0" w:rsidRPr="00FC488B" w:rsidRDefault="00FC488B" w:rsidP="00673CE3">
            <w:pPr>
              <w:pStyle w:val="51"/>
              <w:shd w:val="clear" w:color="auto" w:fill="auto"/>
              <w:spacing w:line="264" w:lineRule="exact"/>
              <w:ind w:firstLine="0"/>
              <w:rPr>
                <w:b w:val="0"/>
                <w:sz w:val="22"/>
                <w:szCs w:val="22"/>
              </w:rPr>
            </w:pPr>
            <w:r w:rsidRPr="00673CE3">
              <w:rPr>
                <w:b w:val="0"/>
                <w:sz w:val="22"/>
                <w:szCs w:val="22"/>
              </w:rPr>
              <w:t>Постановление службы природопользов</w:t>
            </w:r>
            <w:r w:rsidRPr="00673CE3">
              <w:rPr>
                <w:b w:val="0"/>
                <w:sz w:val="22"/>
                <w:szCs w:val="22"/>
              </w:rPr>
              <w:t>а</w:t>
            </w:r>
            <w:r w:rsidRPr="00673CE3">
              <w:rPr>
                <w:b w:val="0"/>
                <w:sz w:val="22"/>
                <w:szCs w:val="22"/>
              </w:rPr>
              <w:t>ния и охраны окружающей среды Астр</w:t>
            </w:r>
            <w:r w:rsidRPr="00673CE3">
              <w:rPr>
                <w:b w:val="0"/>
                <w:sz w:val="22"/>
                <w:szCs w:val="22"/>
              </w:rPr>
              <w:t>а</w:t>
            </w:r>
            <w:r w:rsidRPr="00673CE3">
              <w:rPr>
                <w:b w:val="0"/>
                <w:sz w:val="22"/>
                <w:szCs w:val="22"/>
              </w:rPr>
              <w:t xml:space="preserve">ханской области от </w:t>
            </w:r>
            <w:r w:rsidR="00673CE3" w:rsidRPr="00673CE3">
              <w:rPr>
                <w:b w:val="0"/>
                <w:sz w:val="22"/>
                <w:szCs w:val="22"/>
              </w:rPr>
              <w:t>25</w:t>
            </w:r>
            <w:r w:rsidRPr="00673CE3">
              <w:rPr>
                <w:b w:val="0"/>
                <w:sz w:val="22"/>
                <w:szCs w:val="22"/>
              </w:rPr>
              <w:t>.</w:t>
            </w:r>
            <w:r w:rsidR="00673CE3" w:rsidRPr="00673CE3">
              <w:rPr>
                <w:b w:val="0"/>
                <w:sz w:val="22"/>
                <w:szCs w:val="22"/>
              </w:rPr>
              <w:t xml:space="preserve">12.2017 </w:t>
            </w:r>
            <w:r w:rsidRPr="00673CE3">
              <w:rPr>
                <w:b w:val="0"/>
                <w:sz w:val="22"/>
                <w:szCs w:val="22"/>
              </w:rPr>
              <w:t>г. №</w:t>
            </w:r>
            <w:r w:rsidR="00673CE3" w:rsidRPr="00673CE3">
              <w:rPr>
                <w:b w:val="0"/>
                <w:sz w:val="22"/>
                <w:szCs w:val="22"/>
              </w:rPr>
              <w:t xml:space="preserve"> 32</w:t>
            </w:r>
            <w:r w:rsidRPr="00673CE3">
              <w:rPr>
                <w:b w:val="0"/>
                <w:sz w:val="22"/>
                <w:szCs w:val="22"/>
              </w:rPr>
              <w:t xml:space="preserve">-П </w:t>
            </w:r>
            <w:r w:rsidR="00673CE3" w:rsidRPr="00673CE3">
              <w:rPr>
                <w:b w:val="0"/>
                <w:sz w:val="22"/>
                <w:szCs w:val="22"/>
              </w:rPr>
              <w:t>«Об административном регламенте службы природопользования и охраны окружающей среды Астраханской области предоставл</w:t>
            </w:r>
            <w:r w:rsidR="00673CE3" w:rsidRPr="00673CE3">
              <w:rPr>
                <w:b w:val="0"/>
                <w:sz w:val="22"/>
                <w:szCs w:val="22"/>
              </w:rPr>
              <w:t>е</w:t>
            </w:r>
            <w:r w:rsidR="00673CE3" w:rsidRPr="00673CE3">
              <w:rPr>
                <w:b w:val="0"/>
                <w:sz w:val="22"/>
                <w:szCs w:val="22"/>
              </w:rPr>
              <w:t>ния государственной услуги «Выдача и а</w:t>
            </w:r>
            <w:r w:rsidR="00673CE3" w:rsidRPr="00673CE3">
              <w:rPr>
                <w:b w:val="0"/>
                <w:sz w:val="22"/>
                <w:szCs w:val="22"/>
              </w:rPr>
              <w:t>н</w:t>
            </w:r>
            <w:r w:rsidR="00673CE3" w:rsidRPr="00673CE3">
              <w:rPr>
                <w:b w:val="0"/>
                <w:sz w:val="22"/>
                <w:szCs w:val="22"/>
              </w:rPr>
              <w:t>нулирование охотничьих билетов единого федерального образца»</w:t>
            </w:r>
          </w:p>
        </w:tc>
      </w:tr>
      <w:tr w:rsidR="00BF56C0" w:rsidTr="0073283B">
        <w:tc>
          <w:tcPr>
            <w:tcW w:w="458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6.</w:t>
            </w:r>
          </w:p>
        </w:tc>
        <w:tc>
          <w:tcPr>
            <w:tcW w:w="4895" w:type="dxa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Перечень «</w:t>
            </w:r>
            <w:proofErr w:type="spellStart"/>
            <w:r>
              <w:t>подуслуг</w:t>
            </w:r>
            <w:proofErr w:type="spellEnd"/>
            <w:r>
              <w:t>»</w:t>
            </w:r>
          </w:p>
        </w:tc>
        <w:tc>
          <w:tcPr>
            <w:tcW w:w="4394" w:type="dxa"/>
          </w:tcPr>
          <w:p w:rsidR="00703652" w:rsidRPr="0073283B" w:rsidRDefault="00703652" w:rsidP="007020FC">
            <w:pPr>
              <w:pStyle w:val="af7"/>
              <w:numPr>
                <w:ilvl w:val="0"/>
                <w:numId w:val="8"/>
              </w:numPr>
              <w:ind w:left="34" w:firstLine="0"/>
              <w:jc w:val="both"/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Выдача</w:t>
            </w:r>
            <w:r w:rsidR="00FC488B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 xml:space="preserve"> охотничьего билета единого федерального образца</w:t>
            </w:r>
            <w:r w:rsidRPr="0073283B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.</w:t>
            </w:r>
          </w:p>
          <w:p w:rsidR="00BF56C0" w:rsidRPr="00FC488B" w:rsidRDefault="00FC488B" w:rsidP="00FC488B">
            <w:pPr>
              <w:pStyle w:val="af7"/>
              <w:numPr>
                <w:ilvl w:val="0"/>
                <w:numId w:val="8"/>
              </w:numPr>
              <w:ind w:left="34" w:firstLine="0"/>
              <w:jc w:val="both"/>
              <w:rPr>
                <w:color w:val="auto"/>
                <w:sz w:val="10"/>
                <w:szCs w:val="10"/>
              </w:rPr>
            </w:pPr>
            <w:r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Аннулирование охотничьего билета единого федерального образца</w:t>
            </w:r>
            <w:r w:rsidR="00703652" w:rsidRPr="0073283B">
              <w:rPr>
                <w:rFonts w:ascii="Times New Roman" w:hAnsi="Times New Roman" w:cs="Times New Roman"/>
                <w:bCs/>
                <w:color w:val="auto"/>
                <w:sz w:val="22"/>
                <w:szCs w:val="22"/>
              </w:rPr>
              <w:t>.</w:t>
            </w:r>
          </w:p>
        </w:tc>
      </w:tr>
      <w:tr w:rsidR="00BF56C0" w:rsidTr="0073283B">
        <w:tc>
          <w:tcPr>
            <w:tcW w:w="458" w:type="dxa"/>
            <w:vMerge w:val="restart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7.</w:t>
            </w:r>
          </w:p>
        </w:tc>
        <w:tc>
          <w:tcPr>
            <w:tcW w:w="4895" w:type="dxa"/>
            <w:vMerge w:val="restart"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  <w:r>
              <w:t>Способы оценки качества предоставления государственной услуги</w:t>
            </w:r>
          </w:p>
        </w:tc>
        <w:tc>
          <w:tcPr>
            <w:tcW w:w="4394" w:type="dxa"/>
          </w:tcPr>
          <w:p w:rsidR="00BF56C0" w:rsidRPr="005D5ACD" w:rsidRDefault="00F20F3D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5D5ACD">
              <w:rPr>
                <w:b w:val="0"/>
                <w:sz w:val="22"/>
                <w:szCs w:val="22"/>
              </w:rPr>
              <w:t>официальный сайт органа</w:t>
            </w:r>
          </w:p>
        </w:tc>
      </w:tr>
      <w:tr w:rsidR="00BF56C0" w:rsidTr="0073283B">
        <w:tc>
          <w:tcPr>
            <w:tcW w:w="458" w:type="dxa"/>
            <w:vMerge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</w:p>
        </w:tc>
        <w:tc>
          <w:tcPr>
            <w:tcW w:w="4895" w:type="dxa"/>
            <w:vMerge/>
          </w:tcPr>
          <w:p w:rsidR="00BF56C0" w:rsidRDefault="00BF56C0" w:rsidP="0073283B">
            <w:pPr>
              <w:pStyle w:val="51"/>
              <w:shd w:val="clear" w:color="auto" w:fill="auto"/>
              <w:spacing w:line="240" w:lineRule="auto"/>
              <w:ind w:firstLine="0"/>
            </w:pPr>
          </w:p>
        </w:tc>
        <w:tc>
          <w:tcPr>
            <w:tcW w:w="4394" w:type="dxa"/>
          </w:tcPr>
          <w:p w:rsidR="00BF56C0" w:rsidRPr="005D5ACD" w:rsidRDefault="00F20F3D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5D5ACD">
              <w:rPr>
                <w:b w:val="0"/>
                <w:sz w:val="22"/>
                <w:szCs w:val="22"/>
              </w:rPr>
              <w:t>другие способы</w:t>
            </w:r>
          </w:p>
        </w:tc>
      </w:tr>
    </w:tbl>
    <w:p w:rsidR="00535754" w:rsidRDefault="00535754" w:rsidP="00CC2492">
      <w:pPr>
        <w:rPr>
          <w:color w:val="auto"/>
          <w:sz w:val="2"/>
          <w:szCs w:val="2"/>
        </w:rPr>
        <w:sectPr w:rsidR="00535754" w:rsidSect="0073283B">
          <w:headerReference w:type="even" r:id="rId9"/>
          <w:headerReference w:type="default" r:id="rId10"/>
          <w:headerReference w:type="first" r:id="rId11"/>
          <w:type w:val="nextColumn"/>
          <w:pgSz w:w="11905" w:h="16837"/>
          <w:pgMar w:top="1134" w:right="851" w:bottom="1134" w:left="1418" w:header="0" w:footer="6" w:gutter="0"/>
          <w:pgNumType w:start="1"/>
          <w:cols w:space="720"/>
          <w:noEndnote/>
          <w:docGrid w:linePitch="360"/>
        </w:sectPr>
      </w:pPr>
    </w:p>
    <w:p w:rsidR="00535754" w:rsidRDefault="00535754" w:rsidP="00CC2492">
      <w:pPr>
        <w:pStyle w:val="42"/>
        <w:shd w:val="clear" w:color="auto" w:fill="auto"/>
        <w:spacing w:after="0" w:line="240" w:lineRule="auto"/>
      </w:pPr>
      <w:r>
        <w:lastRenderedPageBreak/>
        <w:t>Раздел 2. «Общие сведения о «</w:t>
      </w:r>
      <w:proofErr w:type="spellStart"/>
      <w:r>
        <w:t>подуслугах</w:t>
      </w:r>
      <w:proofErr w:type="spellEnd"/>
      <w:r>
        <w:t>»</w:t>
      </w:r>
    </w:p>
    <w:p w:rsidR="00CC2492" w:rsidRDefault="00CC2492" w:rsidP="00CC2492">
      <w:pPr>
        <w:pStyle w:val="42"/>
        <w:shd w:val="clear" w:color="auto" w:fill="auto"/>
        <w:spacing w:after="0" w:line="240" w:lineRule="auto"/>
      </w:pPr>
    </w:p>
    <w:tbl>
      <w:tblPr>
        <w:tblW w:w="0" w:type="auto"/>
        <w:tblInd w:w="1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98"/>
        <w:gridCol w:w="980"/>
        <w:gridCol w:w="1538"/>
        <w:gridCol w:w="1493"/>
        <w:gridCol w:w="1336"/>
        <w:gridCol w:w="1336"/>
        <w:gridCol w:w="1361"/>
        <w:gridCol w:w="1361"/>
        <w:gridCol w:w="1361"/>
        <w:gridCol w:w="1819"/>
        <w:gridCol w:w="1041"/>
      </w:tblGrid>
      <w:tr w:rsidR="005241D6" w:rsidRPr="0073283B" w:rsidTr="006E77CB">
        <w:tc>
          <w:tcPr>
            <w:tcW w:w="2049" w:type="dxa"/>
            <w:gridSpan w:val="2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Срок предоста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ления в завис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мости от условий</w:t>
            </w:r>
          </w:p>
        </w:tc>
        <w:tc>
          <w:tcPr>
            <w:tcW w:w="1482" w:type="dxa"/>
            <w:vMerge w:val="restart"/>
          </w:tcPr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Основания отказа в приеме 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кументов</w:t>
            </w:r>
          </w:p>
        </w:tc>
        <w:tc>
          <w:tcPr>
            <w:tcW w:w="1438" w:type="dxa"/>
            <w:vMerge w:val="restart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Основания отказа в предоста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лении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</w:t>
            </w:r>
            <w:r w:rsidRPr="0073283B">
              <w:rPr>
                <w:b w:val="0"/>
                <w:sz w:val="22"/>
                <w:szCs w:val="22"/>
              </w:rPr>
              <w:t>д</w:t>
            </w:r>
            <w:r w:rsidRPr="0073283B">
              <w:rPr>
                <w:b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</w:t>
            </w:r>
          </w:p>
        </w:tc>
        <w:tc>
          <w:tcPr>
            <w:tcW w:w="1288" w:type="dxa"/>
            <w:vMerge w:val="restart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Основания приост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новления предоста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ления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</w:t>
            </w:r>
          </w:p>
        </w:tc>
        <w:tc>
          <w:tcPr>
            <w:tcW w:w="1288" w:type="dxa"/>
            <w:vMerge w:val="restart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Срок пр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остановл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ния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ставления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</w:t>
            </w:r>
          </w:p>
        </w:tc>
        <w:tc>
          <w:tcPr>
            <w:tcW w:w="3936" w:type="dxa"/>
            <w:gridSpan w:val="3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Плата за предоставление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</w:t>
            </w:r>
          </w:p>
        </w:tc>
        <w:tc>
          <w:tcPr>
            <w:tcW w:w="1750" w:type="dxa"/>
            <w:vMerge w:val="restart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Способ обр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щения за пол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чением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</w:t>
            </w:r>
            <w:r w:rsidRPr="0073283B">
              <w:rPr>
                <w:b w:val="0"/>
                <w:sz w:val="22"/>
                <w:szCs w:val="22"/>
              </w:rPr>
              <w:t>д</w:t>
            </w:r>
            <w:r w:rsidRPr="0073283B">
              <w:rPr>
                <w:b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</w:t>
            </w:r>
          </w:p>
        </w:tc>
        <w:tc>
          <w:tcPr>
            <w:tcW w:w="1393" w:type="dxa"/>
            <w:vMerge w:val="restart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Способ пол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чения резул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тата «</w:t>
            </w:r>
            <w:proofErr w:type="spellStart"/>
            <w:r w:rsidRPr="0073283B">
              <w:rPr>
                <w:b w:val="0"/>
                <w:sz w:val="22"/>
                <w:szCs w:val="22"/>
              </w:rPr>
              <w:t>по</w:t>
            </w:r>
            <w:r w:rsidRPr="0073283B">
              <w:rPr>
                <w:b w:val="0"/>
                <w:sz w:val="22"/>
                <w:szCs w:val="22"/>
              </w:rPr>
              <w:t>д</w:t>
            </w:r>
            <w:r w:rsidRPr="0073283B">
              <w:rPr>
                <w:b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b w:val="0"/>
                <w:sz w:val="22"/>
                <w:szCs w:val="22"/>
              </w:rPr>
              <w:t>»</w:t>
            </w:r>
          </w:p>
        </w:tc>
      </w:tr>
      <w:tr w:rsidR="005241D6" w:rsidRPr="0073283B" w:rsidTr="006E77CB">
        <w:tc>
          <w:tcPr>
            <w:tcW w:w="1024" w:type="dxa"/>
          </w:tcPr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при п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даче заявл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ния по месту ж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ства (месту нахо</w:t>
            </w:r>
            <w:r w:rsidRPr="0073283B">
              <w:rPr>
                <w:b w:val="0"/>
                <w:sz w:val="22"/>
                <w:szCs w:val="22"/>
              </w:rPr>
              <w:t>ж</w:t>
            </w:r>
            <w:r w:rsidRPr="0073283B">
              <w:rPr>
                <w:b w:val="0"/>
                <w:sz w:val="22"/>
                <w:szCs w:val="22"/>
              </w:rPr>
              <w:t>дения юр. л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ца)</w:t>
            </w:r>
          </w:p>
        </w:tc>
        <w:tc>
          <w:tcPr>
            <w:tcW w:w="1025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при подаче зая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ления не по месту ж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</w:t>
            </w:r>
            <w:r w:rsidRPr="0073283B">
              <w:rPr>
                <w:b w:val="0"/>
                <w:sz w:val="22"/>
                <w:szCs w:val="22"/>
              </w:rPr>
              <w:t>ь</w:t>
            </w:r>
            <w:r w:rsidRPr="0073283B">
              <w:rPr>
                <w:b w:val="0"/>
                <w:sz w:val="22"/>
                <w:szCs w:val="22"/>
              </w:rPr>
              <w:t>ства (по месту обр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щения)</w:t>
            </w:r>
          </w:p>
        </w:tc>
        <w:tc>
          <w:tcPr>
            <w:tcW w:w="1482" w:type="dxa"/>
            <w:vMerge/>
          </w:tcPr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2"/>
                <w:szCs w:val="22"/>
              </w:rPr>
            </w:pPr>
          </w:p>
        </w:tc>
        <w:tc>
          <w:tcPr>
            <w:tcW w:w="1438" w:type="dxa"/>
            <w:vMerge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</w:p>
        </w:tc>
        <w:tc>
          <w:tcPr>
            <w:tcW w:w="1288" w:type="dxa"/>
            <w:vMerge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</w:p>
        </w:tc>
        <w:tc>
          <w:tcPr>
            <w:tcW w:w="1288" w:type="dxa"/>
            <w:vMerge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</w:p>
        </w:tc>
        <w:tc>
          <w:tcPr>
            <w:tcW w:w="1312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наличие платы (госуда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ственной пошлины)</w:t>
            </w:r>
          </w:p>
        </w:tc>
        <w:tc>
          <w:tcPr>
            <w:tcW w:w="1312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Реквизиты нормати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ного пр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вового акта, являющ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гося осн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ванием для взимания платы (госуда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ственной пошлины)</w:t>
            </w:r>
          </w:p>
        </w:tc>
        <w:tc>
          <w:tcPr>
            <w:tcW w:w="1312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КБК для взимания платы (госуда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ственной пошлины), в том числе через МФЦ</w:t>
            </w:r>
          </w:p>
        </w:tc>
        <w:tc>
          <w:tcPr>
            <w:tcW w:w="1750" w:type="dxa"/>
            <w:vMerge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</w:p>
        </w:tc>
        <w:tc>
          <w:tcPr>
            <w:tcW w:w="1393" w:type="dxa"/>
            <w:vMerge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</w:p>
        </w:tc>
      </w:tr>
      <w:tr w:rsidR="005241D6" w:rsidRPr="0073283B" w:rsidTr="006E77CB">
        <w:trPr>
          <w:trHeight w:val="332"/>
        </w:trPr>
        <w:tc>
          <w:tcPr>
            <w:tcW w:w="1024" w:type="dxa"/>
          </w:tcPr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1025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1482" w:type="dxa"/>
          </w:tcPr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1438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1288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1288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1312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  <w:tc>
          <w:tcPr>
            <w:tcW w:w="1312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8</w:t>
            </w:r>
          </w:p>
        </w:tc>
        <w:tc>
          <w:tcPr>
            <w:tcW w:w="1312" w:type="dxa"/>
          </w:tcPr>
          <w:p w:rsidR="007C7A8E" w:rsidRPr="0073283B" w:rsidRDefault="007A0EBA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9</w:t>
            </w:r>
          </w:p>
        </w:tc>
        <w:tc>
          <w:tcPr>
            <w:tcW w:w="1750" w:type="dxa"/>
          </w:tcPr>
          <w:p w:rsidR="007C7A8E" w:rsidRPr="0073283B" w:rsidRDefault="007C7A8E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  <w:r w:rsidR="007A0EBA" w:rsidRPr="0073283B">
              <w:rPr>
                <w:b w:val="0"/>
                <w:sz w:val="22"/>
                <w:szCs w:val="22"/>
              </w:rPr>
              <w:t>0</w:t>
            </w:r>
          </w:p>
        </w:tc>
        <w:tc>
          <w:tcPr>
            <w:tcW w:w="1393" w:type="dxa"/>
          </w:tcPr>
          <w:p w:rsidR="007C7A8E" w:rsidRPr="0073283B" w:rsidRDefault="007A0EBA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11</w:t>
            </w:r>
          </w:p>
        </w:tc>
      </w:tr>
      <w:tr w:rsidR="007C7A8E" w:rsidRPr="0073283B" w:rsidTr="00F1770E">
        <w:tc>
          <w:tcPr>
            <w:tcW w:w="14624" w:type="dxa"/>
            <w:gridSpan w:val="11"/>
          </w:tcPr>
          <w:p w:rsidR="007C7A8E" w:rsidRPr="0073283B" w:rsidRDefault="006E77CB" w:rsidP="008C2B73">
            <w:pPr>
              <w:pStyle w:val="42"/>
              <w:shd w:val="clear" w:color="auto" w:fill="auto"/>
              <w:spacing w:after="0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 xml:space="preserve">1. </w:t>
            </w:r>
            <w:r w:rsidR="007C7A8E" w:rsidRPr="0073283B">
              <w:rPr>
                <w:b w:val="0"/>
                <w:sz w:val="22"/>
                <w:szCs w:val="22"/>
              </w:rPr>
              <w:t xml:space="preserve">Выдача </w:t>
            </w:r>
            <w:r w:rsidR="008C2B73">
              <w:rPr>
                <w:b w:val="0"/>
                <w:sz w:val="22"/>
                <w:szCs w:val="22"/>
              </w:rPr>
              <w:t>охотничьего билета единого федерального образца</w:t>
            </w:r>
          </w:p>
        </w:tc>
      </w:tr>
      <w:tr w:rsidR="005241D6" w:rsidRPr="0073283B" w:rsidTr="006E77CB">
        <w:tc>
          <w:tcPr>
            <w:tcW w:w="1024" w:type="dxa"/>
          </w:tcPr>
          <w:p w:rsidR="007C7A8E" w:rsidRPr="00715369" w:rsidRDefault="00715369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15369">
              <w:rPr>
                <w:b w:val="0"/>
                <w:sz w:val="22"/>
                <w:szCs w:val="22"/>
              </w:rPr>
              <w:t>не б</w:t>
            </w:r>
            <w:r w:rsidRPr="00715369">
              <w:rPr>
                <w:b w:val="0"/>
                <w:sz w:val="22"/>
                <w:szCs w:val="22"/>
              </w:rPr>
              <w:t>о</w:t>
            </w:r>
            <w:r w:rsidRPr="00715369">
              <w:rPr>
                <w:b w:val="0"/>
                <w:sz w:val="22"/>
                <w:szCs w:val="22"/>
              </w:rPr>
              <w:t>лее 6</w:t>
            </w:r>
            <w:r w:rsidR="006E77CB" w:rsidRPr="00715369">
              <w:rPr>
                <w:b w:val="0"/>
                <w:sz w:val="22"/>
                <w:szCs w:val="22"/>
              </w:rPr>
              <w:t xml:space="preserve"> рабочих дней</w:t>
            </w:r>
          </w:p>
          <w:p w:rsidR="005D5ACD" w:rsidRPr="00715369" w:rsidRDefault="005D5ACD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</w:p>
          <w:p w:rsidR="005D5ACD" w:rsidRPr="00715369" w:rsidRDefault="005D5ACD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</w:p>
        </w:tc>
        <w:tc>
          <w:tcPr>
            <w:tcW w:w="1025" w:type="dxa"/>
          </w:tcPr>
          <w:p w:rsidR="007C7A8E" w:rsidRPr="00715369" w:rsidRDefault="00715369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 w:rsidRPr="00715369">
              <w:rPr>
                <w:b w:val="0"/>
                <w:sz w:val="22"/>
                <w:szCs w:val="22"/>
              </w:rPr>
              <w:t>не б</w:t>
            </w:r>
            <w:r w:rsidRPr="00715369">
              <w:rPr>
                <w:b w:val="0"/>
                <w:sz w:val="22"/>
                <w:szCs w:val="22"/>
              </w:rPr>
              <w:t>о</w:t>
            </w:r>
            <w:r w:rsidRPr="00715369">
              <w:rPr>
                <w:b w:val="0"/>
                <w:sz w:val="22"/>
                <w:szCs w:val="22"/>
              </w:rPr>
              <w:t>лее 6</w:t>
            </w:r>
            <w:r w:rsidR="00FC488B" w:rsidRPr="00715369">
              <w:rPr>
                <w:b w:val="0"/>
                <w:sz w:val="22"/>
                <w:szCs w:val="22"/>
              </w:rPr>
              <w:t xml:space="preserve"> раб</w:t>
            </w:r>
            <w:r w:rsidR="00FC488B" w:rsidRPr="00715369">
              <w:rPr>
                <w:b w:val="0"/>
                <w:sz w:val="22"/>
                <w:szCs w:val="22"/>
              </w:rPr>
              <w:t>о</w:t>
            </w:r>
            <w:r w:rsidR="00FC488B" w:rsidRPr="00715369">
              <w:rPr>
                <w:b w:val="0"/>
                <w:sz w:val="22"/>
                <w:szCs w:val="22"/>
              </w:rPr>
              <w:t>чих дней</w:t>
            </w:r>
          </w:p>
        </w:tc>
        <w:tc>
          <w:tcPr>
            <w:tcW w:w="1482" w:type="dxa"/>
          </w:tcPr>
          <w:p w:rsidR="007C7A8E" w:rsidRPr="0073283B" w:rsidRDefault="007C7A8E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</w:t>
            </w:r>
            <w:r w:rsidR="003021EE">
              <w:rPr>
                <w:b w:val="0"/>
                <w:sz w:val="22"/>
                <w:szCs w:val="22"/>
              </w:rPr>
              <w:t xml:space="preserve"> </w:t>
            </w:r>
            <w:r w:rsidR="00BC4AEE">
              <w:rPr>
                <w:b w:val="0"/>
                <w:sz w:val="22"/>
                <w:szCs w:val="22"/>
              </w:rPr>
              <w:t>Н</w:t>
            </w:r>
            <w:r w:rsidR="004C0CDD">
              <w:rPr>
                <w:b w:val="0"/>
                <w:sz w:val="22"/>
                <w:szCs w:val="22"/>
              </w:rPr>
              <w:t>есоо</w:t>
            </w:r>
            <w:r w:rsidR="004C0CDD">
              <w:rPr>
                <w:b w:val="0"/>
                <w:sz w:val="22"/>
                <w:szCs w:val="22"/>
              </w:rPr>
              <w:t>т</w:t>
            </w:r>
            <w:r w:rsidR="004C0CDD">
              <w:rPr>
                <w:b w:val="0"/>
                <w:sz w:val="22"/>
                <w:szCs w:val="22"/>
              </w:rPr>
              <w:t>ветствие предста</w:t>
            </w:r>
            <w:r w:rsidR="004C0CDD">
              <w:rPr>
                <w:b w:val="0"/>
                <w:sz w:val="22"/>
                <w:szCs w:val="22"/>
              </w:rPr>
              <w:t>в</w:t>
            </w:r>
            <w:r w:rsidR="004C0CDD">
              <w:rPr>
                <w:b w:val="0"/>
                <w:sz w:val="22"/>
                <w:szCs w:val="22"/>
              </w:rPr>
              <w:t>ленных д</w:t>
            </w:r>
            <w:r w:rsidR="004C0CDD">
              <w:rPr>
                <w:b w:val="0"/>
                <w:sz w:val="22"/>
                <w:szCs w:val="22"/>
              </w:rPr>
              <w:t>о</w:t>
            </w:r>
            <w:r w:rsidR="004C0CDD">
              <w:rPr>
                <w:b w:val="0"/>
                <w:sz w:val="22"/>
                <w:szCs w:val="22"/>
              </w:rPr>
              <w:t>кументов</w:t>
            </w:r>
            <w:r w:rsidR="005D5ACD">
              <w:rPr>
                <w:b w:val="0"/>
                <w:sz w:val="22"/>
                <w:szCs w:val="22"/>
              </w:rPr>
              <w:t>;</w:t>
            </w:r>
          </w:p>
          <w:p w:rsidR="007C7A8E" w:rsidRPr="0073283B" w:rsidRDefault="00715369" w:rsidP="004C0CDD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2. Не пре</w:t>
            </w:r>
            <w:r>
              <w:rPr>
                <w:b w:val="0"/>
                <w:sz w:val="22"/>
                <w:szCs w:val="22"/>
              </w:rPr>
              <w:t>д</w:t>
            </w:r>
            <w:r>
              <w:rPr>
                <w:b w:val="0"/>
                <w:sz w:val="22"/>
                <w:szCs w:val="22"/>
              </w:rPr>
              <w:t>ставление необходимых документов</w:t>
            </w:r>
          </w:p>
        </w:tc>
        <w:tc>
          <w:tcPr>
            <w:tcW w:w="1438" w:type="dxa"/>
          </w:tcPr>
          <w:p w:rsidR="005241D6" w:rsidRDefault="005241D6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 Отсу</w:t>
            </w:r>
            <w:r>
              <w:rPr>
                <w:b w:val="0"/>
                <w:sz w:val="22"/>
                <w:szCs w:val="22"/>
              </w:rPr>
              <w:t>т</w:t>
            </w:r>
            <w:r>
              <w:rPr>
                <w:b w:val="0"/>
                <w:sz w:val="22"/>
                <w:szCs w:val="22"/>
              </w:rPr>
              <w:t xml:space="preserve">ствие </w:t>
            </w:r>
            <w:r w:rsidRPr="005241D6">
              <w:rPr>
                <w:b w:val="0"/>
                <w:sz w:val="22"/>
                <w:szCs w:val="22"/>
              </w:rPr>
              <w:t>гра</w:t>
            </w:r>
            <w:r w:rsidRPr="005241D6">
              <w:rPr>
                <w:b w:val="0"/>
                <w:sz w:val="22"/>
                <w:szCs w:val="22"/>
              </w:rPr>
              <w:t>ж</w:t>
            </w:r>
            <w:r w:rsidRPr="005241D6">
              <w:rPr>
                <w:b w:val="0"/>
                <w:sz w:val="22"/>
                <w:szCs w:val="22"/>
              </w:rPr>
              <w:t>данской д</w:t>
            </w:r>
            <w:r w:rsidRPr="005241D6">
              <w:rPr>
                <w:b w:val="0"/>
                <w:sz w:val="22"/>
                <w:szCs w:val="22"/>
              </w:rPr>
              <w:t>е</w:t>
            </w:r>
            <w:r w:rsidRPr="005241D6">
              <w:rPr>
                <w:b w:val="0"/>
                <w:sz w:val="22"/>
                <w:szCs w:val="22"/>
              </w:rPr>
              <w:t>еспособн</w:t>
            </w:r>
            <w:r w:rsidRPr="005241D6">
              <w:rPr>
                <w:b w:val="0"/>
                <w:sz w:val="22"/>
                <w:szCs w:val="22"/>
              </w:rPr>
              <w:t>о</w:t>
            </w:r>
            <w:r w:rsidRPr="005241D6">
              <w:rPr>
                <w:b w:val="0"/>
                <w:sz w:val="22"/>
                <w:szCs w:val="22"/>
              </w:rPr>
              <w:t>стью в соо</w:t>
            </w:r>
            <w:r w:rsidRPr="005241D6">
              <w:rPr>
                <w:b w:val="0"/>
                <w:sz w:val="22"/>
                <w:szCs w:val="22"/>
              </w:rPr>
              <w:t>т</w:t>
            </w:r>
            <w:r w:rsidRPr="005241D6">
              <w:rPr>
                <w:b w:val="0"/>
                <w:sz w:val="22"/>
                <w:szCs w:val="22"/>
              </w:rPr>
              <w:t>ветствии с гражданским законод</w:t>
            </w:r>
            <w:r w:rsidRPr="005241D6">
              <w:rPr>
                <w:b w:val="0"/>
                <w:sz w:val="22"/>
                <w:szCs w:val="22"/>
              </w:rPr>
              <w:t>а</w:t>
            </w:r>
            <w:r w:rsidRPr="005241D6">
              <w:rPr>
                <w:b w:val="0"/>
                <w:sz w:val="22"/>
                <w:szCs w:val="22"/>
              </w:rPr>
              <w:t>тельством</w:t>
            </w:r>
            <w:r>
              <w:rPr>
                <w:b w:val="0"/>
                <w:sz w:val="22"/>
                <w:szCs w:val="22"/>
              </w:rPr>
              <w:t xml:space="preserve">; </w:t>
            </w:r>
          </w:p>
          <w:p w:rsidR="005241D6" w:rsidRDefault="005241D6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2. Наличие</w:t>
            </w:r>
            <w:r w:rsidRPr="005241D6">
              <w:rPr>
                <w:b w:val="0"/>
                <w:sz w:val="22"/>
                <w:szCs w:val="22"/>
              </w:rPr>
              <w:t xml:space="preserve"> непогаше</w:t>
            </w:r>
            <w:r w:rsidRPr="005241D6">
              <w:rPr>
                <w:b w:val="0"/>
                <w:sz w:val="22"/>
                <w:szCs w:val="22"/>
              </w:rPr>
              <w:t>н</w:t>
            </w:r>
            <w:r w:rsidRPr="005241D6">
              <w:rPr>
                <w:b w:val="0"/>
                <w:sz w:val="22"/>
                <w:szCs w:val="22"/>
              </w:rPr>
              <w:t>ной или н</w:t>
            </w:r>
            <w:r w:rsidRPr="005241D6">
              <w:rPr>
                <w:b w:val="0"/>
                <w:sz w:val="22"/>
                <w:szCs w:val="22"/>
              </w:rPr>
              <w:t>е</w:t>
            </w:r>
            <w:r w:rsidRPr="005241D6">
              <w:rPr>
                <w:b w:val="0"/>
                <w:sz w:val="22"/>
                <w:szCs w:val="22"/>
              </w:rPr>
              <w:t>снятой с</w:t>
            </w:r>
            <w:r w:rsidRPr="005241D6">
              <w:rPr>
                <w:b w:val="0"/>
                <w:sz w:val="22"/>
                <w:szCs w:val="22"/>
              </w:rPr>
              <w:t>у</w:t>
            </w:r>
            <w:r w:rsidRPr="005241D6">
              <w:rPr>
                <w:b w:val="0"/>
                <w:sz w:val="22"/>
                <w:szCs w:val="22"/>
              </w:rPr>
              <w:t>димости за совершение умышленн</w:t>
            </w:r>
            <w:r w:rsidRPr="005241D6">
              <w:rPr>
                <w:b w:val="0"/>
                <w:sz w:val="22"/>
                <w:szCs w:val="22"/>
              </w:rPr>
              <w:t>о</w:t>
            </w:r>
            <w:r>
              <w:rPr>
                <w:b w:val="0"/>
                <w:sz w:val="22"/>
                <w:szCs w:val="22"/>
              </w:rPr>
              <w:lastRenderedPageBreak/>
              <w:t>го престу</w:t>
            </w:r>
            <w:r>
              <w:rPr>
                <w:b w:val="0"/>
                <w:sz w:val="22"/>
                <w:szCs w:val="22"/>
              </w:rPr>
              <w:t>п</w:t>
            </w:r>
            <w:r>
              <w:rPr>
                <w:b w:val="0"/>
                <w:sz w:val="22"/>
                <w:szCs w:val="22"/>
              </w:rPr>
              <w:t>ления;</w:t>
            </w:r>
          </w:p>
          <w:p w:rsidR="005D5ACD" w:rsidRDefault="005241D6" w:rsidP="0073283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 Не знание требований</w:t>
            </w:r>
            <w:r w:rsidRPr="005241D6">
              <w:rPr>
                <w:b w:val="0"/>
                <w:sz w:val="22"/>
                <w:szCs w:val="22"/>
              </w:rPr>
              <w:t xml:space="preserve"> охотничьего минимума</w:t>
            </w:r>
            <w:r>
              <w:rPr>
                <w:b w:val="0"/>
                <w:sz w:val="22"/>
                <w:szCs w:val="22"/>
              </w:rPr>
              <w:t>;</w:t>
            </w:r>
          </w:p>
          <w:p w:rsidR="007C7A8E" w:rsidRPr="00E81B3C" w:rsidRDefault="005241D6" w:rsidP="00E81B3C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4</w:t>
            </w:r>
            <w:r w:rsidR="00BC4AEE">
              <w:rPr>
                <w:b w:val="0"/>
                <w:sz w:val="22"/>
                <w:szCs w:val="22"/>
              </w:rPr>
              <w:t>. С</w:t>
            </w:r>
            <w:r w:rsidR="006C2A44">
              <w:rPr>
                <w:b w:val="0"/>
                <w:sz w:val="22"/>
                <w:szCs w:val="22"/>
              </w:rPr>
              <w:t>удебное решение.</w:t>
            </w:r>
            <w:r w:rsidR="007C7A8E" w:rsidRPr="0073283B">
              <w:rPr>
                <w:b w:val="0"/>
                <w:sz w:val="22"/>
                <w:szCs w:val="22"/>
              </w:rPr>
              <w:t xml:space="preserve"> </w:t>
            </w:r>
          </w:p>
        </w:tc>
        <w:tc>
          <w:tcPr>
            <w:tcW w:w="1288" w:type="dxa"/>
          </w:tcPr>
          <w:p w:rsidR="007C7A8E" w:rsidRPr="0073283B" w:rsidRDefault="00CF409B" w:rsidP="00CF409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-</w:t>
            </w:r>
          </w:p>
        </w:tc>
        <w:tc>
          <w:tcPr>
            <w:tcW w:w="1288" w:type="dxa"/>
          </w:tcPr>
          <w:p w:rsidR="007C7A8E" w:rsidRPr="0073283B" w:rsidRDefault="00CF409B" w:rsidP="00CF409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</w:p>
        </w:tc>
        <w:tc>
          <w:tcPr>
            <w:tcW w:w="1312" w:type="dxa"/>
          </w:tcPr>
          <w:p w:rsidR="007C7A8E" w:rsidRPr="0073283B" w:rsidRDefault="00CF409B" w:rsidP="00CF409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</w:p>
        </w:tc>
        <w:tc>
          <w:tcPr>
            <w:tcW w:w="1312" w:type="dxa"/>
          </w:tcPr>
          <w:p w:rsidR="007C7A8E" w:rsidRPr="0073283B" w:rsidRDefault="00CF409B" w:rsidP="00CF409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</w:p>
        </w:tc>
        <w:tc>
          <w:tcPr>
            <w:tcW w:w="1312" w:type="dxa"/>
          </w:tcPr>
          <w:p w:rsidR="007C7A8E" w:rsidRPr="0073283B" w:rsidRDefault="00CF409B" w:rsidP="00CF409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</w:p>
        </w:tc>
        <w:tc>
          <w:tcPr>
            <w:tcW w:w="1750" w:type="dxa"/>
          </w:tcPr>
          <w:p w:rsidR="007C7A8E" w:rsidRPr="0073283B" w:rsidRDefault="00BC4AEE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1.Л</w:t>
            </w:r>
            <w:r w:rsidR="007C7A8E" w:rsidRPr="0073283B">
              <w:rPr>
                <w:b w:val="0"/>
                <w:sz w:val="22"/>
                <w:szCs w:val="22"/>
              </w:rPr>
              <w:t>ичное обр</w:t>
            </w:r>
            <w:r w:rsidR="007C7A8E" w:rsidRPr="0073283B">
              <w:rPr>
                <w:b w:val="0"/>
                <w:sz w:val="22"/>
                <w:szCs w:val="22"/>
              </w:rPr>
              <w:t>а</w:t>
            </w:r>
            <w:r w:rsidR="007C7A8E" w:rsidRPr="0073283B">
              <w:rPr>
                <w:b w:val="0"/>
                <w:sz w:val="22"/>
                <w:szCs w:val="22"/>
              </w:rPr>
              <w:t xml:space="preserve">щение в </w:t>
            </w:r>
            <w:r w:rsidR="00FC488B">
              <w:rPr>
                <w:b w:val="0"/>
                <w:sz w:val="22"/>
                <w:szCs w:val="22"/>
              </w:rPr>
              <w:t>службу</w:t>
            </w:r>
            <w:r w:rsidR="007C7A8E" w:rsidRPr="0073283B">
              <w:rPr>
                <w:b w:val="0"/>
                <w:sz w:val="22"/>
                <w:szCs w:val="22"/>
              </w:rPr>
              <w:t xml:space="preserve"> или МФЦ; </w:t>
            </w:r>
          </w:p>
          <w:p w:rsidR="00CA1332" w:rsidRDefault="00BC4AEE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2.</w:t>
            </w:r>
            <w:r w:rsidRPr="006603C9">
              <w:rPr>
                <w:b w:val="0"/>
                <w:sz w:val="22"/>
                <w:szCs w:val="22"/>
              </w:rPr>
              <w:t>П</w:t>
            </w:r>
            <w:r w:rsidR="007C7A8E" w:rsidRPr="006603C9">
              <w:rPr>
                <w:b w:val="0"/>
                <w:sz w:val="22"/>
                <w:szCs w:val="22"/>
              </w:rPr>
              <w:t xml:space="preserve">осредством </w:t>
            </w:r>
            <w:r w:rsidR="00350239" w:rsidRPr="006603C9">
              <w:rPr>
                <w:b w:val="0"/>
                <w:sz w:val="22"/>
                <w:szCs w:val="22"/>
              </w:rPr>
              <w:t>единого портала государстве</w:t>
            </w:r>
            <w:r w:rsidR="00350239" w:rsidRPr="006603C9">
              <w:rPr>
                <w:b w:val="0"/>
                <w:sz w:val="22"/>
                <w:szCs w:val="22"/>
              </w:rPr>
              <w:t>н</w:t>
            </w:r>
            <w:r w:rsidR="00350239" w:rsidRPr="006603C9">
              <w:rPr>
                <w:b w:val="0"/>
                <w:sz w:val="22"/>
                <w:szCs w:val="22"/>
              </w:rPr>
              <w:t>ных услуг (д</w:t>
            </w:r>
            <w:r w:rsidR="00350239" w:rsidRPr="006603C9">
              <w:rPr>
                <w:b w:val="0"/>
                <w:sz w:val="22"/>
                <w:szCs w:val="22"/>
              </w:rPr>
              <w:t>а</w:t>
            </w:r>
            <w:r w:rsidR="00350239" w:rsidRPr="006603C9">
              <w:rPr>
                <w:b w:val="0"/>
                <w:sz w:val="22"/>
                <w:szCs w:val="22"/>
              </w:rPr>
              <w:t xml:space="preserve">лее-ЕПГУ) </w:t>
            </w:r>
            <w:hyperlink r:id="rId12" w:history="1">
              <w:r w:rsidR="00BE7069" w:rsidRPr="006603C9">
                <w:rPr>
                  <w:rStyle w:val="a3"/>
                  <w:b w:val="0"/>
                  <w:sz w:val="22"/>
                  <w:szCs w:val="22"/>
                </w:rPr>
                <w:t>www.gosuslugi.ru</w:t>
              </w:r>
            </w:hyperlink>
            <w:r w:rsidR="00BE7069" w:rsidRPr="006603C9">
              <w:rPr>
                <w:b w:val="0"/>
                <w:sz w:val="22"/>
                <w:szCs w:val="22"/>
              </w:rPr>
              <w:t xml:space="preserve"> </w:t>
            </w:r>
            <w:r w:rsidR="007C7A8E" w:rsidRPr="0073283B">
              <w:rPr>
                <w:b w:val="0"/>
                <w:sz w:val="22"/>
                <w:szCs w:val="22"/>
              </w:rPr>
              <w:t>регионального портала</w:t>
            </w:r>
            <w:r w:rsidR="00184783" w:rsidRPr="0073283B">
              <w:rPr>
                <w:b w:val="0"/>
                <w:sz w:val="22"/>
                <w:szCs w:val="22"/>
              </w:rPr>
              <w:t xml:space="preserve"> гос</w:t>
            </w:r>
            <w:r w:rsidR="00184783" w:rsidRPr="0073283B">
              <w:rPr>
                <w:b w:val="0"/>
                <w:sz w:val="22"/>
                <w:szCs w:val="22"/>
              </w:rPr>
              <w:t>у</w:t>
            </w:r>
            <w:r w:rsidR="00184783" w:rsidRPr="0073283B">
              <w:rPr>
                <w:b w:val="0"/>
                <w:sz w:val="22"/>
                <w:szCs w:val="22"/>
              </w:rPr>
              <w:t xml:space="preserve">дарственных </w:t>
            </w:r>
            <w:r w:rsidR="00CA1332">
              <w:rPr>
                <w:b w:val="0"/>
                <w:sz w:val="22"/>
                <w:szCs w:val="22"/>
              </w:rPr>
              <w:t xml:space="preserve">и муниципальных </w:t>
            </w:r>
            <w:r w:rsidR="00184783" w:rsidRPr="0073283B">
              <w:rPr>
                <w:b w:val="0"/>
                <w:sz w:val="22"/>
                <w:szCs w:val="22"/>
              </w:rPr>
              <w:t>услуг</w:t>
            </w:r>
            <w:r w:rsidR="00CA1332">
              <w:rPr>
                <w:b w:val="0"/>
                <w:sz w:val="22"/>
                <w:szCs w:val="22"/>
              </w:rPr>
              <w:t xml:space="preserve"> (функций) Астраханской области </w:t>
            </w:r>
            <w:hyperlink r:id="rId13" w:history="1">
              <w:r w:rsidR="00E341B4" w:rsidRPr="007F68EC">
                <w:rPr>
                  <w:rStyle w:val="a3"/>
                  <w:b w:val="0"/>
                  <w:sz w:val="22"/>
                  <w:szCs w:val="22"/>
                </w:rPr>
                <w:t>http://gosuslugi.astrobl.ru/</w:t>
              </w:r>
            </w:hyperlink>
            <w:r w:rsidR="00E341B4">
              <w:rPr>
                <w:b w:val="0"/>
                <w:sz w:val="22"/>
                <w:szCs w:val="22"/>
              </w:rPr>
              <w:t xml:space="preserve"> </w:t>
            </w:r>
            <w:r w:rsidR="00184783" w:rsidRPr="0073283B">
              <w:rPr>
                <w:b w:val="0"/>
                <w:sz w:val="22"/>
                <w:szCs w:val="22"/>
              </w:rPr>
              <w:t xml:space="preserve"> (далее</w:t>
            </w:r>
            <w:r w:rsidR="00CA1332">
              <w:rPr>
                <w:b w:val="0"/>
                <w:sz w:val="22"/>
                <w:szCs w:val="22"/>
              </w:rPr>
              <w:t xml:space="preserve"> –</w:t>
            </w:r>
            <w:r w:rsidR="00184783" w:rsidRPr="0073283B">
              <w:rPr>
                <w:b w:val="0"/>
                <w:sz w:val="22"/>
                <w:szCs w:val="22"/>
              </w:rPr>
              <w:t xml:space="preserve"> РПГУ</w:t>
            </w:r>
            <w:r w:rsidR="00CA1332">
              <w:rPr>
                <w:b w:val="0"/>
                <w:sz w:val="22"/>
                <w:szCs w:val="22"/>
              </w:rPr>
              <w:t>);</w:t>
            </w:r>
          </w:p>
          <w:p w:rsidR="007C7A8E" w:rsidRPr="0073283B" w:rsidRDefault="007C7A8E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3.</w:t>
            </w:r>
            <w:r w:rsidR="00BC4AEE">
              <w:rPr>
                <w:b w:val="0"/>
                <w:sz w:val="22"/>
                <w:szCs w:val="22"/>
              </w:rPr>
              <w:t>П</w:t>
            </w:r>
            <w:r w:rsidR="004C0CDD">
              <w:rPr>
                <w:b w:val="0"/>
                <w:sz w:val="22"/>
                <w:szCs w:val="22"/>
              </w:rPr>
              <w:t>очтовым о</w:t>
            </w:r>
            <w:r w:rsidR="004C0CDD">
              <w:rPr>
                <w:b w:val="0"/>
                <w:sz w:val="22"/>
                <w:szCs w:val="22"/>
              </w:rPr>
              <w:t>т</w:t>
            </w:r>
            <w:r w:rsidR="004C0CDD">
              <w:rPr>
                <w:b w:val="0"/>
                <w:sz w:val="22"/>
                <w:szCs w:val="22"/>
              </w:rPr>
              <w:t>правлением</w:t>
            </w:r>
            <w:r w:rsidRPr="0073283B">
              <w:rPr>
                <w:b w:val="0"/>
                <w:sz w:val="22"/>
                <w:szCs w:val="22"/>
              </w:rPr>
              <w:t>;</w:t>
            </w:r>
          </w:p>
          <w:p w:rsidR="007C7A8E" w:rsidRPr="0073283B" w:rsidRDefault="007C7A8E" w:rsidP="004C0CDD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4.</w:t>
            </w:r>
            <w:r w:rsidR="00BC4AEE">
              <w:rPr>
                <w:b w:val="0"/>
                <w:sz w:val="22"/>
                <w:szCs w:val="22"/>
              </w:rPr>
              <w:t>И</w:t>
            </w:r>
            <w:r w:rsidR="004C0CDD">
              <w:rPr>
                <w:b w:val="0"/>
                <w:sz w:val="22"/>
                <w:szCs w:val="22"/>
              </w:rPr>
              <w:t>ным спос</w:t>
            </w:r>
            <w:r w:rsidR="004C0CDD">
              <w:rPr>
                <w:b w:val="0"/>
                <w:sz w:val="22"/>
                <w:szCs w:val="22"/>
              </w:rPr>
              <w:t>о</w:t>
            </w:r>
            <w:r w:rsidR="004C0CDD">
              <w:rPr>
                <w:b w:val="0"/>
                <w:sz w:val="22"/>
                <w:szCs w:val="22"/>
              </w:rPr>
              <w:t>бом, позволя</w:t>
            </w:r>
            <w:r w:rsidR="004C0CDD">
              <w:rPr>
                <w:b w:val="0"/>
                <w:sz w:val="22"/>
                <w:szCs w:val="22"/>
              </w:rPr>
              <w:t>ю</w:t>
            </w:r>
            <w:r w:rsidR="004C0CDD">
              <w:rPr>
                <w:b w:val="0"/>
                <w:sz w:val="22"/>
                <w:szCs w:val="22"/>
              </w:rPr>
              <w:t>щим передать в электронной форме заявление и документы</w:t>
            </w:r>
            <w:r w:rsidR="008B4C63" w:rsidRPr="0073283B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1393" w:type="dxa"/>
          </w:tcPr>
          <w:p w:rsidR="007C7A8E" w:rsidRDefault="00BC4AEE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1.Л</w:t>
            </w:r>
            <w:r w:rsidR="007C7A8E" w:rsidRPr="0073283B">
              <w:rPr>
                <w:b w:val="0"/>
                <w:sz w:val="22"/>
                <w:szCs w:val="22"/>
              </w:rPr>
              <w:t>ичное обр</w:t>
            </w:r>
            <w:r w:rsidR="007C7A8E" w:rsidRPr="0073283B">
              <w:rPr>
                <w:b w:val="0"/>
                <w:sz w:val="22"/>
                <w:szCs w:val="22"/>
              </w:rPr>
              <w:t>а</w:t>
            </w:r>
            <w:r w:rsidR="007C7A8E" w:rsidRPr="0073283B">
              <w:rPr>
                <w:b w:val="0"/>
                <w:sz w:val="22"/>
                <w:szCs w:val="22"/>
              </w:rPr>
              <w:t xml:space="preserve">щение в </w:t>
            </w:r>
            <w:r w:rsidR="00FC488B">
              <w:rPr>
                <w:b w:val="0"/>
                <w:sz w:val="22"/>
                <w:szCs w:val="22"/>
              </w:rPr>
              <w:t>службу</w:t>
            </w:r>
            <w:r w:rsidR="007C7A8E" w:rsidRPr="0073283B">
              <w:rPr>
                <w:b w:val="0"/>
                <w:sz w:val="22"/>
                <w:szCs w:val="22"/>
              </w:rPr>
              <w:t>;</w:t>
            </w:r>
          </w:p>
          <w:p w:rsidR="00CA1332" w:rsidRPr="0073283B" w:rsidRDefault="00CA1332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CA1332">
              <w:rPr>
                <w:b w:val="0"/>
                <w:sz w:val="22"/>
                <w:szCs w:val="22"/>
              </w:rPr>
              <w:t>2. В личном кабин</w:t>
            </w:r>
            <w:r w:rsidRPr="00CA1332">
              <w:rPr>
                <w:b w:val="0"/>
                <w:sz w:val="22"/>
                <w:szCs w:val="22"/>
              </w:rPr>
              <w:t>е</w:t>
            </w:r>
            <w:r w:rsidRPr="00CA1332">
              <w:rPr>
                <w:b w:val="0"/>
                <w:sz w:val="22"/>
                <w:szCs w:val="22"/>
              </w:rPr>
              <w:t>те з</w:t>
            </w:r>
            <w:r w:rsidRPr="00CA1332">
              <w:rPr>
                <w:b w:val="0"/>
                <w:sz w:val="22"/>
                <w:szCs w:val="22"/>
              </w:rPr>
              <w:t>а</w:t>
            </w:r>
            <w:r w:rsidRPr="00CA1332">
              <w:rPr>
                <w:b w:val="0"/>
                <w:sz w:val="22"/>
                <w:szCs w:val="22"/>
              </w:rPr>
              <w:t xml:space="preserve">явителя </w:t>
            </w:r>
            <w:r w:rsidR="00BE7069" w:rsidRPr="006603C9">
              <w:rPr>
                <w:b w:val="0"/>
                <w:sz w:val="22"/>
                <w:szCs w:val="22"/>
              </w:rPr>
              <w:t>ЕГПУ или</w:t>
            </w:r>
            <w:r w:rsidR="00BE7069">
              <w:rPr>
                <w:b w:val="0"/>
                <w:sz w:val="22"/>
                <w:szCs w:val="22"/>
              </w:rPr>
              <w:t xml:space="preserve"> РГПУ</w:t>
            </w:r>
          </w:p>
          <w:p w:rsidR="007C7A8E" w:rsidRPr="0073283B" w:rsidRDefault="007C7A8E" w:rsidP="00BE7069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.</w:t>
            </w:r>
          </w:p>
        </w:tc>
      </w:tr>
      <w:tr w:rsidR="007C7A8E" w:rsidRPr="0073283B" w:rsidTr="008C2B73">
        <w:trPr>
          <w:trHeight w:val="337"/>
        </w:trPr>
        <w:tc>
          <w:tcPr>
            <w:tcW w:w="14624" w:type="dxa"/>
            <w:gridSpan w:val="11"/>
          </w:tcPr>
          <w:p w:rsidR="007C7A8E" w:rsidRPr="0073283B" w:rsidRDefault="006E77CB" w:rsidP="008C2B73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 xml:space="preserve">2. </w:t>
            </w:r>
            <w:r w:rsidR="008C2B73">
              <w:rPr>
                <w:b w:val="0"/>
                <w:sz w:val="22"/>
                <w:szCs w:val="22"/>
              </w:rPr>
              <w:t>Аннулирование</w:t>
            </w:r>
            <w:r w:rsidR="008C2B73" w:rsidRPr="008C2B73">
              <w:rPr>
                <w:b w:val="0"/>
                <w:sz w:val="22"/>
                <w:szCs w:val="22"/>
              </w:rPr>
              <w:t xml:space="preserve"> охотничьего билета единого федерального образца</w:t>
            </w:r>
          </w:p>
        </w:tc>
      </w:tr>
      <w:tr w:rsidR="005241D6" w:rsidRPr="0073283B" w:rsidTr="006E77CB">
        <w:tc>
          <w:tcPr>
            <w:tcW w:w="1024" w:type="dxa"/>
          </w:tcPr>
          <w:p w:rsidR="008C2B73" w:rsidRPr="0073283B" w:rsidRDefault="006E77CB" w:rsidP="008C2B73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не б</w:t>
            </w:r>
            <w:r>
              <w:rPr>
                <w:b w:val="0"/>
                <w:sz w:val="22"/>
                <w:szCs w:val="22"/>
              </w:rPr>
              <w:t>о</w:t>
            </w:r>
            <w:r>
              <w:rPr>
                <w:b w:val="0"/>
                <w:sz w:val="22"/>
                <w:szCs w:val="22"/>
              </w:rPr>
              <w:t>лее 5 рабочих дней</w:t>
            </w:r>
          </w:p>
        </w:tc>
        <w:tc>
          <w:tcPr>
            <w:tcW w:w="1025" w:type="dxa"/>
          </w:tcPr>
          <w:p w:rsidR="008C2B73" w:rsidRPr="0073283B" w:rsidRDefault="006E77CB" w:rsidP="008C2B73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не б</w:t>
            </w:r>
            <w:r>
              <w:rPr>
                <w:b w:val="0"/>
                <w:sz w:val="22"/>
                <w:szCs w:val="22"/>
              </w:rPr>
              <w:t>о</w:t>
            </w:r>
            <w:r>
              <w:rPr>
                <w:b w:val="0"/>
                <w:sz w:val="22"/>
                <w:szCs w:val="22"/>
              </w:rPr>
              <w:t>лее 5 раб</w:t>
            </w:r>
            <w:r>
              <w:rPr>
                <w:b w:val="0"/>
                <w:sz w:val="22"/>
                <w:szCs w:val="22"/>
              </w:rPr>
              <w:t>о</w:t>
            </w:r>
            <w:r>
              <w:rPr>
                <w:b w:val="0"/>
                <w:sz w:val="22"/>
                <w:szCs w:val="22"/>
              </w:rPr>
              <w:t>чих дней</w:t>
            </w:r>
          </w:p>
        </w:tc>
        <w:tc>
          <w:tcPr>
            <w:tcW w:w="1482" w:type="dxa"/>
          </w:tcPr>
          <w:p w:rsidR="008C2B73" w:rsidRDefault="006E77CB" w:rsidP="006E77CB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</w:t>
            </w:r>
            <w:r w:rsidR="00715369">
              <w:rPr>
                <w:b w:val="0"/>
                <w:sz w:val="22"/>
                <w:szCs w:val="22"/>
              </w:rPr>
              <w:t xml:space="preserve"> </w:t>
            </w:r>
            <w:r w:rsidR="00BC4AEE">
              <w:rPr>
                <w:b w:val="0"/>
                <w:sz w:val="22"/>
                <w:szCs w:val="22"/>
              </w:rPr>
              <w:t>Н</w:t>
            </w:r>
            <w:r>
              <w:rPr>
                <w:b w:val="0"/>
                <w:sz w:val="22"/>
                <w:szCs w:val="22"/>
              </w:rPr>
              <w:t>есоо</w:t>
            </w:r>
            <w:r>
              <w:rPr>
                <w:b w:val="0"/>
                <w:sz w:val="22"/>
                <w:szCs w:val="22"/>
              </w:rPr>
              <w:t>т</w:t>
            </w:r>
            <w:r>
              <w:rPr>
                <w:b w:val="0"/>
                <w:sz w:val="22"/>
                <w:szCs w:val="22"/>
              </w:rPr>
              <w:t>ветствие предста</w:t>
            </w:r>
            <w:r>
              <w:rPr>
                <w:b w:val="0"/>
                <w:sz w:val="22"/>
                <w:szCs w:val="22"/>
              </w:rPr>
              <w:t>в</w:t>
            </w:r>
            <w:r>
              <w:rPr>
                <w:b w:val="0"/>
                <w:sz w:val="22"/>
                <w:szCs w:val="22"/>
              </w:rPr>
              <w:t>ленных д</w:t>
            </w:r>
            <w:r>
              <w:rPr>
                <w:b w:val="0"/>
                <w:sz w:val="22"/>
                <w:szCs w:val="22"/>
              </w:rPr>
              <w:t>о</w:t>
            </w:r>
            <w:r>
              <w:rPr>
                <w:b w:val="0"/>
                <w:sz w:val="22"/>
                <w:szCs w:val="22"/>
              </w:rPr>
              <w:t>кументов</w:t>
            </w:r>
            <w:r w:rsidR="001D6ED8">
              <w:rPr>
                <w:b w:val="0"/>
                <w:sz w:val="22"/>
                <w:szCs w:val="22"/>
              </w:rPr>
              <w:t>;</w:t>
            </w:r>
          </w:p>
          <w:p w:rsidR="005D5ACD" w:rsidRPr="0073283B" w:rsidRDefault="00715369" w:rsidP="00715369">
            <w:pPr>
              <w:pStyle w:val="51"/>
              <w:shd w:val="clear" w:color="auto" w:fill="auto"/>
              <w:spacing w:line="240" w:lineRule="auto"/>
              <w:ind w:firstLine="0"/>
              <w:rPr>
                <w:b w:val="0"/>
                <w:sz w:val="22"/>
                <w:szCs w:val="22"/>
              </w:rPr>
            </w:pPr>
            <w:r w:rsidRPr="005241D6">
              <w:rPr>
                <w:b w:val="0"/>
                <w:sz w:val="22"/>
                <w:szCs w:val="22"/>
              </w:rPr>
              <w:t>2. Несобл</w:t>
            </w:r>
            <w:r w:rsidRPr="005241D6">
              <w:rPr>
                <w:b w:val="0"/>
                <w:sz w:val="22"/>
                <w:szCs w:val="22"/>
              </w:rPr>
              <w:t>ю</w:t>
            </w:r>
            <w:r w:rsidRPr="005241D6">
              <w:rPr>
                <w:b w:val="0"/>
                <w:sz w:val="22"/>
                <w:szCs w:val="22"/>
              </w:rPr>
              <w:t>дение уст</w:t>
            </w:r>
            <w:r w:rsidRPr="005241D6">
              <w:rPr>
                <w:b w:val="0"/>
                <w:sz w:val="22"/>
                <w:szCs w:val="22"/>
              </w:rPr>
              <w:t>а</w:t>
            </w:r>
            <w:r w:rsidRPr="005241D6">
              <w:rPr>
                <w:b w:val="0"/>
                <w:sz w:val="22"/>
                <w:szCs w:val="22"/>
              </w:rPr>
              <w:t>новленных условий признания действител</w:t>
            </w:r>
            <w:r w:rsidRPr="005241D6">
              <w:rPr>
                <w:b w:val="0"/>
                <w:sz w:val="22"/>
                <w:szCs w:val="22"/>
              </w:rPr>
              <w:t>ь</w:t>
            </w:r>
            <w:r w:rsidRPr="005241D6">
              <w:rPr>
                <w:b w:val="0"/>
                <w:sz w:val="22"/>
                <w:szCs w:val="22"/>
              </w:rPr>
              <w:t>ности ус</w:t>
            </w:r>
            <w:r w:rsidRPr="005241D6">
              <w:rPr>
                <w:b w:val="0"/>
                <w:sz w:val="22"/>
                <w:szCs w:val="22"/>
              </w:rPr>
              <w:t>и</w:t>
            </w:r>
            <w:r w:rsidRPr="005241D6">
              <w:rPr>
                <w:b w:val="0"/>
                <w:sz w:val="22"/>
                <w:szCs w:val="22"/>
              </w:rPr>
              <w:t>ленной кв</w:t>
            </w:r>
            <w:r w:rsidRPr="005241D6">
              <w:rPr>
                <w:b w:val="0"/>
                <w:sz w:val="22"/>
                <w:szCs w:val="22"/>
              </w:rPr>
              <w:t>а</w:t>
            </w:r>
            <w:r w:rsidRPr="005241D6">
              <w:rPr>
                <w:b w:val="0"/>
                <w:sz w:val="22"/>
                <w:szCs w:val="22"/>
              </w:rPr>
              <w:t>лифицир</w:t>
            </w:r>
            <w:r w:rsidRPr="005241D6">
              <w:rPr>
                <w:b w:val="0"/>
                <w:sz w:val="22"/>
                <w:szCs w:val="22"/>
              </w:rPr>
              <w:t>о</w:t>
            </w:r>
            <w:r w:rsidRPr="005241D6">
              <w:rPr>
                <w:b w:val="0"/>
                <w:sz w:val="22"/>
                <w:szCs w:val="22"/>
              </w:rPr>
              <w:t>ванной эле</w:t>
            </w:r>
            <w:r w:rsidRPr="005241D6">
              <w:rPr>
                <w:b w:val="0"/>
                <w:sz w:val="22"/>
                <w:szCs w:val="22"/>
              </w:rPr>
              <w:t>к</w:t>
            </w:r>
            <w:r w:rsidRPr="005241D6">
              <w:rPr>
                <w:b w:val="0"/>
                <w:sz w:val="22"/>
                <w:szCs w:val="22"/>
              </w:rPr>
              <w:t>тронной подписи (в случае обр</w:t>
            </w:r>
            <w:r w:rsidRPr="005241D6">
              <w:rPr>
                <w:b w:val="0"/>
                <w:sz w:val="22"/>
                <w:szCs w:val="22"/>
              </w:rPr>
              <w:t>а</w:t>
            </w:r>
            <w:r w:rsidRPr="005241D6">
              <w:rPr>
                <w:b w:val="0"/>
                <w:sz w:val="22"/>
                <w:szCs w:val="22"/>
              </w:rPr>
              <w:t>щения за предоста</w:t>
            </w:r>
            <w:r w:rsidRPr="005241D6">
              <w:rPr>
                <w:b w:val="0"/>
                <w:sz w:val="22"/>
                <w:szCs w:val="22"/>
              </w:rPr>
              <w:t>в</w:t>
            </w:r>
            <w:r w:rsidRPr="005241D6">
              <w:rPr>
                <w:b w:val="0"/>
                <w:sz w:val="22"/>
                <w:szCs w:val="22"/>
              </w:rPr>
              <w:t>лением гос</w:t>
            </w:r>
            <w:r w:rsidRPr="005241D6">
              <w:rPr>
                <w:b w:val="0"/>
                <w:sz w:val="22"/>
                <w:szCs w:val="22"/>
              </w:rPr>
              <w:t>у</w:t>
            </w:r>
            <w:r w:rsidRPr="005241D6">
              <w:rPr>
                <w:b w:val="0"/>
                <w:sz w:val="22"/>
                <w:szCs w:val="22"/>
              </w:rPr>
              <w:t xml:space="preserve">дарственной услуги в электронной </w:t>
            </w:r>
            <w:r w:rsidRPr="005241D6">
              <w:rPr>
                <w:b w:val="0"/>
                <w:sz w:val="22"/>
                <w:szCs w:val="22"/>
              </w:rPr>
              <w:lastRenderedPageBreak/>
              <w:t>форме)</w:t>
            </w:r>
          </w:p>
        </w:tc>
        <w:tc>
          <w:tcPr>
            <w:tcW w:w="1438" w:type="dxa"/>
          </w:tcPr>
          <w:p w:rsidR="008C2B73" w:rsidRPr="0073283B" w:rsidRDefault="00545DF9" w:rsidP="00CF409B">
            <w:pPr>
              <w:pStyle w:val="51"/>
              <w:shd w:val="clear" w:color="auto" w:fill="auto"/>
              <w:spacing w:line="240" w:lineRule="auto"/>
              <w:ind w:firstLine="0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отсутствуют</w:t>
            </w:r>
          </w:p>
        </w:tc>
        <w:tc>
          <w:tcPr>
            <w:tcW w:w="1288" w:type="dxa"/>
          </w:tcPr>
          <w:p w:rsidR="008C2B73" w:rsidRPr="0073283B" w:rsidRDefault="00CF409B" w:rsidP="00CF409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</w:p>
        </w:tc>
        <w:tc>
          <w:tcPr>
            <w:tcW w:w="1288" w:type="dxa"/>
          </w:tcPr>
          <w:p w:rsidR="008C2B73" w:rsidRPr="0073283B" w:rsidRDefault="00CF409B" w:rsidP="00CF409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</w:p>
        </w:tc>
        <w:tc>
          <w:tcPr>
            <w:tcW w:w="1312" w:type="dxa"/>
          </w:tcPr>
          <w:p w:rsidR="008C2B73" w:rsidRPr="0073283B" w:rsidRDefault="00CF409B" w:rsidP="00CF409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</w:p>
        </w:tc>
        <w:tc>
          <w:tcPr>
            <w:tcW w:w="1312" w:type="dxa"/>
          </w:tcPr>
          <w:p w:rsidR="008C2B73" w:rsidRPr="0073283B" w:rsidRDefault="00CF409B" w:rsidP="00CF409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</w:p>
        </w:tc>
        <w:tc>
          <w:tcPr>
            <w:tcW w:w="1312" w:type="dxa"/>
          </w:tcPr>
          <w:p w:rsidR="008C2B73" w:rsidRPr="0073283B" w:rsidRDefault="00CF409B" w:rsidP="00CF409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</w:p>
        </w:tc>
        <w:tc>
          <w:tcPr>
            <w:tcW w:w="1750" w:type="dxa"/>
          </w:tcPr>
          <w:p w:rsidR="006E77CB" w:rsidRPr="0073283B" w:rsidRDefault="00BC4AEE" w:rsidP="006E77C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1.Л</w:t>
            </w:r>
            <w:r w:rsidR="00E2212B">
              <w:rPr>
                <w:b w:val="0"/>
                <w:sz w:val="22"/>
                <w:szCs w:val="22"/>
              </w:rPr>
              <w:t xml:space="preserve">ичное </w:t>
            </w:r>
            <w:r w:rsidR="006E77CB" w:rsidRPr="0073283B">
              <w:rPr>
                <w:b w:val="0"/>
                <w:sz w:val="22"/>
                <w:szCs w:val="22"/>
              </w:rPr>
              <w:t>обр</w:t>
            </w:r>
            <w:r w:rsidR="006E77CB" w:rsidRPr="0073283B">
              <w:rPr>
                <w:b w:val="0"/>
                <w:sz w:val="22"/>
                <w:szCs w:val="22"/>
              </w:rPr>
              <w:t>а</w:t>
            </w:r>
            <w:r w:rsidR="006E77CB" w:rsidRPr="0073283B">
              <w:rPr>
                <w:b w:val="0"/>
                <w:sz w:val="22"/>
                <w:szCs w:val="22"/>
              </w:rPr>
              <w:t xml:space="preserve">щение в </w:t>
            </w:r>
            <w:r w:rsidR="006E77CB">
              <w:rPr>
                <w:b w:val="0"/>
                <w:sz w:val="22"/>
                <w:szCs w:val="22"/>
              </w:rPr>
              <w:t>службу</w:t>
            </w:r>
            <w:r w:rsidR="006E77CB" w:rsidRPr="0073283B">
              <w:rPr>
                <w:b w:val="0"/>
                <w:sz w:val="22"/>
                <w:szCs w:val="22"/>
              </w:rPr>
              <w:t xml:space="preserve"> или МФЦ; </w:t>
            </w:r>
          </w:p>
          <w:p w:rsidR="006E77CB" w:rsidRDefault="00BC4AEE" w:rsidP="006E77C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2.П</w:t>
            </w:r>
            <w:r w:rsidR="006E77CB" w:rsidRPr="0073283B">
              <w:rPr>
                <w:b w:val="0"/>
                <w:sz w:val="22"/>
                <w:szCs w:val="22"/>
              </w:rPr>
              <w:t xml:space="preserve">осредством </w:t>
            </w:r>
            <w:r w:rsidR="006E77CB" w:rsidRPr="006603C9">
              <w:rPr>
                <w:b w:val="0"/>
                <w:sz w:val="22"/>
                <w:szCs w:val="22"/>
              </w:rPr>
              <w:t>единого портала государстве</w:t>
            </w:r>
            <w:r w:rsidR="006E77CB" w:rsidRPr="006603C9">
              <w:rPr>
                <w:b w:val="0"/>
                <w:sz w:val="22"/>
                <w:szCs w:val="22"/>
              </w:rPr>
              <w:t>н</w:t>
            </w:r>
            <w:r w:rsidR="006E77CB" w:rsidRPr="006603C9">
              <w:rPr>
                <w:b w:val="0"/>
                <w:sz w:val="22"/>
                <w:szCs w:val="22"/>
              </w:rPr>
              <w:t>ных услуг (д</w:t>
            </w:r>
            <w:r w:rsidR="006E77CB" w:rsidRPr="006603C9">
              <w:rPr>
                <w:b w:val="0"/>
                <w:sz w:val="22"/>
                <w:szCs w:val="22"/>
              </w:rPr>
              <w:t>а</w:t>
            </w:r>
            <w:r w:rsidR="006E77CB" w:rsidRPr="006603C9">
              <w:rPr>
                <w:b w:val="0"/>
                <w:sz w:val="22"/>
                <w:szCs w:val="22"/>
              </w:rPr>
              <w:t xml:space="preserve">лее-ЕПГУ) </w:t>
            </w:r>
            <w:hyperlink r:id="rId14" w:history="1">
              <w:r w:rsidR="006E77CB" w:rsidRPr="006603C9">
                <w:rPr>
                  <w:rStyle w:val="a3"/>
                  <w:b w:val="0"/>
                  <w:sz w:val="22"/>
                  <w:szCs w:val="22"/>
                </w:rPr>
                <w:t>www.gosuslugi.ru</w:t>
              </w:r>
            </w:hyperlink>
            <w:r w:rsidR="006E77CB" w:rsidRPr="006603C9">
              <w:rPr>
                <w:b w:val="0"/>
                <w:sz w:val="22"/>
                <w:szCs w:val="22"/>
              </w:rPr>
              <w:t xml:space="preserve"> или</w:t>
            </w:r>
            <w:r w:rsidR="006E77CB">
              <w:rPr>
                <w:b w:val="0"/>
                <w:sz w:val="22"/>
                <w:szCs w:val="22"/>
              </w:rPr>
              <w:t xml:space="preserve"> </w:t>
            </w:r>
            <w:r w:rsidR="006E77CB" w:rsidRPr="0073283B">
              <w:rPr>
                <w:b w:val="0"/>
                <w:sz w:val="22"/>
                <w:szCs w:val="22"/>
              </w:rPr>
              <w:t>реги</w:t>
            </w:r>
            <w:r w:rsidR="006E77CB" w:rsidRPr="0073283B">
              <w:rPr>
                <w:b w:val="0"/>
                <w:sz w:val="22"/>
                <w:szCs w:val="22"/>
              </w:rPr>
              <w:t>о</w:t>
            </w:r>
            <w:r w:rsidR="006E77CB" w:rsidRPr="0073283B">
              <w:rPr>
                <w:b w:val="0"/>
                <w:sz w:val="22"/>
                <w:szCs w:val="22"/>
              </w:rPr>
              <w:t>нального порт</w:t>
            </w:r>
            <w:r w:rsidR="006E77CB" w:rsidRPr="0073283B">
              <w:rPr>
                <w:b w:val="0"/>
                <w:sz w:val="22"/>
                <w:szCs w:val="22"/>
              </w:rPr>
              <w:t>а</w:t>
            </w:r>
            <w:r w:rsidR="006E77CB" w:rsidRPr="0073283B">
              <w:rPr>
                <w:b w:val="0"/>
                <w:sz w:val="22"/>
                <w:szCs w:val="22"/>
              </w:rPr>
              <w:t>ла госуда</w:t>
            </w:r>
            <w:r w:rsidR="006E77CB" w:rsidRPr="0073283B">
              <w:rPr>
                <w:b w:val="0"/>
                <w:sz w:val="22"/>
                <w:szCs w:val="22"/>
              </w:rPr>
              <w:t>р</w:t>
            </w:r>
            <w:r w:rsidR="006E77CB" w:rsidRPr="0073283B">
              <w:rPr>
                <w:b w:val="0"/>
                <w:sz w:val="22"/>
                <w:szCs w:val="22"/>
              </w:rPr>
              <w:t xml:space="preserve">ственных </w:t>
            </w:r>
            <w:r w:rsidR="006E77CB">
              <w:rPr>
                <w:b w:val="0"/>
                <w:sz w:val="22"/>
                <w:szCs w:val="22"/>
              </w:rPr>
              <w:t>и м</w:t>
            </w:r>
            <w:r w:rsidR="006E77CB">
              <w:rPr>
                <w:b w:val="0"/>
                <w:sz w:val="22"/>
                <w:szCs w:val="22"/>
              </w:rPr>
              <w:t>у</w:t>
            </w:r>
            <w:r w:rsidR="006E77CB">
              <w:rPr>
                <w:b w:val="0"/>
                <w:sz w:val="22"/>
                <w:szCs w:val="22"/>
              </w:rPr>
              <w:t xml:space="preserve">ниципальных </w:t>
            </w:r>
            <w:r w:rsidR="006E77CB" w:rsidRPr="0073283B">
              <w:rPr>
                <w:b w:val="0"/>
                <w:sz w:val="22"/>
                <w:szCs w:val="22"/>
              </w:rPr>
              <w:t>услуг</w:t>
            </w:r>
            <w:r w:rsidR="006E77CB">
              <w:rPr>
                <w:b w:val="0"/>
                <w:sz w:val="22"/>
                <w:szCs w:val="22"/>
              </w:rPr>
              <w:t xml:space="preserve"> (функций) Астраханской области </w:t>
            </w:r>
            <w:hyperlink r:id="rId15" w:history="1">
              <w:r w:rsidR="006E77CB" w:rsidRPr="007F68EC">
                <w:rPr>
                  <w:rStyle w:val="a3"/>
                  <w:b w:val="0"/>
                  <w:sz w:val="22"/>
                  <w:szCs w:val="22"/>
                </w:rPr>
                <w:t>http://gosuslugi.astrobl.ru/</w:t>
              </w:r>
            </w:hyperlink>
            <w:r w:rsidR="006E77CB">
              <w:rPr>
                <w:b w:val="0"/>
                <w:sz w:val="22"/>
                <w:szCs w:val="22"/>
              </w:rPr>
              <w:t xml:space="preserve"> </w:t>
            </w:r>
            <w:r w:rsidR="006E77CB" w:rsidRPr="0073283B">
              <w:rPr>
                <w:b w:val="0"/>
                <w:sz w:val="22"/>
                <w:szCs w:val="22"/>
              </w:rPr>
              <w:t xml:space="preserve"> (далее</w:t>
            </w:r>
            <w:r w:rsidR="006E77CB">
              <w:rPr>
                <w:b w:val="0"/>
                <w:sz w:val="22"/>
                <w:szCs w:val="22"/>
              </w:rPr>
              <w:t xml:space="preserve"> –</w:t>
            </w:r>
            <w:r w:rsidR="006E77CB" w:rsidRPr="0073283B">
              <w:rPr>
                <w:b w:val="0"/>
                <w:sz w:val="22"/>
                <w:szCs w:val="22"/>
              </w:rPr>
              <w:t xml:space="preserve"> РПГУ</w:t>
            </w:r>
            <w:r w:rsidR="006E77CB">
              <w:rPr>
                <w:b w:val="0"/>
                <w:sz w:val="22"/>
                <w:szCs w:val="22"/>
              </w:rPr>
              <w:t>);</w:t>
            </w:r>
          </w:p>
          <w:p w:rsidR="006E77CB" w:rsidRPr="0073283B" w:rsidRDefault="006E77CB" w:rsidP="006E77C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3.</w:t>
            </w:r>
            <w:r w:rsidR="00BC4AEE">
              <w:rPr>
                <w:b w:val="0"/>
                <w:sz w:val="22"/>
                <w:szCs w:val="22"/>
              </w:rPr>
              <w:t>П</w:t>
            </w:r>
            <w:r>
              <w:rPr>
                <w:b w:val="0"/>
                <w:sz w:val="22"/>
                <w:szCs w:val="22"/>
              </w:rPr>
              <w:t>очтовым о</w:t>
            </w:r>
            <w:r>
              <w:rPr>
                <w:b w:val="0"/>
                <w:sz w:val="22"/>
                <w:szCs w:val="22"/>
              </w:rPr>
              <w:t>т</w:t>
            </w:r>
            <w:r>
              <w:rPr>
                <w:b w:val="0"/>
                <w:sz w:val="22"/>
                <w:szCs w:val="22"/>
              </w:rPr>
              <w:t>правлением</w:t>
            </w:r>
            <w:r w:rsidRPr="0073283B">
              <w:rPr>
                <w:b w:val="0"/>
                <w:sz w:val="22"/>
                <w:szCs w:val="22"/>
              </w:rPr>
              <w:t>;</w:t>
            </w:r>
          </w:p>
          <w:p w:rsidR="008C2B73" w:rsidRPr="00113ECC" w:rsidRDefault="006E77CB" w:rsidP="006E77CB">
            <w:pPr>
              <w:pStyle w:val="42"/>
              <w:spacing w:after="0" w:line="240" w:lineRule="auto"/>
              <w:rPr>
                <w:b w:val="0"/>
                <w:sz w:val="20"/>
                <w:szCs w:val="20"/>
              </w:rPr>
            </w:pPr>
            <w:r w:rsidRPr="0073283B">
              <w:rPr>
                <w:b w:val="0"/>
                <w:sz w:val="22"/>
                <w:szCs w:val="22"/>
              </w:rPr>
              <w:t>4.</w:t>
            </w:r>
            <w:r w:rsidR="00BC4AEE">
              <w:rPr>
                <w:b w:val="0"/>
                <w:sz w:val="22"/>
                <w:szCs w:val="22"/>
              </w:rPr>
              <w:t>И</w:t>
            </w:r>
            <w:r>
              <w:rPr>
                <w:b w:val="0"/>
                <w:sz w:val="22"/>
                <w:szCs w:val="22"/>
              </w:rPr>
              <w:t>ным спос</w:t>
            </w:r>
            <w:r>
              <w:rPr>
                <w:b w:val="0"/>
                <w:sz w:val="22"/>
                <w:szCs w:val="22"/>
              </w:rPr>
              <w:t>о</w:t>
            </w:r>
            <w:r>
              <w:rPr>
                <w:b w:val="0"/>
                <w:sz w:val="22"/>
                <w:szCs w:val="22"/>
              </w:rPr>
              <w:t>бом, позволя</w:t>
            </w:r>
            <w:r>
              <w:rPr>
                <w:b w:val="0"/>
                <w:sz w:val="22"/>
                <w:szCs w:val="22"/>
              </w:rPr>
              <w:t>ю</w:t>
            </w:r>
            <w:r>
              <w:rPr>
                <w:b w:val="0"/>
                <w:sz w:val="22"/>
                <w:szCs w:val="22"/>
              </w:rPr>
              <w:lastRenderedPageBreak/>
              <w:t>щим передать в электронной форме заявление и документы</w:t>
            </w:r>
            <w:r w:rsidRPr="0073283B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1393" w:type="dxa"/>
          </w:tcPr>
          <w:p w:rsidR="006E77CB" w:rsidRDefault="00BC4AEE" w:rsidP="006E77C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1.Л</w:t>
            </w:r>
            <w:r w:rsidR="006E77CB" w:rsidRPr="0073283B">
              <w:rPr>
                <w:b w:val="0"/>
                <w:sz w:val="22"/>
                <w:szCs w:val="22"/>
              </w:rPr>
              <w:t>ичное обр</w:t>
            </w:r>
            <w:r w:rsidR="006E77CB" w:rsidRPr="0073283B">
              <w:rPr>
                <w:b w:val="0"/>
                <w:sz w:val="22"/>
                <w:szCs w:val="22"/>
              </w:rPr>
              <w:t>а</w:t>
            </w:r>
            <w:r w:rsidR="006E77CB" w:rsidRPr="0073283B">
              <w:rPr>
                <w:b w:val="0"/>
                <w:sz w:val="22"/>
                <w:szCs w:val="22"/>
              </w:rPr>
              <w:t xml:space="preserve">щение в </w:t>
            </w:r>
            <w:r w:rsidR="006E77CB">
              <w:rPr>
                <w:b w:val="0"/>
                <w:sz w:val="22"/>
                <w:szCs w:val="22"/>
              </w:rPr>
              <w:t>службу</w:t>
            </w:r>
            <w:r w:rsidR="006E77CB" w:rsidRPr="0073283B">
              <w:rPr>
                <w:b w:val="0"/>
                <w:sz w:val="22"/>
                <w:szCs w:val="22"/>
              </w:rPr>
              <w:t>;</w:t>
            </w:r>
          </w:p>
          <w:p w:rsidR="006E77CB" w:rsidRPr="0073283B" w:rsidRDefault="006E77CB" w:rsidP="006E77C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CA1332">
              <w:rPr>
                <w:b w:val="0"/>
                <w:sz w:val="22"/>
                <w:szCs w:val="22"/>
              </w:rPr>
              <w:t>2. В личном кабин</w:t>
            </w:r>
            <w:r w:rsidRPr="00CA1332">
              <w:rPr>
                <w:b w:val="0"/>
                <w:sz w:val="22"/>
                <w:szCs w:val="22"/>
              </w:rPr>
              <w:t>е</w:t>
            </w:r>
            <w:r w:rsidRPr="00CA1332">
              <w:rPr>
                <w:b w:val="0"/>
                <w:sz w:val="22"/>
                <w:szCs w:val="22"/>
              </w:rPr>
              <w:t>те з</w:t>
            </w:r>
            <w:r w:rsidRPr="00CA1332">
              <w:rPr>
                <w:b w:val="0"/>
                <w:sz w:val="22"/>
                <w:szCs w:val="22"/>
              </w:rPr>
              <w:t>а</w:t>
            </w:r>
            <w:r w:rsidRPr="00CA1332">
              <w:rPr>
                <w:b w:val="0"/>
                <w:sz w:val="22"/>
                <w:szCs w:val="22"/>
              </w:rPr>
              <w:t xml:space="preserve">явителя </w:t>
            </w:r>
            <w:r w:rsidRPr="006603C9">
              <w:rPr>
                <w:b w:val="0"/>
                <w:sz w:val="22"/>
                <w:szCs w:val="22"/>
              </w:rPr>
              <w:t>ЕГПУ или</w:t>
            </w:r>
            <w:r>
              <w:rPr>
                <w:b w:val="0"/>
                <w:sz w:val="22"/>
                <w:szCs w:val="22"/>
              </w:rPr>
              <w:t xml:space="preserve"> РГПУ</w:t>
            </w:r>
          </w:p>
          <w:p w:rsidR="008C2B73" w:rsidRPr="00113ECC" w:rsidRDefault="008C2B73" w:rsidP="008C2B73">
            <w:pPr>
              <w:pStyle w:val="42"/>
              <w:spacing w:after="0" w:line="240" w:lineRule="auto"/>
              <w:rPr>
                <w:b w:val="0"/>
                <w:sz w:val="20"/>
                <w:szCs w:val="20"/>
              </w:rPr>
            </w:pPr>
          </w:p>
        </w:tc>
      </w:tr>
    </w:tbl>
    <w:p w:rsidR="00DC1483" w:rsidRDefault="00DC1483" w:rsidP="00CC2492">
      <w:pPr>
        <w:pStyle w:val="42"/>
        <w:shd w:val="clear" w:color="auto" w:fill="auto"/>
        <w:spacing w:after="244" w:line="280" w:lineRule="exact"/>
        <w:sectPr w:rsidR="00DC1483" w:rsidSect="00CC28E6">
          <w:pgSz w:w="16837" w:h="11905" w:orient="landscape"/>
          <w:pgMar w:top="1134" w:right="851" w:bottom="1134" w:left="1418" w:header="0" w:footer="6" w:gutter="0"/>
          <w:pgNumType w:start="2"/>
          <w:cols w:space="720"/>
          <w:noEndnote/>
          <w:docGrid w:linePitch="360"/>
        </w:sectPr>
      </w:pPr>
    </w:p>
    <w:p w:rsidR="00535754" w:rsidRDefault="00535754" w:rsidP="00CC2492">
      <w:pPr>
        <w:rPr>
          <w:color w:val="auto"/>
          <w:sz w:val="2"/>
          <w:szCs w:val="2"/>
        </w:rPr>
      </w:pPr>
    </w:p>
    <w:p w:rsidR="00535754" w:rsidRDefault="00535754" w:rsidP="00CC2492">
      <w:pPr>
        <w:pStyle w:val="42"/>
        <w:shd w:val="clear" w:color="auto" w:fill="auto"/>
        <w:spacing w:after="0" w:line="240" w:lineRule="auto"/>
      </w:pPr>
      <w:r>
        <w:t>Раздел 3. «Сведения о заявителях «</w:t>
      </w:r>
      <w:proofErr w:type="spellStart"/>
      <w:r>
        <w:t>подуслуги</w:t>
      </w:r>
      <w:proofErr w:type="spellEnd"/>
      <w:r>
        <w:t>»</w:t>
      </w:r>
    </w:p>
    <w:p w:rsidR="00CC2492" w:rsidRPr="00B82EA0" w:rsidRDefault="00CC2492" w:rsidP="00CC2492">
      <w:pPr>
        <w:pStyle w:val="42"/>
        <w:shd w:val="clear" w:color="auto" w:fill="auto"/>
        <w:spacing w:after="0" w:line="240" w:lineRule="auto"/>
      </w:pPr>
    </w:p>
    <w:tbl>
      <w:tblPr>
        <w:tblW w:w="1465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72"/>
        <w:gridCol w:w="39"/>
        <w:gridCol w:w="2229"/>
        <w:gridCol w:w="39"/>
        <w:gridCol w:w="2500"/>
        <w:gridCol w:w="52"/>
        <w:gridCol w:w="1954"/>
        <w:gridCol w:w="30"/>
        <w:gridCol w:w="1569"/>
        <w:gridCol w:w="35"/>
        <w:gridCol w:w="1657"/>
        <w:gridCol w:w="16"/>
        <w:gridCol w:w="1957"/>
        <w:gridCol w:w="11"/>
        <w:gridCol w:w="1985"/>
        <w:gridCol w:w="10"/>
      </w:tblGrid>
      <w:tr w:rsidR="00281703" w:rsidRPr="00281703" w:rsidTr="0073283B">
        <w:trPr>
          <w:jc w:val="center"/>
        </w:trPr>
        <w:tc>
          <w:tcPr>
            <w:tcW w:w="572" w:type="dxa"/>
          </w:tcPr>
          <w:p w:rsidR="00711000" w:rsidRPr="0073283B" w:rsidRDefault="0071100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№</w:t>
            </w:r>
            <w:r w:rsidR="00281703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п/п</w:t>
            </w:r>
          </w:p>
        </w:tc>
        <w:tc>
          <w:tcPr>
            <w:tcW w:w="2268" w:type="dxa"/>
            <w:gridSpan w:val="2"/>
          </w:tcPr>
          <w:p w:rsidR="00281703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Категории лиц, </w:t>
            </w:r>
          </w:p>
          <w:p w:rsidR="00281703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имеющих право на получение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539" w:type="dxa"/>
            <w:gridSpan w:val="2"/>
          </w:tcPr>
          <w:p w:rsidR="00711000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Документ, подтве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ждающий правомочие заявителя соотве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ствующей категории на получение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006" w:type="dxa"/>
            <w:gridSpan w:val="2"/>
          </w:tcPr>
          <w:p w:rsidR="00711000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Установленные требования к 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кументу, 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тверждающему правомочие 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явителя соотве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ствующей катег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рии на получение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1599" w:type="dxa"/>
            <w:gridSpan w:val="2"/>
          </w:tcPr>
          <w:p w:rsidR="00711000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Наличие во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можности п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дачи заявл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ния на пред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ставление 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 представит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лями заявит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</w:t>
            </w:r>
          </w:p>
        </w:tc>
        <w:tc>
          <w:tcPr>
            <w:tcW w:w="1708" w:type="dxa"/>
            <w:gridSpan w:val="3"/>
          </w:tcPr>
          <w:p w:rsidR="00711000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Исчерпыва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ю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щий перечень лиц, имеющих право на под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чу за</w:t>
            </w:r>
            <w:r w:rsidR="008352F8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вления от имени заяв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теля</w:t>
            </w:r>
          </w:p>
        </w:tc>
        <w:tc>
          <w:tcPr>
            <w:tcW w:w="1957" w:type="dxa"/>
          </w:tcPr>
          <w:p w:rsidR="00711000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Наименование документа, 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тверждающего право подачи 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явления от имени заявителя</w:t>
            </w:r>
          </w:p>
        </w:tc>
        <w:tc>
          <w:tcPr>
            <w:tcW w:w="2006" w:type="dxa"/>
            <w:gridSpan w:val="3"/>
          </w:tcPr>
          <w:p w:rsidR="00711000" w:rsidRPr="0073283B" w:rsidRDefault="00281703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Установленные требования к 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кументу, 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тверждающему право подачи 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явления от имени заявителя</w:t>
            </w:r>
          </w:p>
        </w:tc>
      </w:tr>
      <w:tr w:rsidR="00281703" w:rsidRPr="00281703" w:rsidTr="0073283B">
        <w:trPr>
          <w:trHeight w:val="243"/>
          <w:jc w:val="center"/>
        </w:trPr>
        <w:tc>
          <w:tcPr>
            <w:tcW w:w="572" w:type="dxa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8" w:type="dxa"/>
            <w:gridSpan w:val="2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2539" w:type="dxa"/>
            <w:gridSpan w:val="2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2006" w:type="dxa"/>
            <w:gridSpan w:val="2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1599" w:type="dxa"/>
            <w:gridSpan w:val="2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1708" w:type="dxa"/>
            <w:gridSpan w:val="3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1957" w:type="dxa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  <w:tc>
          <w:tcPr>
            <w:tcW w:w="2006" w:type="dxa"/>
            <w:gridSpan w:val="3"/>
          </w:tcPr>
          <w:p w:rsidR="00711000" w:rsidRPr="0073283B" w:rsidRDefault="0028170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8</w:t>
            </w:r>
          </w:p>
        </w:tc>
      </w:tr>
      <w:tr w:rsidR="00233E8A" w:rsidRPr="0073283B" w:rsidTr="0073283B">
        <w:trPr>
          <w:jc w:val="center"/>
        </w:trPr>
        <w:tc>
          <w:tcPr>
            <w:tcW w:w="14655" w:type="dxa"/>
            <w:gridSpan w:val="16"/>
          </w:tcPr>
          <w:p w:rsidR="00233E8A" w:rsidRPr="0073283B" w:rsidRDefault="00A97E5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 xml:space="preserve">1. </w:t>
            </w:r>
            <w:r w:rsidRPr="0073283B">
              <w:rPr>
                <w:b w:val="0"/>
                <w:sz w:val="22"/>
                <w:szCs w:val="22"/>
              </w:rPr>
              <w:t xml:space="preserve">Выдача </w:t>
            </w:r>
            <w:r>
              <w:rPr>
                <w:b w:val="0"/>
                <w:sz w:val="22"/>
                <w:szCs w:val="22"/>
              </w:rPr>
              <w:t>охотничьего билета единого федерального образца</w:t>
            </w:r>
          </w:p>
        </w:tc>
      </w:tr>
      <w:tr w:rsidR="00233E8A" w:rsidRPr="0073283B" w:rsidTr="0073283B">
        <w:trPr>
          <w:gridAfter w:val="1"/>
          <w:wAfter w:w="10" w:type="dxa"/>
          <w:jc w:val="center"/>
        </w:trPr>
        <w:tc>
          <w:tcPr>
            <w:tcW w:w="611" w:type="dxa"/>
            <w:gridSpan w:val="2"/>
          </w:tcPr>
          <w:p w:rsidR="00233E8A" w:rsidRPr="0073283B" w:rsidRDefault="000D71B0" w:rsidP="0073283B">
            <w:pPr>
              <w:pStyle w:val="42"/>
              <w:shd w:val="clear" w:color="auto" w:fill="auto"/>
              <w:spacing w:after="0" w:line="240" w:lineRule="auto"/>
              <w:ind w:right="795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8" w:type="dxa"/>
            <w:gridSpan w:val="2"/>
          </w:tcPr>
          <w:p w:rsidR="000D71B0" w:rsidRPr="0073283B" w:rsidRDefault="00A97E58" w:rsidP="0073283B">
            <w:pPr>
              <w:pStyle w:val="42"/>
              <w:spacing w:after="0" w:line="240" w:lineRule="auto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Физическое лицо (ФЛ)</w:t>
            </w:r>
          </w:p>
          <w:p w:rsidR="00233E8A" w:rsidRPr="0073283B" w:rsidRDefault="00233E8A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</w:p>
        </w:tc>
        <w:tc>
          <w:tcPr>
            <w:tcW w:w="2552" w:type="dxa"/>
            <w:gridSpan w:val="2"/>
          </w:tcPr>
          <w:p w:rsidR="004E3C21" w:rsidRPr="0073283B" w:rsidRDefault="00A62738" w:rsidP="00CE0E8F">
            <w:pPr>
              <w:pStyle w:val="42"/>
              <w:spacing w:after="0"/>
              <w:ind w:right="34"/>
              <w:jc w:val="both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</w:t>
            </w:r>
            <w:r w:rsidR="00A97E58">
              <w:rPr>
                <w:b w:val="0"/>
                <w:sz w:val="22"/>
                <w:szCs w:val="22"/>
              </w:rPr>
              <w:t xml:space="preserve"> </w:t>
            </w:r>
            <w:r w:rsidR="00BC4AEE">
              <w:rPr>
                <w:b w:val="0"/>
                <w:sz w:val="22"/>
                <w:szCs w:val="22"/>
              </w:rPr>
              <w:t>Д</w:t>
            </w:r>
            <w:r w:rsidR="0033799C" w:rsidRPr="0073283B">
              <w:rPr>
                <w:b w:val="0"/>
                <w:sz w:val="22"/>
                <w:szCs w:val="22"/>
              </w:rPr>
              <w:t>окумент, удостов</w:t>
            </w:r>
            <w:r w:rsidR="0033799C" w:rsidRPr="0073283B">
              <w:rPr>
                <w:b w:val="0"/>
                <w:sz w:val="22"/>
                <w:szCs w:val="22"/>
              </w:rPr>
              <w:t>е</w:t>
            </w:r>
            <w:r w:rsidR="0033799C" w:rsidRPr="0073283B">
              <w:rPr>
                <w:b w:val="0"/>
                <w:sz w:val="22"/>
                <w:szCs w:val="22"/>
              </w:rPr>
              <w:t>ряющий личность з</w:t>
            </w:r>
            <w:r w:rsidR="0033799C" w:rsidRPr="0073283B">
              <w:rPr>
                <w:b w:val="0"/>
                <w:sz w:val="22"/>
                <w:szCs w:val="22"/>
              </w:rPr>
              <w:t>а</w:t>
            </w:r>
            <w:r w:rsidR="0033799C" w:rsidRPr="0073283B">
              <w:rPr>
                <w:b w:val="0"/>
                <w:sz w:val="22"/>
                <w:szCs w:val="22"/>
              </w:rPr>
              <w:t>явителя</w:t>
            </w:r>
            <w:r w:rsidRPr="0073283B">
              <w:rPr>
                <w:b w:val="0"/>
                <w:sz w:val="22"/>
                <w:szCs w:val="22"/>
              </w:rPr>
              <w:t>;</w:t>
            </w:r>
          </w:p>
          <w:p w:rsidR="00233E8A" w:rsidRPr="0073283B" w:rsidRDefault="00233E8A" w:rsidP="00A97E58">
            <w:pPr>
              <w:pStyle w:val="42"/>
              <w:tabs>
                <w:tab w:val="left" w:pos="2160"/>
              </w:tabs>
              <w:spacing w:after="0"/>
              <w:ind w:right="34"/>
              <w:jc w:val="both"/>
              <w:rPr>
                <w:b w:val="0"/>
                <w:sz w:val="22"/>
                <w:szCs w:val="22"/>
              </w:rPr>
            </w:pPr>
          </w:p>
        </w:tc>
        <w:tc>
          <w:tcPr>
            <w:tcW w:w="1984" w:type="dxa"/>
            <w:gridSpan w:val="2"/>
          </w:tcPr>
          <w:p w:rsidR="00233E8A" w:rsidRPr="0073283B" w:rsidRDefault="00D2783C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</w:t>
            </w:r>
            <w:r w:rsidR="001B3468" w:rsidRPr="0073283B">
              <w:rPr>
                <w:rFonts w:eastAsia="Batang"/>
                <w:b w:val="0"/>
                <w:sz w:val="22"/>
                <w:szCs w:val="22"/>
              </w:rPr>
              <w:t>Документ, уд</w:t>
            </w:r>
            <w:r w:rsidR="001B3468"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="001B3468" w:rsidRPr="0073283B">
              <w:rPr>
                <w:rFonts w:eastAsia="Batang"/>
                <w:b w:val="0"/>
                <w:sz w:val="22"/>
                <w:szCs w:val="22"/>
              </w:rPr>
              <w:t>стоверяющий личность д</w:t>
            </w:r>
            <w:r w:rsidR="00F341F0" w:rsidRPr="0073283B">
              <w:rPr>
                <w:b w:val="0"/>
                <w:sz w:val="22"/>
                <w:szCs w:val="22"/>
              </w:rPr>
              <w:t>олжен быть действ</w:t>
            </w:r>
            <w:r w:rsidR="00F341F0" w:rsidRPr="0073283B">
              <w:rPr>
                <w:b w:val="0"/>
                <w:sz w:val="22"/>
                <w:szCs w:val="22"/>
              </w:rPr>
              <w:t>и</w:t>
            </w:r>
            <w:r w:rsidR="00F341F0" w:rsidRPr="0073283B">
              <w:rPr>
                <w:b w:val="0"/>
                <w:sz w:val="22"/>
                <w:szCs w:val="22"/>
              </w:rPr>
              <w:t>тельным на срок обращения за предоставлением услуги. Не должен содержать подч</w:t>
            </w:r>
            <w:r w:rsidR="00F341F0" w:rsidRPr="0073283B">
              <w:rPr>
                <w:b w:val="0"/>
                <w:sz w:val="22"/>
                <w:szCs w:val="22"/>
              </w:rPr>
              <w:t>и</w:t>
            </w:r>
            <w:r w:rsidR="00F341F0" w:rsidRPr="0073283B">
              <w:rPr>
                <w:b w:val="0"/>
                <w:sz w:val="22"/>
                <w:szCs w:val="22"/>
              </w:rPr>
              <w:t>сток, приписок, зачеркнутых слов и других испра</w:t>
            </w:r>
            <w:r w:rsidR="00F341F0" w:rsidRPr="0073283B">
              <w:rPr>
                <w:b w:val="0"/>
                <w:sz w:val="22"/>
                <w:szCs w:val="22"/>
              </w:rPr>
              <w:t>в</w:t>
            </w:r>
            <w:r w:rsidR="00F341F0" w:rsidRPr="0073283B">
              <w:rPr>
                <w:b w:val="0"/>
                <w:sz w:val="22"/>
                <w:szCs w:val="22"/>
              </w:rPr>
              <w:t>лений. Не должен иметь поврежд</w:t>
            </w:r>
            <w:r w:rsidR="00F341F0" w:rsidRPr="0073283B">
              <w:rPr>
                <w:b w:val="0"/>
                <w:sz w:val="22"/>
                <w:szCs w:val="22"/>
              </w:rPr>
              <w:t>е</w:t>
            </w:r>
            <w:r w:rsidR="00F341F0" w:rsidRPr="0073283B">
              <w:rPr>
                <w:b w:val="0"/>
                <w:sz w:val="22"/>
                <w:szCs w:val="22"/>
              </w:rPr>
              <w:t>ний, наличие к</w:t>
            </w:r>
            <w:r w:rsidR="00F341F0" w:rsidRPr="0073283B">
              <w:rPr>
                <w:b w:val="0"/>
                <w:sz w:val="22"/>
                <w:szCs w:val="22"/>
              </w:rPr>
              <w:t>о</w:t>
            </w:r>
            <w:r w:rsidR="00F341F0" w:rsidRPr="0073283B">
              <w:rPr>
                <w:b w:val="0"/>
                <w:sz w:val="22"/>
                <w:szCs w:val="22"/>
              </w:rPr>
              <w:t>торых не позв</w:t>
            </w:r>
            <w:r w:rsidR="00F341F0" w:rsidRPr="0073283B">
              <w:rPr>
                <w:b w:val="0"/>
                <w:sz w:val="22"/>
                <w:szCs w:val="22"/>
              </w:rPr>
              <w:t>о</w:t>
            </w:r>
            <w:r w:rsidR="00F341F0" w:rsidRPr="0073283B">
              <w:rPr>
                <w:b w:val="0"/>
                <w:sz w:val="22"/>
                <w:szCs w:val="22"/>
              </w:rPr>
              <w:t>ляет однозначно истолковать их содержание.</w:t>
            </w:r>
          </w:p>
          <w:p w:rsidR="00D2783C" w:rsidRPr="0073283B" w:rsidRDefault="00D2783C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</w:p>
        </w:tc>
        <w:tc>
          <w:tcPr>
            <w:tcW w:w="1604" w:type="dxa"/>
            <w:gridSpan w:val="2"/>
          </w:tcPr>
          <w:p w:rsidR="00233E8A" w:rsidRPr="0073283B" w:rsidRDefault="00CF409B" w:rsidP="00CF409B">
            <w:pPr>
              <w:pStyle w:val="42"/>
              <w:spacing w:after="0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  <w:tc>
          <w:tcPr>
            <w:tcW w:w="1657" w:type="dxa"/>
          </w:tcPr>
          <w:p w:rsidR="00233E8A" w:rsidRPr="0073283B" w:rsidRDefault="00CF409B" w:rsidP="00CF409B">
            <w:pPr>
              <w:pStyle w:val="42"/>
              <w:spacing w:after="0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  <w:tc>
          <w:tcPr>
            <w:tcW w:w="1984" w:type="dxa"/>
            <w:gridSpan w:val="3"/>
          </w:tcPr>
          <w:p w:rsidR="00233E8A" w:rsidRPr="0073283B" w:rsidRDefault="00CF409B" w:rsidP="00CF409B">
            <w:pPr>
              <w:pStyle w:val="42"/>
              <w:spacing w:after="0"/>
              <w:jc w:val="center"/>
              <w:rPr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  <w:tc>
          <w:tcPr>
            <w:tcW w:w="1985" w:type="dxa"/>
          </w:tcPr>
          <w:p w:rsidR="00233E8A" w:rsidRPr="0073283B" w:rsidRDefault="00CF409B" w:rsidP="00CF409B">
            <w:pPr>
              <w:pStyle w:val="42"/>
              <w:spacing w:after="0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</w:tr>
      <w:tr w:rsidR="007F15FA" w:rsidRPr="0073283B" w:rsidTr="0073283B">
        <w:trPr>
          <w:jc w:val="center"/>
        </w:trPr>
        <w:tc>
          <w:tcPr>
            <w:tcW w:w="14655" w:type="dxa"/>
            <w:gridSpan w:val="16"/>
          </w:tcPr>
          <w:p w:rsidR="007F15FA" w:rsidRPr="0073283B" w:rsidRDefault="006926B3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2. Аннулирование</w:t>
            </w:r>
            <w:r w:rsidRPr="008C2B73">
              <w:rPr>
                <w:b w:val="0"/>
                <w:sz w:val="22"/>
                <w:szCs w:val="22"/>
              </w:rPr>
              <w:t xml:space="preserve"> охотничьего билета единого федерального образца</w:t>
            </w:r>
          </w:p>
        </w:tc>
      </w:tr>
      <w:tr w:rsidR="006926B3" w:rsidRPr="00281703" w:rsidTr="0073283B">
        <w:trPr>
          <w:jc w:val="center"/>
        </w:trPr>
        <w:tc>
          <w:tcPr>
            <w:tcW w:w="572" w:type="dxa"/>
          </w:tcPr>
          <w:p w:rsidR="006926B3" w:rsidRPr="0073283B" w:rsidRDefault="006926B3" w:rsidP="006926B3">
            <w:pPr>
              <w:pStyle w:val="42"/>
              <w:shd w:val="clear" w:color="auto" w:fill="auto"/>
              <w:spacing w:after="0" w:line="240" w:lineRule="auto"/>
              <w:ind w:right="795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8" w:type="dxa"/>
            <w:gridSpan w:val="2"/>
          </w:tcPr>
          <w:p w:rsidR="006926B3" w:rsidRPr="0073283B" w:rsidRDefault="006926B3" w:rsidP="006926B3">
            <w:pPr>
              <w:pStyle w:val="42"/>
              <w:spacing w:after="0" w:line="240" w:lineRule="auto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Физическое лицо (ФЛ)</w:t>
            </w:r>
          </w:p>
          <w:p w:rsidR="006926B3" w:rsidRPr="0073283B" w:rsidRDefault="006926B3" w:rsidP="006926B3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</w:p>
        </w:tc>
        <w:tc>
          <w:tcPr>
            <w:tcW w:w="2539" w:type="dxa"/>
            <w:gridSpan w:val="2"/>
          </w:tcPr>
          <w:p w:rsidR="006926B3" w:rsidRPr="0073283B" w:rsidRDefault="006926B3" w:rsidP="006926B3">
            <w:pPr>
              <w:pStyle w:val="42"/>
              <w:spacing w:after="0"/>
              <w:ind w:right="34"/>
              <w:jc w:val="both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</w:t>
            </w:r>
            <w:r>
              <w:rPr>
                <w:b w:val="0"/>
                <w:sz w:val="22"/>
                <w:szCs w:val="22"/>
              </w:rPr>
              <w:t xml:space="preserve"> </w:t>
            </w:r>
            <w:r w:rsidR="00BC4AEE">
              <w:rPr>
                <w:b w:val="0"/>
                <w:sz w:val="22"/>
                <w:szCs w:val="22"/>
              </w:rPr>
              <w:t>Д</w:t>
            </w:r>
            <w:r w:rsidRPr="0073283B">
              <w:rPr>
                <w:b w:val="0"/>
                <w:sz w:val="22"/>
                <w:szCs w:val="22"/>
              </w:rPr>
              <w:t>окумент,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ряющий личность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явителя;</w:t>
            </w:r>
          </w:p>
          <w:p w:rsidR="006926B3" w:rsidRPr="0073283B" w:rsidRDefault="006926B3" w:rsidP="006926B3">
            <w:pPr>
              <w:pStyle w:val="42"/>
              <w:tabs>
                <w:tab w:val="left" w:pos="2160"/>
              </w:tabs>
              <w:spacing w:after="0"/>
              <w:ind w:right="34"/>
              <w:jc w:val="both"/>
              <w:rPr>
                <w:b w:val="0"/>
                <w:sz w:val="22"/>
                <w:szCs w:val="22"/>
              </w:rPr>
            </w:pPr>
          </w:p>
        </w:tc>
        <w:tc>
          <w:tcPr>
            <w:tcW w:w="2006" w:type="dxa"/>
            <w:gridSpan w:val="2"/>
          </w:tcPr>
          <w:p w:rsidR="006926B3" w:rsidRPr="0073283B" w:rsidRDefault="006926B3" w:rsidP="006926B3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1.Документ, уд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стоверяющий личность д</w:t>
            </w:r>
            <w:r w:rsidRPr="0073283B">
              <w:rPr>
                <w:b w:val="0"/>
                <w:sz w:val="22"/>
                <w:szCs w:val="22"/>
              </w:rPr>
              <w:t xml:space="preserve">олжен </w:t>
            </w:r>
            <w:r w:rsidRPr="0073283B">
              <w:rPr>
                <w:b w:val="0"/>
                <w:sz w:val="22"/>
                <w:szCs w:val="22"/>
              </w:rPr>
              <w:lastRenderedPageBreak/>
              <w:t>быть действ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тельным на срок обращения за предоставлением услуги. Не должен содержать подч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сток, приписок, зачеркнутых слов и других испра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лений. Не должен иметь поврежд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ний, наличие к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торых не позвол</w:t>
            </w:r>
            <w:r w:rsidRPr="0073283B">
              <w:rPr>
                <w:b w:val="0"/>
                <w:sz w:val="22"/>
                <w:szCs w:val="22"/>
              </w:rPr>
              <w:t>я</w:t>
            </w:r>
            <w:r w:rsidRPr="0073283B">
              <w:rPr>
                <w:b w:val="0"/>
                <w:sz w:val="22"/>
                <w:szCs w:val="22"/>
              </w:rPr>
              <w:t>ет однозначно и</w:t>
            </w:r>
            <w:r w:rsidRPr="0073283B">
              <w:rPr>
                <w:b w:val="0"/>
                <w:sz w:val="22"/>
                <w:szCs w:val="22"/>
              </w:rPr>
              <w:t>с</w:t>
            </w:r>
            <w:r w:rsidRPr="0073283B">
              <w:rPr>
                <w:b w:val="0"/>
                <w:sz w:val="22"/>
                <w:szCs w:val="22"/>
              </w:rPr>
              <w:t>толковать их с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держание.</w:t>
            </w:r>
          </w:p>
          <w:p w:rsidR="006926B3" w:rsidRPr="0073283B" w:rsidRDefault="006926B3" w:rsidP="006926B3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</w:p>
        </w:tc>
        <w:tc>
          <w:tcPr>
            <w:tcW w:w="1599" w:type="dxa"/>
            <w:gridSpan w:val="2"/>
          </w:tcPr>
          <w:p w:rsidR="006926B3" w:rsidRPr="0073283B" w:rsidRDefault="00CF409B" w:rsidP="00CF409B">
            <w:pPr>
              <w:pStyle w:val="42"/>
              <w:spacing w:after="0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-</w:t>
            </w:r>
          </w:p>
        </w:tc>
        <w:tc>
          <w:tcPr>
            <w:tcW w:w="1708" w:type="dxa"/>
            <w:gridSpan w:val="3"/>
          </w:tcPr>
          <w:p w:rsidR="006926B3" w:rsidRPr="0073283B" w:rsidRDefault="00CF409B" w:rsidP="00CF409B">
            <w:pPr>
              <w:pStyle w:val="42"/>
              <w:spacing w:after="0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  <w:tc>
          <w:tcPr>
            <w:tcW w:w="1957" w:type="dxa"/>
          </w:tcPr>
          <w:p w:rsidR="006926B3" w:rsidRPr="0073283B" w:rsidRDefault="00CF409B" w:rsidP="00CF409B">
            <w:pPr>
              <w:pStyle w:val="42"/>
              <w:spacing w:after="0"/>
              <w:jc w:val="center"/>
              <w:rPr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  <w:tc>
          <w:tcPr>
            <w:tcW w:w="2006" w:type="dxa"/>
            <w:gridSpan w:val="3"/>
          </w:tcPr>
          <w:p w:rsidR="006926B3" w:rsidRPr="0073283B" w:rsidRDefault="00CF409B" w:rsidP="00CF409B">
            <w:pPr>
              <w:pStyle w:val="42"/>
              <w:spacing w:after="0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</w:tr>
    </w:tbl>
    <w:p w:rsidR="00DC1483" w:rsidRDefault="00DC1483" w:rsidP="00CC2492">
      <w:pPr>
        <w:pStyle w:val="42"/>
        <w:shd w:val="clear" w:color="auto" w:fill="auto"/>
        <w:spacing w:after="244" w:line="280" w:lineRule="exact"/>
        <w:sectPr w:rsidR="00DC1483" w:rsidSect="00015627">
          <w:type w:val="nextColumn"/>
          <w:pgSz w:w="16837" w:h="11905" w:orient="landscape"/>
          <w:pgMar w:top="1134" w:right="851" w:bottom="1134" w:left="1418" w:header="0" w:footer="6" w:gutter="0"/>
          <w:cols w:space="720"/>
          <w:noEndnote/>
          <w:docGrid w:linePitch="360"/>
        </w:sectPr>
      </w:pPr>
    </w:p>
    <w:p w:rsidR="00535754" w:rsidRDefault="00535754" w:rsidP="00CC2492">
      <w:pPr>
        <w:pStyle w:val="42"/>
        <w:shd w:val="clear" w:color="auto" w:fill="auto"/>
        <w:spacing w:after="0" w:line="240" w:lineRule="auto"/>
      </w:pPr>
      <w:r>
        <w:lastRenderedPageBreak/>
        <w:t>Раздел 4. «Документы, предоставляемые заявителем для получения «</w:t>
      </w:r>
      <w:proofErr w:type="spellStart"/>
      <w:r>
        <w:t>подуслуги</w:t>
      </w:r>
      <w:proofErr w:type="spellEnd"/>
      <w:r>
        <w:t>»</w:t>
      </w:r>
    </w:p>
    <w:p w:rsidR="00DC1483" w:rsidRDefault="00DC1483" w:rsidP="00CC2492">
      <w:pPr>
        <w:pStyle w:val="42"/>
        <w:shd w:val="clear" w:color="auto" w:fill="auto"/>
        <w:spacing w:after="0" w:line="240" w:lineRule="auto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3"/>
        <w:gridCol w:w="2381"/>
        <w:gridCol w:w="2006"/>
        <w:gridCol w:w="1858"/>
        <w:gridCol w:w="1703"/>
        <w:gridCol w:w="2129"/>
        <w:gridCol w:w="1855"/>
        <w:gridCol w:w="2339"/>
      </w:tblGrid>
      <w:tr w:rsidR="007B0055" w:rsidTr="008A5FCB">
        <w:trPr>
          <w:jc w:val="center"/>
        </w:trPr>
        <w:tc>
          <w:tcPr>
            <w:tcW w:w="513" w:type="dxa"/>
          </w:tcPr>
          <w:p w:rsidR="007F15FA" w:rsidRPr="0073283B" w:rsidRDefault="007F15FA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№ п/п</w:t>
            </w:r>
          </w:p>
        </w:tc>
        <w:tc>
          <w:tcPr>
            <w:tcW w:w="2381" w:type="dxa"/>
          </w:tcPr>
          <w:p w:rsidR="007F15FA" w:rsidRPr="0073283B" w:rsidRDefault="007F15FA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Категория документа</w:t>
            </w:r>
          </w:p>
        </w:tc>
        <w:tc>
          <w:tcPr>
            <w:tcW w:w="2006" w:type="dxa"/>
          </w:tcPr>
          <w:p w:rsidR="007F15FA" w:rsidRPr="0073283B" w:rsidRDefault="007F15FA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Наименования документов, 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торые предста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ляет заявитель для получения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1858" w:type="dxa"/>
          </w:tcPr>
          <w:p w:rsidR="007F15FA" w:rsidRPr="0073283B" w:rsidRDefault="007F15FA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Количество 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обходимых э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земпляров док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мента с указ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нием подли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ник/копия</w:t>
            </w:r>
          </w:p>
        </w:tc>
        <w:tc>
          <w:tcPr>
            <w:tcW w:w="1703" w:type="dxa"/>
          </w:tcPr>
          <w:p w:rsidR="007F15FA" w:rsidRPr="0073283B" w:rsidRDefault="00D62694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Условие предоставления документа</w:t>
            </w:r>
          </w:p>
        </w:tc>
        <w:tc>
          <w:tcPr>
            <w:tcW w:w="2129" w:type="dxa"/>
          </w:tcPr>
          <w:p w:rsidR="007F15FA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Установленные требования к док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менту</w:t>
            </w:r>
          </w:p>
        </w:tc>
        <w:tc>
          <w:tcPr>
            <w:tcW w:w="1855" w:type="dxa"/>
          </w:tcPr>
          <w:p w:rsidR="007F15FA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Форма (шаблон) документа</w:t>
            </w:r>
          </w:p>
        </w:tc>
        <w:tc>
          <w:tcPr>
            <w:tcW w:w="2339" w:type="dxa"/>
          </w:tcPr>
          <w:p w:rsidR="007F15FA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Образец докуме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та/заполнения док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мента</w:t>
            </w:r>
          </w:p>
        </w:tc>
      </w:tr>
      <w:tr w:rsidR="007B0055" w:rsidTr="008A5FCB">
        <w:trPr>
          <w:jc w:val="center"/>
        </w:trPr>
        <w:tc>
          <w:tcPr>
            <w:tcW w:w="513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381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2006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1858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1703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2129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1855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  <w:tc>
          <w:tcPr>
            <w:tcW w:w="2339" w:type="dxa"/>
          </w:tcPr>
          <w:p w:rsidR="007F15FA" w:rsidRPr="0073283B" w:rsidRDefault="00623AF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8</w:t>
            </w:r>
          </w:p>
        </w:tc>
      </w:tr>
      <w:tr w:rsidR="00623AF0" w:rsidRPr="0073283B" w:rsidTr="004A4F30">
        <w:trPr>
          <w:jc w:val="center"/>
        </w:trPr>
        <w:tc>
          <w:tcPr>
            <w:tcW w:w="14784" w:type="dxa"/>
            <w:gridSpan w:val="8"/>
          </w:tcPr>
          <w:p w:rsidR="00623AF0" w:rsidRPr="0073283B" w:rsidRDefault="004A4F3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 xml:space="preserve">1. </w:t>
            </w:r>
            <w:r w:rsidRPr="0073283B">
              <w:rPr>
                <w:b w:val="0"/>
                <w:sz w:val="22"/>
                <w:szCs w:val="22"/>
              </w:rPr>
              <w:t xml:space="preserve">Выдача </w:t>
            </w:r>
            <w:r>
              <w:rPr>
                <w:b w:val="0"/>
                <w:sz w:val="22"/>
                <w:szCs w:val="22"/>
              </w:rPr>
              <w:t>охотничьего билета единого федерального образца</w:t>
            </w:r>
          </w:p>
        </w:tc>
      </w:tr>
      <w:tr w:rsidR="007B0055" w:rsidRPr="0073283B" w:rsidTr="008A5FCB">
        <w:trPr>
          <w:jc w:val="center"/>
        </w:trPr>
        <w:tc>
          <w:tcPr>
            <w:tcW w:w="513" w:type="dxa"/>
          </w:tcPr>
          <w:p w:rsidR="005A0881" w:rsidRPr="0073283B" w:rsidRDefault="005A0881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381" w:type="dxa"/>
          </w:tcPr>
          <w:p w:rsidR="005A0881" w:rsidRPr="0073283B" w:rsidRDefault="005A0881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о пред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ставлении </w:t>
            </w:r>
            <w:r w:rsidR="000058E4" w:rsidRPr="0073283B">
              <w:rPr>
                <w:rFonts w:eastAsia="Batang"/>
                <w:b w:val="0"/>
                <w:sz w:val="22"/>
                <w:szCs w:val="22"/>
              </w:rPr>
              <w:t>госуда</w:t>
            </w:r>
            <w:r w:rsidR="000058E4" w:rsidRPr="0073283B">
              <w:rPr>
                <w:rFonts w:eastAsia="Batang"/>
                <w:b w:val="0"/>
                <w:sz w:val="22"/>
                <w:szCs w:val="22"/>
              </w:rPr>
              <w:t>р</w:t>
            </w:r>
            <w:r w:rsidR="000058E4" w:rsidRPr="0073283B">
              <w:rPr>
                <w:rFonts w:eastAsia="Batang"/>
                <w:b w:val="0"/>
                <w:sz w:val="22"/>
                <w:szCs w:val="22"/>
              </w:rPr>
              <w:t xml:space="preserve">ственной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услуги</w:t>
            </w:r>
          </w:p>
        </w:tc>
        <w:tc>
          <w:tcPr>
            <w:tcW w:w="2006" w:type="dxa"/>
          </w:tcPr>
          <w:p w:rsidR="005A0881" w:rsidRPr="0073283B" w:rsidRDefault="005A0881" w:rsidP="004A4F30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Заявление о </w:t>
            </w:r>
            <w:r w:rsidR="004A4F30">
              <w:rPr>
                <w:rFonts w:eastAsia="Batang"/>
                <w:b w:val="0"/>
                <w:sz w:val="22"/>
                <w:szCs w:val="22"/>
              </w:rPr>
              <w:t>пол</w:t>
            </w:r>
            <w:r w:rsidR="004A4F30">
              <w:rPr>
                <w:rFonts w:eastAsia="Batang"/>
                <w:b w:val="0"/>
                <w:sz w:val="22"/>
                <w:szCs w:val="22"/>
              </w:rPr>
              <w:t>у</w:t>
            </w:r>
            <w:r w:rsidR="004A4F30">
              <w:rPr>
                <w:rFonts w:eastAsia="Batang"/>
                <w:b w:val="0"/>
                <w:sz w:val="22"/>
                <w:szCs w:val="22"/>
              </w:rPr>
              <w:t>чении охотничьего билета единого федерального о</w:t>
            </w:r>
            <w:r w:rsidR="004A4F30">
              <w:rPr>
                <w:rFonts w:eastAsia="Batang"/>
                <w:b w:val="0"/>
                <w:sz w:val="22"/>
                <w:szCs w:val="22"/>
              </w:rPr>
              <w:t>б</w:t>
            </w:r>
            <w:r w:rsidR="004A4F30">
              <w:rPr>
                <w:rFonts w:eastAsia="Batang"/>
                <w:b w:val="0"/>
                <w:sz w:val="22"/>
                <w:szCs w:val="22"/>
              </w:rPr>
              <w:t>разца</w:t>
            </w:r>
          </w:p>
        </w:tc>
        <w:tc>
          <w:tcPr>
            <w:tcW w:w="1858" w:type="dxa"/>
          </w:tcPr>
          <w:p w:rsidR="005A0881" w:rsidRPr="0073283B" w:rsidRDefault="00474C6C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</w:t>
            </w:r>
            <w:r w:rsidR="000439E8" w:rsidRPr="0073283B">
              <w:rPr>
                <w:rFonts w:eastAsia="Batang"/>
                <w:b w:val="0"/>
                <w:sz w:val="22"/>
                <w:szCs w:val="22"/>
              </w:rPr>
              <w:t>.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экз. </w:t>
            </w:r>
            <w:r w:rsidR="007259AE" w:rsidRPr="0073283B">
              <w:rPr>
                <w:rFonts w:eastAsia="Batang"/>
                <w:b w:val="0"/>
                <w:sz w:val="22"/>
                <w:szCs w:val="22"/>
              </w:rPr>
              <w:t>(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оригинал</w:t>
            </w:r>
            <w:r w:rsidR="007259AE" w:rsidRPr="0073283B">
              <w:rPr>
                <w:rFonts w:eastAsia="Batang"/>
                <w:b w:val="0"/>
                <w:sz w:val="22"/>
                <w:szCs w:val="22"/>
              </w:rPr>
              <w:t>)</w:t>
            </w:r>
          </w:p>
          <w:p w:rsidR="00474C6C" w:rsidRPr="0073283B" w:rsidRDefault="00474C6C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474C6C" w:rsidRPr="0073283B" w:rsidRDefault="00474C6C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</w:t>
            </w:r>
            <w:r w:rsidR="000439E8" w:rsidRPr="0073283B">
              <w:rPr>
                <w:rFonts w:eastAsia="Batang"/>
                <w:b w:val="0"/>
                <w:sz w:val="22"/>
                <w:szCs w:val="22"/>
              </w:rPr>
              <w:t>.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проверка на соответствие установленным требованиям;</w:t>
            </w:r>
          </w:p>
          <w:p w:rsidR="00474C6C" w:rsidRPr="0073283B" w:rsidRDefault="000439E8" w:rsidP="00044F2C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2.</w:t>
            </w:r>
            <w:r w:rsidR="00474C6C" w:rsidRPr="0073283B">
              <w:rPr>
                <w:rFonts w:eastAsia="Batang"/>
                <w:b w:val="0"/>
                <w:sz w:val="22"/>
                <w:szCs w:val="22"/>
              </w:rPr>
              <w:t>формирование в дело</w:t>
            </w:r>
            <w:r w:rsidR="002939BA"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.</w:t>
            </w:r>
          </w:p>
        </w:tc>
        <w:tc>
          <w:tcPr>
            <w:tcW w:w="1703" w:type="dxa"/>
          </w:tcPr>
          <w:p w:rsidR="005A0881" w:rsidRPr="0073283B" w:rsidRDefault="00BC4AEE" w:rsidP="007F371A">
            <w:pPr>
              <w:pStyle w:val="42"/>
              <w:shd w:val="clear" w:color="auto" w:fill="auto"/>
              <w:spacing w:after="184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  <w:tc>
          <w:tcPr>
            <w:tcW w:w="2129" w:type="dxa"/>
          </w:tcPr>
          <w:p w:rsidR="005A0881" w:rsidRPr="0073283B" w:rsidRDefault="00E2410D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заявления подтверждаются подписью лица, подающего заявл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ние, с указанием даты заполнения заявления.</w:t>
            </w:r>
          </w:p>
        </w:tc>
        <w:tc>
          <w:tcPr>
            <w:tcW w:w="1855" w:type="dxa"/>
          </w:tcPr>
          <w:p w:rsidR="005A0881" w:rsidRPr="0073283B" w:rsidRDefault="00E2410D" w:rsidP="004A4F30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Приложение </w:t>
            </w:r>
            <w:r w:rsidR="003D642A">
              <w:rPr>
                <w:rFonts w:eastAsia="Batang"/>
                <w:b w:val="0"/>
                <w:sz w:val="22"/>
                <w:szCs w:val="22"/>
              </w:rPr>
              <w:t xml:space="preserve">№ </w:t>
            </w:r>
            <w:r w:rsidR="004276D8" w:rsidRPr="0073283B">
              <w:rPr>
                <w:rFonts w:eastAsia="Batang"/>
                <w:b w:val="0"/>
                <w:sz w:val="22"/>
                <w:szCs w:val="22"/>
              </w:rPr>
              <w:t>1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к Технологич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ской схеме предоставления государственной услуги "Выдача </w:t>
            </w:r>
            <w:r w:rsidR="004A4F30">
              <w:rPr>
                <w:rFonts w:eastAsia="Batang"/>
                <w:b w:val="0"/>
                <w:sz w:val="22"/>
                <w:szCs w:val="22"/>
              </w:rPr>
              <w:t>и аннулирование охотничьего ф</w:t>
            </w:r>
            <w:r w:rsidR="004A4F30">
              <w:rPr>
                <w:rFonts w:eastAsia="Batang"/>
                <w:b w:val="0"/>
                <w:sz w:val="22"/>
                <w:szCs w:val="22"/>
              </w:rPr>
              <w:t>е</w:t>
            </w:r>
            <w:r w:rsidR="004A4F30">
              <w:rPr>
                <w:rFonts w:eastAsia="Batang"/>
                <w:b w:val="0"/>
                <w:sz w:val="22"/>
                <w:szCs w:val="22"/>
              </w:rPr>
              <w:t>дерального о</w:t>
            </w:r>
            <w:r w:rsidR="004A4F30">
              <w:rPr>
                <w:rFonts w:eastAsia="Batang"/>
                <w:b w:val="0"/>
                <w:sz w:val="22"/>
                <w:szCs w:val="22"/>
              </w:rPr>
              <w:t>б</w:t>
            </w:r>
            <w:r w:rsidR="004A4F30">
              <w:rPr>
                <w:rFonts w:eastAsia="Batang"/>
                <w:b w:val="0"/>
                <w:sz w:val="22"/>
                <w:szCs w:val="22"/>
              </w:rPr>
              <w:t>разца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"</w:t>
            </w:r>
            <w:r w:rsidR="007D6213" w:rsidRPr="0073283B">
              <w:rPr>
                <w:rFonts w:eastAsia="Batang"/>
                <w:b w:val="0"/>
                <w:sz w:val="22"/>
                <w:szCs w:val="22"/>
              </w:rPr>
              <w:t xml:space="preserve"> (далее – технологическая схема)</w:t>
            </w:r>
          </w:p>
        </w:tc>
        <w:tc>
          <w:tcPr>
            <w:tcW w:w="2339" w:type="dxa"/>
          </w:tcPr>
          <w:p w:rsidR="005A0881" w:rsidRPr="0073283B" w:rsidRDefault="00E2410D" w:rsidP="004A4F30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Приложение </w:t>
            </w:r>
            <w:r w:rsidR="003D642A">
              <w:rPr>
                <w:rFonts w:eastAsia="Batang"/>
                <w:b w:val="0"/>
                <w:sz w:val="22"/>
                <w:szCs w:val="22"/>
              </w:rPr>
              <w:t xml:space="preserve">№ </w:t>
            </w:r>
            <w:r w:rsidR="004A4F30">
              <w:rPr>
                <w:rFonts w:eastAsia="Batang"/>
                <w:b w:val="0"/>
                <w:sz w:val="22"/>
                <w:szCs w:val="22"/>
              </w:rPr>
              <w:t>2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к Технологической схеме </w:t>
            </w:r>
          </w:p>
        </w:tc>
      </w:tr>
      <w:tr w:rsidR="007B0055" w:rsidTr="008A5FCB">
        <w:trPr>
          <w:jc w:val="center"/>
        </w:trPr>
        <w:tc>
          <w:tcPr>
            <w:tcW w:w="513" w:type="dxa"/>
          </w:tcPr>
          <w:p w:rsidR="00623AF0" w:rsidRPr="0073283B" w:rsidRDefault="00E2410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2381" w:type="dxa"/>
          </w:tcPr>
          <w:p w:rsidR="00623AF0" w:rsidRPr="00067A54" w:rsidRDefault="00366B14" w:rsidP="0073283B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Документ, удостов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ряющий личность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явителя (представит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ля заявителя)</w:t>
            </w:r>
          </w:p>
        </w:tc>
        <w:tc>
          <w:tcPr>
            <w:tcW w:w="2006" w:type="dxa"/>
          </w:tcPr>
          <w:p w:rsidR="00056F55" w:rsidRPr="00E27276" w:rsidRDefault="00B872C2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E27276">
              <w:rPr>
                <w:rFonts w:eastAsia="Batang"/>
                <w:b w:val="0"/>
                <w:sz w:val="22"/>
                <w:szCs w:val="22"/>
              </w:rPr>
              <w:t>П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аспорт гражд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а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нина Российской Федерации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 xml:space="preserve"> </w:t>
            </w:r>
            <w:r w:rsidR="00176025" w:rsidRPr="00E27276">
              <w:rPr>
                <w:rFonts w:eastAsia="Batang"/>
                <w:b w:val="0"/>
                <w:sz w:val="22"/>
                <w:szCs w:val="22"/>
              </w:rPr>
              <w:t>и иные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 xml:space="preserve"> документ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ы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 xml:space="preserve">, 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пр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и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знаваемые в соо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т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ветствии с фед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е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ральным закон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о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дательством и (или) междун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а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 xml:space="preserve">родным договором 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Российской Фед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е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 xml:space="preserve">рации 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докуме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н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lastRenderedPageBreak/>
              <w:t xml:space="preserve">тами, 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удостов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е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ряющи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ми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 xml:space="preserve"> ли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ч</w:t>
            </w:r>
            <w:r w:rsidR="007A6147" w:rsidRPr="00E27276">
              <w:rPr>
                <w:rFonts w:eastAsia="Batang"/>
                <w:b w:val="0"/>
                <w:sz w:val="22"/>
                <w:szCs w:val="22"/>
              </w:rPr>
              <w:t>ность заявителя</w:t>
            </w:r>
            <w:r w:rsidR="00056F55" w:rsidRPr="00E27276">
              <w:rPr>
                <w:rFonts w:eastAsia="Batang"/>
                <w:b w:val="0"/>
                <w:sz w:val="22"/>
                <w:szCs w:val="22"/>
              </w:rPr>
              <w:t xml:space="preserve"> (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временное уд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о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стоверение ли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ч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ности гражданина Российской Фед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е</w:t>
            </w:r>
            <w:r w:rsidR="007B0055" w:rsidRPr="00E27276">
              <w:rPr>
                <w:rFonts w:eastAsia="Batang"/>
                <w:b w:val="0"/>
                <w:sz w:val="22"/>
                <w:szCs w:val="22"/>
              </w:rPr>
              <w:t>рации по форме № 2П</w:t>
            </w:r>
            <w:r w:rsidR="005D5ACD">
              <w:rPr>
                <w:rFonts w:eastAsia="Batang"/>
                <w:b w:val="0"/>
                <w:sz w:val="22"/>
                <w:szCs w:val="22"/>
              </w:rPr>
              <w:t>)</w:t>
            </w:r>
            <w:r w:rsidR="00056F55" w:rsidRPr="00E27276">
              <w:rPr>
                <w:rFonts w:eastAsia="Batang"/>
                <w:b w:val="0"/>
                <w:sz w:val="22"/>
                <w:szCs w:val="22"/>
              </w:rPr>
              <w:t>;</w:t>
            </w:r>
          </w:p>
          <w:p w:rsidR="00623AF0" w:rsidRPr="0073283B" w:rsidRDefault="00623AF0" w:rsidP="00D66DE0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858" w:type="dxa"/>
          </w:tcPr>
          <w:p w:rsidR="00E2410D" w:rsidRPr="0073283B" w:rsidRDefault="00E2410D" w:rsidP="0073283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 xml:space="preserve">1 экз. </w:t>
            </w:r>
            <w:r w:rsidR="007259AE" w:rsidRPr="0073283B">
              <w:rPr>
                <w:rFonts w:eastAsia="Batang"/>
                <w:b w:val="0"/>
                <w:sz w:val="22"/>
                <w:szCs w:val="22"/>
              </w:rPr>
              <w:t>(</w:t>
            </w:r>
            <w:r w:rsidR="00816366" w:rsidRPr="0073283B">
              <w:rPr>
                <w:rFonts w:eastAsia="Batang"/>
                <w:b w:val="0"/>
                <w:sz w:val="22"/>
                <w:szCs w:val="22"/>
              </w:rPr>
              <w:t>завере</w:t>
            </w:r>
            <w:r w:rsidR="00816366"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="00816366" w:rsidRPr="0073283B">
              <w:rPr>
                <w:rFonts w:eastAsia="Batang"/>
                <w:b w:val="0"/>
                <w:sz w:val="22"/>
                <w:szCs w:val="22"/>
              </w:rPr>
              <w:t xml:space="preserve">ная </w:t>
            </w:r>
            <w:r w:rsidR="00366B14" w:rsidRPr="0073283B">
              <w:rPr>
                <w:rFonts w:eastAsia="Batang"/>
                <w:b w:val="0"/>
                <w:sz w:val="22"/>
                <w:szCs w:val="22"/>
              </w:rPr>
              <w:t>копия</w:t>
            </w:r>
            <w:r w:rsidR="007259AE" w:rsidRPr="0073283B">
              <w:rPr>
                <w:rFonts w:eastAsia="Batang"/>
                <w:b w:val="0"/>
                <w:sz w:val="22"/>
                <w:szCs w:val="22"/>
              </w:rPr>
              <w:t>)</w:t>
            </w:r>
          </w:p>
          <w:p w:rsidR="00E2410D" w:rsidRPr="0073283B" w:rsidRDefault="00E2410D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2939BA" w:rsidRPr="0073283B" w:rsidRDefault="002939BA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1.установление личности;</w:t>
            </w:r>
          </w:p>
          <w:p w:rsidR="00623AF0" w:rsidRPr="0073283B" w:rsidRDefault="002939BA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2.</w:t>
            </w:r>
            <w:r w:rsidR="00EB205E" w:rsidRPr="0073283B">
              <w:rPr>
                <w:rFonts w:eastAsia="Batang"/>
                <w:b w:val="0"/>
                <w:sz w:val="22"/>
                <w:szCs w:val="22"/>
              </w:rPr>
              <w:t>сверка копии с оригиналом и возврат заяв</w:t>
            </w:r>
            <w:r w:rsidR="00EB205E"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="00EB205E" w:rsidRPr="0073283B">
              <w:rPr>
                <w:rFonts w:eastAsia="Batang"/>
                <w:b w:val="0"/>
                <w:sz w:val="22"/>
                <w:szCs w:val="22"/>
              </w:rPr>
              <w:t>телю подлинн</w:t>
            </w:r>
            <w:r w:rsidR="00EB205E"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="00EB205E" w:rsidRPr="0073283B">
              <w:rPr>
                <w:rFonts w:eastAsia="Batang"/>
                <w:b w:val="0"/>
                <w:sz w:val="22"/>
                <w:szCs w:val="22"/>
              </w:rPr>
              <w:t>ка</w:t>
            </w:r>
            <w:r w:rsidR="001E2B83" w:rsidRPr="0073283B">
              <w:rPr>
                <w:rFonts w:eastAsia="Batang"/>
                <w:b w:val="0"/>
                <w:sz w:val="22"/>
                <w:szCs w:val="22"/>
              </w:rPr>
              <w:t>;</w:t>
            </w:r>
          </w:p>
          <w:p w:rsidR="001E2B83" w:rsidRPr="00067A54" w:rsidRDefault="008E3AF0" w:rsidP="008E3AF0">
            <w:pPr>
              <w:pStyle w:val="42"/>
              <w:shd w:val="clear" w:color="auto" w:fill="auto"/>
              <w:spacing w:after="0" w:line="280" w:lineRule="exact"/>
            </w:pPr>
            <w:r>
              <w:rPr>
                <w:rFonts w:eastAsia="Batang"/>
                <w:b w:val="0"/>
                <w:sz w:val="22"/>
                <w:szCs w:val="22"/>
              </w:rPr>
              <w:t>3.</w:t>
            </w:r>
            <w:r w:rsidR="001E2B83" w:rsidRPr="0073283B">
              <w:rPr>
                <w:rFonts w:eastAsia="Batang"/>
                <w:b w:val="0"/>
                <w:sz w:val="22"/>
                <w:szCs w:val="22"/>
              </w:rPr>
              <w:t xml:space="preserve"> формирование в дело</w:t>
            </w:r>
          </w:p>
        </w:tc>
        <w:tc>
          <w:tcPr>
            <w:tcW w:w="1703" w:type="dxa"/>
          </w:tcPr>
          <w:p w:rsidR="00623AF0" w:rsidRPr="00067A54" w:rsidRDefault="00056F55" w:rsidP="007F371A">
            <w:pPr>
              <w:pStyle w:val="42"/>
              <w:shd w:val="clear" w:color="auto" w:fill="auto"/>
              <w:spacing w:after="184" w:line="280" w:lineRule="exact"/>
              <w:jc w:val="center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необходимо пред</w:t>
            </w:r>
            <w:r w:rsidR="0055480E"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ставить один из док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ментов данной категории.</w:t>
            </w:r>
          </w:p>
        </w:tc>
        <w:tc>
          <w:tcPr>
            <w:tcW w:w="2129" w:type="dxa"/>
          </w:tcPr>
          <w:p w:rsidR="001E2B83" w:rsidRPr="0073283B" w:rsidRDefault="001E2B83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Должен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ствительным на срок обращения за предоставлением услуги.</w:t>
            </w:r>
          </w:p>
          <w:p w:rsidR="001E2B83" w:rsidRPr="0073283B" w:rsidRDefault="001E2B83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Не должен соде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жать подчисток, приписок, зачер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нутых слов и других исправлений.</w:t>
            </w:r>
          </w:p>
          <w:p w:rsidR="001E2B83" w:rsidRPr="0073283B" w:rsidRDefault="001E2B83" w:rsidP="0073283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Не должен иметь повреждений,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наличие которых не позволяет одн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значно истолковать их содержание.</w:t>
            </w:r>
          </w:p>
          <w:p w:rsidR="00584AC6" w:rsidRPr="0073283B" w:rsidRDefault="00584AC6" w:rsidP="004A4F30">
            <w:pPr>
              <w:pStyle w:val="42"/>
              <w:shd w:val="clear" w:color="auto" w:fill="auto"/>
              <w:spacing w:line="280" w:lineRule="exact"/>
              <w:rPr>
                <w:b w:val="0"/>
              </w:rPr>
            </w:pPr>
          </w:p>
        </w:tc>
        <w:tc>
          <w:tcPr>
            <w:tcW w:w="1855" w:type="dxa"/>
          </w:tcPr>
          <w:p w:rsidR="00623AF0" w:rsidRPr="0073283B" w:rsidRDefault="00FC7584" w:rsidP="00FC7584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-</w:t>
            </w:r>
          </w:p>
        </w:tc>
        <w:tc>
          <w:tcPr>
            <w:tcW w:w="2339" w:type="dxa"/>
          </w:tcPr>
          <w:p w:rsidR="00623AF0" w:rsidRPr="00067A54" w:rsidRDefault="00FC7584" w:rsidP="00FC7584">
            <w:pPr>
              <w:pStyle w:val="42"/>
              <w:shd w:val="clear" w:color="auto" w:fill="auto"/>
              <w:spacing w:after="0" w:line="280" w:lineRule="exact"/>
              <w:jc w:val="center"/>
            </w:pPr>
            <w:r>
              <w:t>-</w:t>
            </w:r>
          </w:p>
        </w:tc>
      </w:tr>
      <w:tr w:rsidR="00623AF0" w:rsidTr="004A4F30">
        <w:trPr>
          <w:jc w:val="center"/>
        </w:trPr>
        <w:tc>
          <w:tcPr>
            <w:tcW w:w="14784" w:type="dxa"/>
            <w:gridSpan w:val="8"/>
          </w:tcPr>
          <w:p w:rsidR="00623AF0" w:rsidRPr="0073283B" w:rsidRDefault="008A5FCB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2. Аннулирование</w:t>
            </w:r>
            <w:r w:rsidRPr="008C2B73">
              <w:rPr>
                <w:b w:val="0"/>
                <w:sz w:val="22"/>
                <w:szCs w:val="22"/>
              </w:rPr>
              <w:t xml:space="preserve"> охотничьего билета единого федерального образца</w:t>
            </w:r>
          </w:p>
        </w:tc>
      </w:tr>
      <w:tr w:rsidR="008A5FCB" w:rsidTr="008A5FCB">
        <w:trPr>
          <w:jc w:val="center"/>
        </w:trPr>
        <w:tc>
          <w:tcPr>
            <w:tcW w:w="513" w:type="dxa"/>
          </w:tcPr>
          <w:p w:rsidR="008A5FCB" w:rsidRPr="0073283B" w:rsidRDefault="008A5FCB" w:rsidP="008A5FC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381" w:type="dxa"/>
          </w:tcPr>
          <w:p w:rsidR="008A5FCB" w:rsidRPr="0073283B" w:rsidRDefault="008A5FCB" w:rsidP="008A5FC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Заявление о пред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ставлении госуда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ственной услуги</w:t>
            </w:r>
          </w:p>
        </w:tc>
        <w:tc>
          <w:tcPr>
            <w:tcW w:w="2006" w:type="dxa"/>
          </w:tcPr>
          <w:p w:rsidR="008A5FCB" w:rsidRPr="0073283B" w:rsidRDefault="008A5FCB" w:rsidP="008A5FC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Заявление </w:t>
            </w:r>
            <w:r>
              <w:rPr>
                <w:rFonts w:eastAsia="Batang"/>
                <w:b w:val="0"/>
                <w:sz w:val="22"/>
                <w:szCs w:val="22"/>
              </w:rPr>
              <w:t>об а</w:t>
            </w:r>
            <w:r>
              <w:rPr>
                <w:rFonts w:eastAsia="Batang"/>
                <w:b w:val="0"/>
                <w:sz w:val="22"/>
                <w:szCs w:val="22"/>
              </w:rPr>
              <w:t>н</w:t>
            </w:r>
            <w:r>
              <w:rPr>
                <w:rFonts w:eastAsia="Batang"/>
                <w:b w:val="0"/>
                <w:sz w:val="22"/>
                <w:szCs w:val="22"/>
              </w:rPr>
              <w:t>нулировании б</w:t>
            </w:r>
            <w:r>
              <w:rPr>
                <w:rFonts w:eastAsia="Batang"/>
                <w:b w:val="0"/>
                <w:sz w:val="22"/>
                <w:szCs w:val="22"/>
              </w:rPr>
              <w:t>и</w:t>
            </w:r>
            <w:r>
              <w:rPr>
                <w:rFonts w:eastAsia="Batang"/>
                <w:b w:val="0"/>
                <w:sz w:val="22"/>
                <w:szCs w:val="22"/>
              </w:rPr>
              <w:t>лета единого ф</w:t>
            </w:r>
            <w:r>
              <w:rPr>
                <w:rFonts w:eastAsia="Batang"/>
                <w:b w:val="0"/>
                <w:sz w:val="22"/>
                <w:szCs w:val="22"/>
              </w:rPr>
              <w:t>е</w:t>
            </w:r>
            <w:r>
              <w:rPr>
                <w:rFonts w:eastAsia="Batang"/>
                <w:b w:val="0"/>
                <w:sz w:val="22"/>
                <w:szCs w:val="22"/>
              </w:rPr>
              <w:t>дерального обра</w:t>
            </w:r>
            <w:r>
              <w:rPr>
                <w:rFonts w:eastAsia="Batang"/>
                <w:b w:val="0"/>
                <w:sz w:val="22"/>
                <w:szCs w:val="22"/>
              </w:rPr>
              <w:t>з</w:t>
            </w:r>
            <w:r>
              <w:rPr>
                <w:rFonts w:eastAsia="Batang"/>
                <w:b w:val="0"/>
                <w:sz w:val="22"/>
                <w:szCs w:val="22"/>
              </w:rPr>
              <w:t>ца</w:t>
            </w:r>
          </w:p>
        </w:tc>
        <w:tc>
          <w:tcPr>
            <w:tcW w:w="1858" w:type="dxa"/>
          </w:tcPr>
          <w:p w:rsidR="008A5FCB" w:rsidRPr="0073283B" w:rsidRDefault="008A5FCB" w:rsidP="008A5FC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 экз. (оригинал)</w:t>
            </w:r>
          </w:p>
          <w:p w:rsidR="008A5FCB" w:rsidRPr="0073283B" w:rsidRDefault="008A5FCB" w:rsidP="008A5FC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8A5FCB" w:rsidRPr="0073283B" w:rsidRDefault="008A5FCB" w:rsidP="008A5FC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 проверка на соответствие установленным требованиям;</w:t>
            </w:r>
          </w:p>
          <w:p w:rsidR="008A5FCB" w:rsidRPr="0073283B" w:rsidRDefault="008A5FCB" w:rsidP="008A5FC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2.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формирование в дело</w:t>
            </w: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.</w:t>
            </w:r>
          </w:p>
        </w:tc>
        <w:tc>
          <w:tcPr>
            <w:tcW w:w="1703" w:type="dxa"/>
          </w:tcPr>
          <w:p w:rsidR="008A5FCB" w:rsidRPr="0073283B" w:rsidRDefault="00BC4AEE" w:rsidP="008A5FCB">
            <w:pPr>
              <w:pStyle w:val="42"/>
              <w:shd w:val="clear" w:color="auto" w:fill="auto"/>
              <w:spacing w:after="184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-</w:t>
            </w:r>
          </w:p>
        </w:tc>
        <w:tc>
          <w:tcPr>
            <w:tcW w:w="2129" w:type="dxa"/>
          </w:tcPr>
          <w:p w:rsidR="008A5FCB" w:rsidRPr="0073283B" w:rsidRDefault="008A5FCB" w:rsidP="008A5FC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Сведения заявления подтверждаются подписью лица, подающего заявл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ние, с указанием даты заполнения заявления.</w:t>
            </w:r>
          </w:p>
        </w:tc>
        <w:tc>
          <w:tcPr>
            <w:tcW w:w="1855" w:type="dxa"/>
          </w:tcPr>
          <w:p w:rsidR="008A5FCB" w:rsidRPr="0073283B" w:rsidRDefault="008A5FCB" w:rsidP="008A5FC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Приложение </w:t>
            </w:r>
            <w:r w:rsidR="003D642A">
              <w:rPr>
                <w:rFonts w:eastAsia="Batang"/>
                <w:b w:val="0"/>
                <w:sz w:val="22"/>
                <w:szCs w:val="22"/>
              </w:rPr>
              <w:t xml:space="preserve">№ </w:t>
            </w:r>
            <w:r>
              <w:rPr>
                <w:rFonts w:eastAsia="Batang"/>
                <w:b w:val="0"/>
                <w:sz w:val="22"/>
                <w:szCs w:val="22"/>
              </w:rPr>
              <w:t>3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к Технологич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ской схеме </w:t>
            </w:r>
          </w:p>
        </w:tc>
        <w:tc>
          <w:tcPr>
            <w:tcW w:w="2339" w:type="dxa"/>
          </w:tcPr>
          <w:p w:rsidR="008A5FCB" w:rsidRPr="0073283B" w:rsidRDefault="008A5FCB" w:rsidP="008A5FC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Приложение </w:t>
            </w:r>
            <w:r w:rsidR="003D642A">
              <w:rPr>
                <w:rFonts w:eastAsia="Batang"/>
                <w:b w:val="0"/>
                <w:sz w:val="22"/>
                <w:szCs w:val="22"/>
              </w:rPr>
              <w:t xml:space="preserve">№ </w:t>
            </w:r>
            <w:r>
              <w:rPr>
                <w:rFonts w:eastAsia="Batang"/>
                <w:b w:val="0"/>
                <w:sz w:val="22"/>
                <w:szCs w:val="22"/>
              </w:rPr>
              <w:t>4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к Технологической схеме </w:t>
            </w:r>
          </w:p>
        </w:tc>
      </w:tr>
      <w:tr w:rsidR="008A5FCB" w:rsidTr="008A5FCB">
        <w:trPr>
          <w:jc w:val="center"/>
        </w:trPr>
        <w:tc>
          <w:tcPr>
            <w:tcW w:w="513" w:type="dxa"/>
          </w:tcPr>
          <w:p w:rsidR="008A5FCB" w:rsidRPr="0073283B" w:rsidRDefault="008A5FCB" w:rsidP="008A5FC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2381" w:type="dxa"/>
          </w:tcPr>
          <w:p w:rsidR="008A5FCB" w:rsidRPr="00067A54" w:rsidRDefault="008A5FCB" w:rsidP="008A5FCB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Документ, удостов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ряющий личность з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а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явителя (представит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ля заявителя)</w:t>
            </w:r>
          </w:p>
        </w:tc>
        <w:tc>
          <w:tcPr>
            <w:tcW w:w="2006" w:type="dxa"/>
          </w:tcPr>
          <w:p w:rsidR="008A5FCB" w:rsidRPr="00E27276" w:rsidRDefault="008A5FCB" w:rsidP="008A5FC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E27276">
              <w:rPr>
                <w:rFonts w:eastAsia="Batang"/>
                <w:b w:val="0"/>
                <w:sz w:val="22"/>
                <w:szCs w:val="22"/>
              </w:rPr>
              <w:t>Паспорт гражд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а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 xml:space="preserve">нина Российской Федерации </w:t>
            </w:r>
            <w:r w:rsidR="00176025" w:rsidRPr="00E27276">
              <w:rPr>
                <w:rFonts w:eastAsia="Batang"/>
                <w:b w:val="0"/>
                <w:sz w:val="22"/>
                <w:szCs w:val="22"/>
              </w:rPr>
              <w:t>и иные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 xml:space="preserve"> документы, пр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и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знаваемые в соо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т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ветствии с фед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е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ральным закон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о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дательством и (или) междун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а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родным договором Российской Фед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е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рации докуме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н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тами, удостов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е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ряющими ли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ч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lastRenderedPageBreak/>
              <w:t>ность заявителя (временное уд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о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стоверение ли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ч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ности гражданина Российской Фед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е</w:t>
            </w:r>
            <w:r w:rsidRPr="00E27276">
              <w:rPr>
                <w:rFonts w:eastAsia="Batang"/>
                <w:b w:val="0"/>
                <w:sz w:val="22"/>
                <w:szCs w:val="22"/>
              </w:rPr>
              <w:t>рации по форме № 2П;</w:t>
            </w:r>
          </w:p>
          <w:p w:rsidR="008A5FCB" w:rsidRPr="0073283B" w:rsidRDefault="008A5FCB" w:rsidP="008A5FCB">
            <w:pPr>
              <w:pStyle w:val="42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</w:p>
        </w:tc>
        <w:tc>
          <w:tcPr>
            <w:tcW w:w="1858" w:type="dxa"/>
          </w:tcPr>
          <w:p w:rsidR="008A5FCB" w:rsidRPr="0073283B" w:rsidRDefault="008A5FCB" w:rsidP="008A5FCB">
            <w:pPr>
              <w:pStyle w:val="42"/>
              <w:shd w:val="clear" w:color="auto" w:fill="auto"/>
              <w:spacing w:after="184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1 экз. (завере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ная копия)</w:t>
            </w:r>
          </w:p>
          <w:p w:rsidR="008A5FCB" w:rsidRPr="0073283B" w:rsidRDefault="008A5FCB" w:rsidP="008A5FC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Действия:</w:t>
            </w:r>
          </w:p>
          <w:p w:rsidR="008A5FCB" w:rsidRPr="0073283B" w:rsidRDefault="008A5FCB" w:rsidP="008A5FC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1.установление личности;</w:t>
            </w:r>
          </w:p>
          <w:p w:rsidR="008A5FCB" w:rsidRPr="0073283B" w:rsidRDefault="008A5FCB" w:rsidP="008A5FC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2.сверка копии с оригиналом и возврат заяв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телю подлинн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и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ка;</w:t>
            </w:r>
          </w:p>
          <w:p w:rsidR="008A5FCB" w:rsidRPr="00067A54" w:rsidRDefault="008A5FCB" w:rsidP="008A5FCB">
            <w:pPr>
              <w:pStyle w:val="42"/>
              <w:shd w:val="clear" w:color="auto" w:fill="auto"/>
              <w:spacing w:after="0" w:line="280" w:lineRule="exact"/>
            </w:pPr>
            <w:r>
              <w:rPr>
                <w:rFonts w:eastAsia="Batang"/>
                <w:b w:val="0"/>
                <w:sz w:val="22"/>
                <w:szCs w:val="22"/>
              </w:rPr>
              <w:t>3.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 xml:space="preserve"> формирование в дело</w:t>
            </w:r>
          </w:p>
        </w:tc>
        <w:tc>
          <w:tcPr>
            <w:tcW w:w="1703" w:type="dxa"/>
          </w:tcPr>
          <w:p w:rsidR="008A5FCB" w:rsidRPr="00067A54" w:rsidRDefault="008A5FCB" w:rsidP="008A5FCB">
            <w:pPr>
              <w:pStyle w:val="42"/>
              <w:shd w:val="clear" w:color="auto" w:fill="auto"/>
              <w:spacing w:after="184" w:line="280" w:lineRule="exact"/>
              <w:jc w:val="center"/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необходимо предоставить один из док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у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ментов данной категории.</w:t>
            </w:r>
          </w:p>
        </w:tc>
        <w:tc>
          <w:tcPr>
            <w:tcW w:w="2129" w:type="dxa"/>
          </w:tcPr>
          <w:p w:rsidR="008A5FCB" w:rsidRPr="0073283B" w:rsidRDefault="008A5FCB" w:rsidP="008A5FC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Должен быть 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й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ствительным на срок обращения за предоставлением услуги.</w:t>
            </w:r>
          </w:p>
          <w:p w:rsidR="008A5FCB" w:rsidRPr="0073283B" w:rsidRDefault="008A5FCB" w:rsidP="008A5FC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Не должен соде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жать подчисток, приписок, зачер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к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нутых слов и других исправлений.</w:t>
            </w:r>
          </w:p>
          <w:p w:rsidR="008A5FCB" w:rsidRPr="0073283B" w:rsidRDefault="008A5FCB" w:rsidP="008A5FCB">
            <w:pPr>
              <w:pStyle w:val="42"/>
              <w:shd w:val="clear" w:color="auto" w:fill="auto"/>
              <w:spacing w:after="0" w:line="280" w:lineRule="exact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</w:rPr>
              <w:t>Не должен иметь повреждений, наличие которых не позволяет одн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о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lastRenderedPageBreak/>
              <w:t>значно истолковать их содержание.</w:t>
            </w:r>
          </w:p>
          <w:p w:rsidR="008A5FCB" w:rsidRPr="0073283B" w:rsidRDefault="008A5FCB" w:rsidP="008A5FCB">
            <w:pPr>
              <w:pStyle w:val="42"/>
              <w:shd w:val="clear" w:color="auto" w:fill="auto"/>
              <w:spacing w:line="280" w:lineRule="exact"/>
              <w:rPr>
                <w:b w:val="0"/>
              </w:rPr>
            </w:pPr>
          </w:p>
        </w:tc>
        <w:tc>
          <w:tcPr>
            <w:tcW w:w="1855" w:type="dxa"/>
          </w:tcPr>
          <w:p w:rsidR="008A5FCB" w:rsidRPr="0073283B" w:rsidRDefault="008A5FCB" w:rsidP="008A5FCB">
            <w:pPr>
              <w:pStyle w:val="42"/>
              <w:shd w:val="clear" w:color="auto" w:fill="auto"/>
              <w:spacing w:after="0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lastRenderedPageBreak/>
              <w:t>-</w:t>
            </w:r>
          </w:p>
        </w:tc>
        <w:tc>
          <w:tcPr>
            <w:tcW w:w="2339" w:type="dxa"/>
          </w:tcPr>
          <w:p w:rsidR="008A5FCB" w:rsidRPr="00067A54" w:rsidRDefault="008A5FCB" w:rsidP="008A5FCB">
            <w:pPr>
              <w:pStyle w:val="42"/>
              <w:shd w:val="clear" w:color="auto" w:fill="auto"/>
              <w:spacing w:after="0" w:line="280" w:lineRule="exact"/>
              <w:jc w:val="center"/>
            </w:pPr>
            <w:r>
              <w:t>-</w:t>
            </w:r>
          </w:p>
        </w:tc>
      </w:tr>
    </w:tbl>
    <w:p w:rsidR="00DC1483" w:rsidRDefault="00DC1483" w:rsidP="00CC2492">
      <w:pPr>
        <w:pStyle w:val="42"/>
        <w:shd w:val="clear" w:color="auto" w:fill="auto"/>
        <w:spacing w:after="169" w:line="355" w:lineRule="exact"/>
        <w:ind w:right="40"/>
        <w:jc w:val="both"/>
        <w:sectPr w:rsidR="00DC1483" w:rsidSect="00450430">
          <w:headerReference w:type="even" r:id="rId16"/>
          <w:headerReference w:type="default" r:id="rId17"/>
          <w:headerReference w:type="first" r:id="rId18"/>
          <w:footerReference w:type="first" r:id="rId19"/>
          <w:type w:val="nextColumn"/>
          <w:pgSz w:w="16837" w:h="11905" w:orient="landscape"/>
          <w:pgMar w:top="1134" w:right="851" w:bottom="1134" w:left="1418" w:header="284" w:footer="6" w:gutter="0"/>
          <w:cols w:space="720"/>
          <w:noEndnote/>
          <w:titlePg/>
          <w:docGrid w:linePitch="360"/>
        </w:sectPr>
      </w:pPr>
    </w:p>
    <w:p w:rsidR="00535754" w:rsidRDefault="00535754" w:rsidP="00CC2492">
      <w:pPr>
        <w:pStyle w:val="42"/>
        <w:shd w:val="clear" w:color="auto" w:fill="auto"/>
        <w:spacing w:after="0" w:line="240" w:lineRule="auto"/>
        <w:jc w:val="both"/>
      </w:pPr>
      <w:r>
        <w:lastRenderedPageBreak/>
        <w:t>Раздел 5. «Документы и сведения, получаемые посредством межведомственного информационного взаимоде</w:t>
      </w:r>
      <w:r>
        <w:t>й</w:t>
      </w:r>
      <w:r>
        <w:t>ствия»</w:t>
      </w:r>
    </w:p>
    <w:p w:rsidR="0027130A" w:rsidRDefault="0027130A" w:rsidP="00CC2492">
      <w:pPr>
        <w:pStyle w:val="42"/>
        <w:shd w:val="clear" w:color="auto" w:fill="auto"/>
        <w:spacing w:after="0" w:line="240" w:lineRule="auto"/>
        <w:jc w:val="both"/>
      </w:pPr>
    </w:p>
    <w:tbl>
      <w:tblPr>
        <w:tblW w:w="0" w:type="auto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33"/>
        <w:gridCol w:w="1456"/>
        <w:gridCol w:w="1733"/>
        <w:gridCol w:w="1696"/>
        <w:gridCol w:w="1696"/>
        <w:gridCol w:w="1234"/>
        <w:gridCol w:w="1732"/>
        <w:gridCol w:w="1732"/>
        <w:gridCol w:w="1732"/>
      </w:tblGrid>
      <w:tr w:rsidR="00687A08" w:rsidTr="004C5AE6">
        <w:tc>
          <w:tcPr>
            <w:tcW w:w="1733" w:type="dxa"/>
          </w:tcPr>
          <w:p w:rsidR="00623AF0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Реквизиты 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туальной те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х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нологической карты межв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домственного взаимодействия</w:t>
            </w:r>
          </w:p>
        </w:tc>
        <w:tc>
          <w:tcPr>
            <w:tcW w:w="1456" w:type="dxa"/>
          </w:tcPr>
          <w:p w:rsidR="00623AF0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Наименов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ние запр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шиваемого документа (сведения)</w:t>
            </w:r>
          </w:p>
        </w:tc>
        <w:tc>
          <w:tcPr>
            <w:tcW w:w="1733" w:type="dxa"/>
          </w:tcPr>
          <w:p w:rsidR="00623AF0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Перечень и с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став сведений, запрашиваемых в рамках ме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ж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ведомственного информацио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ного взаим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действия</w:t>
            </w:r>
          </w:p>
        </w:tc>
        <w:tc>
          <w:tcPr>
            <w:tcW w:w="1696" w:type="dxa"/>
          </w:tcPr>
          <w:p w:rsidR="00623AF0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Наименование органа (орг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низации), направляющ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го (ей) межв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домственный запрос</w:t>
            </w:r>
          </w:p>
        </w:tc>
        <w:tc>
          <w:tcPr>
            <w:tcW w:w="1696" w:type="dxa"/>
          </w:tcPr>
          <w:p w:rsidR="00623AF0" w:rsidRPr="0073283B" w:rsidRDefault="00623AF0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Наименование органа (орг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низации), в 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рес котор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го(ой)</w:t>
            </w:r>
            <w:r w:rsidR="00687A08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напра</w:t>
            </w:r>
            <w:r w:rsidR="00687A08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</w:t>
            </w:r>
            <w:r w:rsidR="00687A08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ляется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межв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домственный запрос</w:t>
            </w:r>
          </w:p>
        </w:tc>
        <w:tc>
          <w:tcPr>
            <w:tcW w:w="1234" w:type="dxa"/>
          </w:tcPr>
          <w:p w:rsidR="00623AF0" w:rsidRPr="0073283B" w:rsidRDefault="00687A08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SID эле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тронного сервиса</w:t>
            </w:r>
          </w:p>
        </w:tc>
        <w:tc>
          <w:tcPr>
            <w:tcW w:w="1732" w:type="dxa"/>
          </w:tcPr>
          <w:p w:rsidR="00623AF0" w:rsidRPr="0073283B" w:rsidRDefault="00687A08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Срок ос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ществления межведо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ственного и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формационного взаимодействия</w:t>
            </w:r>
          </w:p>
        </w:tc>
        <w:tc>
          <w:tcPr>
            <w:tcW w:w="1732" w:type="dxa"/>
          </w:tcPr>
          <w:p w:rsidR="00623AF0" w:rsidRPr="0073283B" w:rsidRDefault="00687A08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Форм</w:t>
            </w:r>
            <w:r w:rsidR="00F346DD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ы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(ша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б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лон</w:t>
            </w:r>
            <w:r w:rsidR="00F346DD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ы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) межв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домственного запроса</w:t>
            </w:r>
          </w:p>
        </w:tc>
        <w:tc>
          <w:tcPr>
            <w:tcW w:w="1732" w:type="dxa"/>
          </w:tcPr>
          <w:p w:rsidR="00623AF0" w:rsidRPr="0073283B" w:rsidRDefault="00687A08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Образец запо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нения формы межведо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ственного 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проса</w:t>
            </w:r>
          </w:p>
        </w:tc>
      </w:tr>
      <w:tr w:rsidR="00687A08" w:rsidTr="004C5AE6">
        <w:tc>
          <w:tcPr>
            <w:tcW w:w="1733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1456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1733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1696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1696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1234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1732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  <w:tc>
          <w:tcPr>
            <w:tcW w:w="1732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8</w:t>
            </w:r>
          </w:p>
        </w:tc>
        <w:tc>
          <w:tcPr>
            <w:tcW w:w="1732" w:type="dxa"/>
          </w:tcPr>
          <w:p w:rsidR="00687A08" w:rsidRPr="0073283B" w:rsidRDefault="00687A08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9</w:t>
            </w:r>
          </w:p>
        </w:tc>
      </w:tr>
      <w:tr w:rsidR="00687A08" w:rsidRPr="0073283B" w:rsidTr="0073283B">
        <w:tc>
          <w:tcPr>
            <w:tcW w:w="14744" w:type="dxa"/>
            <w:gridSpan w:val="9"/>
          </w:tcPr>
          <w:p w:rsidR="00687A08" w:rsidRPr="0073283B" w:rsidRDefault="008A5FCB" w:rsidP="008A5FCB">
            <w:pPr>
              <w:pStyle w:val="42"/>
              <w:shd w:val="clear" w:color="auto" w:fill="auto"/>
              <w:spacing w:after="184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 xml:space="preserve">1. </w:t>
            </w:r>
            <w:r w:rsidRPr="0073283B">
              <w:rPr>
                <w:b w:val="0"/>
                <w:sz w:val="22"/>
                <w:szCs w:val="22"/>
              </w:rPr>
              <w:t xml:space="preserve">Выдача </w:t>
            </w:r>
            <w:r>
              <w:rPr>
                <w:b w:val="0"/>
                <w:sz w:val="22"/>
                <w:szCs w:val="22"/>
              </w:rPr>
              <w:t>охотничьего билета единого федерального образца</w:t>
            </w:r>
          </w:p>
        </w:tc>
      </w:tr>
      <w:tr w:rsidR="00DD7235" w:rsidRPr="0073283B" w:rsidTr="004C5AE6">
        <w:tc>
          <w:tcPr>
            <w:tcW w:w="1733" w:type="dxa"/>
          </w:tcPr>
          <w:p w:rsidR="00DD7235" w:rsidRPr="0073283B" w:rsidRDefault="00DD7235" w:rsidP="00CC44F5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1456" w:type="dxa"/>
          </w:tcPr>
          <w:p w:rsidR="00DD7235" w:rsidRPr="0073283B" w:rsidRDefault="00411C42" w:rsidP="00CC44F5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411C42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Запрос на предоста</w:t>
            </w:r>
            <w:r w:rsidRPr="00411C42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</w:t>
            </w:r>
            <w:r w:rsidRPr="00411C42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ление св</w:t>
            </w:r>
            <w:r w:rsidRPr="00411C42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411C42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дений о н</w:t>
            </w:r>
            <w:r w:rsidRPr="00411C42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411C42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погашенной или несн</w:t>
            </w:r>
            <w:r w:rsidRPr="00411C42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</w:t>
            </w:r>
            <w:r w:rsidRPr="00411C42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той судим</w:t>
            </w:r>
            <w:r w:rsidRPr="00411C42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411C42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сти</w:t>
            </w:r>
          </w:p>
        </w:tc>
        <w:tc>
          <w:tcPr>
            <w:tcW w:w="1733" w:type="dxa"/>
          </w:tcPr>
          <w:p w:rsidR="00DD7235" w:rsidRPr="0073283B" w:rsidRDefault="00A80523" w:rsidP="00CC44F5">
            <w:pPr>
              <w:pStyle w:val="42"/>
              <w:shd w:val="clear" w:color="auto" w:fill="auto"/>
              <w:spacing w:after="184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С</w:t>
            </w:r>
            <w:r w:rsidRPr="00A80523">
              <w:rPr>
                <w:rFonts w:eastAsia="Batang"/>
                <w:b w:val="0"/>
                <w:sz w:val="22"/>
                <w:szCs w:val="22"/>
              </w:rPr>
              <w:t>ведени</w:t>
            </w:r>
            <w:r>
              <w:rPr>
                <w:rFonts w:eastAsia="Batang"/>
                <w:b w:val="0"/>
                <w:sz w:val="22"/>
                <w:szCs w:val="22"/>
              </w:rPr>
              <w:t>я</w:t>
            </w:r>
            <w:r w:rsidRPr="00A80523">
              <w:rPr>
                <w:rFonts w:eastAsia="Batang"/>
                <w:b w:val="0"/>
                <w:sz w:val="22"/>
                <w:szCs w:val="22"/>
              </w:rPr>
              <w:t xml:space="preserve"> о н</w:t>
            </w:r>
            <w:r w:rsidRPr="00A80523">
              <w:rPr>
                <w:rFonts w:eastAsia="Batang"/>
                <w:b w:val="0"/>
                <w:sz w:val="22"/>
                <w:szCs w:val="22"/>
              </w:rPr>
              <w:t>е</w:t>
            </w:r>
            <w:r w:rsidRPr="00A80523">
              <w:rPr>
                <w:rFonts w:eastAsia="Batang"/>
                <w:b w:val="0"/>
                <w:sz w:val="22"/>
                <w:szCs w:val="22"/>
              </w:rPr>
              <w:t>погашенной или неснятой судимости</w:t>
            </w:r>
          </w:p>
        </w:tc>
        <w:tc>
          <w:tcPr>
            <w:tcW w:w="1696" w:type="dxa"/>
          </w:tcPr>
          <w:p w:rsidR="00DD7235" w:rsidRPr="0073283B" w:rsidRDefault="004C5AE6" w:rsidP="00CC44F5">
            <w:pPr>
              <w:pStyle w:val="42"/>
              <w:shd w:val="clear" w:color="auto" w:fill="auto"/>
              <w:spacing w:after="184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служба</w:t>
            </w:r>
          </w:p>
        </w:tc>
        <w:tc>
          <w:tcPr>
            <w:tcW w:w="1696" w:type="dxa"/>
          </w:tcPr>
          <w:p w:rsidR="00DD7235" w:rsidRPr="00027FF9" w:rsidRDefault="004C5AE6" w:rsidP="00CC44F5">
            <w:pPr>
              <w:pStyle w:val="42"/>
              <w:shd w:val="clear" w:color="auto" w:fill="auto"/>
              <w:spacing w:after="184" w:line="280" w:lineRule="exact"/>
              <w:jc w:val="center"/>
              <w:rPr>
                <w:rFonts w:eastAsia="Batang"/>
                <w:b w:val="0"/>
                <w:sz w:val="22"/>
                <w:szCs w:val="22"/>
              </w:rPr>
            </w:pPr>
            <w:r w:rsidRPr="00027FF9">
              <w:rPr>
                <w:rFonts w:eastAsia="Batang"/>
                <w:b w:val="0"/>
                <w:sz w:val="22"/>
                <w:szCs w:val="22"/>
              </w:rPr>
              <w:t>Министерство внутренних дел Российской Федерации</w:t>
            </w:r>
          </w:p>
        </w:tc>
        <w:tc>
          <w:tcPr>
            <w:tcW w:w="1234" w:type="dxa"/>
          </w:tcPr>
          <w:p w:rsidR="005D5ACD" w:rsidRPr="00027FF9" w:rsidRDefault="00027FF9" w:rsidP="00CC44F5">
            <w:pPr>
              <w:pStyle w:val="42"/>
              <w:shd w:val="clear" w:color="auto" w:fill="auto"/>
              <w:spacing w:after="0" w:line="240" w:lineRule="auto"/>
              <w:jc w:val="center"/>
              <w:rPr>
                <w:rFonts w:eastAsia="Batang"/>
                <w:b w:val="0"/>
                <w:sz w:val="22"/>
                <w:szCs w:val="22"/>
              </w:rPr>
            </w:pPr>
            <w:hyperlink r:id="rId20" w:anchor="!/F/2533Svedeniyaonalichiiots/1.00/p00smev/SID0003456" w:history="1">
              <w:r w:rsidR="00545DF9" w:rsidRPr="00027FF9">
                <w:rPr>
                  <w:b w:val="0"/>
                  <w:bCs w:val="0"/>
                  <w:sz w:val="22"/>
                  <w:szCs w:val="22"/>
                  <w:u w:val="single"/>
                  <w:bdr w:val="none" w:sz="0" w:space="0" w:color="auto" w:frame="1"/>
                  <w:shd w:val="clear" w:color="auto" w:fill="F1F6FA"/>
                </w:rPr>
                <w:t>SID0003456</w:t>
              </w:r>
            </w:hyperlink>
          </w:p>
        </w:tc>
        <w:tc>
          <w:tcPr>
            <w:tcW w:w="1732" w:type="dxa"/>
          </w:tcPr>
          <w:p w:rsidR="00DD7235" w:rsidRPr="0073283B" w:rsidRDefault="006309A7" w:rsidP="00CC44F5">
            <w:pPr>
              <w:pStyle w:val="42"/>
              <w:shd w:val="clear" w:color="auto" w:fill="auto"/>
              <w:spacing w:after="0" w:line="240" w:lineRule="auto"/>
              <w:jc w:val="center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 xml:space="preserve">5 </w:t>
            </w:r>
            <w:r w:rsidRPr="0073283B">
              <w:rPr>
                <w:rFonts w:eastAsia="Batang"/>
                <w:b w:val="0"/>
                <w:sz w:val="22"/>
                <w:szCs w:val="22"/>
              </w:rPr>
              <w:t>ра</w:t>
            </w:r>
            <w:bookmarkStart w:id="2" w:name="_GoBack"/>
            <w:bookmarkEnd w:id="2"/>
            <w:r w:rsidRPr="0073283B">
              <w:rPr>
                <w:rFonts w:eastAsia="Batang"/>
                <w:b w:val="0"/>
                <w:sz w:val="22"/>
                <w:szCs w:val="22"/>
              </w:rPr>
              <w:t>бочих дней</w:t>
            </w:r>
          </w:p>
        </w:tc>
        <w:tc>
          <w:tcPr>
            <w:tcW w:w="1732" w:type="dxa"/>
          </w:tcPr>
          <w:p w:rsidR="00DD7235" w:rsidRPr="0073283B" w:rsidRDefault="00BF1F46" w:rsidP="00CC44F5">
            <w:pPr>
              <w:pStyle w:val="42"/>
              <w:shd w:val="clear" w:color="auto" w:fill="auto"/>
              <w:spacing w:after="0" w:line="240" w:lineRule="auto"/>
              <w:jc w:val="center"/>
              <w:rPr>
                <w:rFonts w:eastAsia="Batang"/>
                <w:b w:val="0"/>
                <w:sz w:val="22"/>
                <w:szCs w:val="22"/>
                <w:lang w:val="en-US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-</w:t>
            </w:r>
          </w:p>
        </w:tc>
        <w:tc>
          <w:tcPr>
            <w:tcW w:w="1732" w:type="dxa"/>
          </w:tcPr>
          <w:p w:rsidR="00DD7235" w:rsidRPr="0073283B" w:rsidRDefault="00BF1F46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rFonts w:eastAsia="Batang"/>
                <w:b w:val="0"/>
                <w:sz w:val="22"/>
                <w:szCs w:val="22"/>
              </w:rPr>
            </w:pPr>
            <w:r w:rsidRPr="0073283B">
              <w:rPr>
                <w:rFonts w:eastAsia="Batang"/>
                <w:b w:val="0"/>
                <w:sz w:val="22"/>
                <w:szCs w:val="22"/>
                <w:lang w:val="en-US"/>
              </w:rPr>
              <w:t>-</w:t>
            </w:r>
          </w:p>
        </w:tc>
      </w:tr>
      <w:tr w:rsidR="00687A08" w:rsidRPr="0073283B" w:rsidTr="0073283B">
        <w:tc>
          <w:tcPr>
            <w:tcW w:w="14744" w:type="dxa"/>
            <w:gridSpan w:val="9"/>
          </w:tcPr>
          <w:p w:rsidR="00687A08" w:rsidRPr="00411C42" w:rsidRDefault="00411C4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rFonts w:eastAsia="Batang"/>
                <w:b w:val="0"/>
                <w:sz w:val="22"/>
                <w:szCs w:val="22"/>
              </w:rPr>
            </w:pPr>
            <w:r w:rsidRPr="00411C42">
              <w:rPr>
                <w:b w:val="0"/>
                <w:sz w:val="22"/>
                <w:szCs w:val="22"/>
              </w:rPr>
              <w:t>2. Аннулирование охотничьего билета единого федерального образца</w:t>
            </w:r>
          </w:p>
        </w:tc>
      </w:tr>
      <w:tr w:rsidR="00687A08" w:rsidTr="004C5AE6">
        <w:tc>
          <w:tcPr>
            <w:tcW w:w="1733" w:type="dxa"/>
          </w:tcPr>
          <w:p w:rsidR="00687A08" w:rsidRPr="00411C42" w:rsidRDefault="00687A08" w:rsidP="005D5ACD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sz w:val="22"/>
                <w:szCs w:val="22"/>
              </w:rPr>
            </w:pPr>
          </w:p>
        </w:tc>
        <w:tc>
          <w:tcPr>
            <w:tcW w:w="1456" w:type="dxa"/>
          </w:tcPr>
          <w:p w:rsidR="00687A08" w:rsidRPr="00411C42" w:rsidRDefault="00411C42" w:rsidP="005D5ACD">
            <w:pPr>
              <w:pStyle w:val="42"/>
              <w:shd w:val="clear" w:color="auto" w:fill="auto"/>
              <w:spacing w:after="0" w:line="240" w:lineRule="auto"/>
              <w:jc w:val="center"/>
              <w:rPr>
                <w:rFonts w:eastAsia="Batang"/>
                <w:b w:val="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нет</w:t>
            </w:r>
          </w:p>
        </w:tc>
        <w:tc>
          <w:tcPr>
            <w:tcW w:w="1733" w:type="dxa"/>
          </w:tcPr>
          <w:p w:rsidR="00687A08" w:rsidRPr="00411C42" w:rsidRDefault="00411C42" w:rsidP="005D5ACD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нет</w:t>
            </w:r>
          </w:p>
        </w:tc>
        <w:tc>
          <w:tcPr>
            <w:tcW w:w="1696" w:type="dxa"/>
          </w:tcPr>
          <w:p w:rsidR="00687A08" w:rsidRPr="00411C42" w:rsidRDefault="00411C42" w:rsidP="005D5ACD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нет</w:t>
            </w:r>
          </w:p>
        </w:tc>
        <w:tc>
          <w:tcPr>
            <w:tcW w:w="1696" w:type="dxa"/>
          </w:tcPr>
          <w:p w:rsidR="00687A08" w:rsidRPr="00411C42" w:rsidRDefault="00411C42" w:rsidP="005D5ACD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нет</w:t>
            </w:r>
          </w:p>
        </w:tc>
        <w:tc>
          <w:tcPr>
            <w:tcW w:w="1234" w:type="dxa"/>
          </w:tcPr>
          <w:p w:rsidR="00687A08" w:rsidRPr="00411C42" w:rsidRDefault="00411C42" w:rsidP="005D5ACD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нет</w:t>
            </w:r>
          </w:p>
        </w:tc>
        <w:tc>
          <w:tcPr>
            <w:tcW w:w="1732" w:type="dxa"/>
          </w:tcPr>
          <w:p w:rsidR="00687A08" w:rsidRPr="00411C42" w:rsidRDefault="00411C42" w:rsidP="005D5ACD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нет</w:t>
            </w:r>
          </w:p>
        </w:tc>
        <w:tc>
          <w:tcPr>
            <w:tcW w:w="1732" w:type="dxa"/>
          </w:tcPr>
          <w:p w:rsidR="00687A08" w:rsidRPr="00411C42" w:rsidRDefault="00BF1F46" w:rsidP="005D5ACD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</w:rPr>
            </w:pPr>
            <w:r w:rsidRPr="00411C42">
              <w:rPr>
                <w:b w:val="0"/>
              </w:rPr>
              <w:t>-</w:t>
            </w:r>
          </w:p>
        </w:tc>
        <w:tc>
          <w:tcPr>
            <w:tcW w:w="1732" w:type="dxa"/>
          </w:tcPr>
          <w:p w:rsidR="00687A08" w:rsidRPr="00411C42" w:rsidRDefault="00BF1F46" w:rsidP="005D5ACD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</w:rPr>
            </w:pPr>
            <w:r w:rsidRPr="00411C42">
              <w:rPr>
                <w:b w:val="0"/>
              </w:rPr>
              <w:t>-</w:t>
            </w:r>
          </w:p>
        </w:tc>
      </w:tr>
    </w:tbl>
    <w:p w:rsidR="00DC1483" w:rsidRDefault="00DC1483" w:rsidP="00CC2492">
      <w:pPr>
        <w:pStyle w:val="42"/>
        <w:shd w:val="clear" w:color="auto" w:fill="auto"/>
        <w:spacing w:after="0" w:line="240" w:lineRule="auto"/>
        <w:jc w:val="both"/>
        <w:sectPr w:rsidR="00DC1483" w:rsidSect="00450430">
          <w:type w:val="nextColumn"/>
          <w:pgSz w:w="16837" w:h="11905" w:orient="landscape"/>
          <w:pgMar w:top="1134" w:right="851" w:bottom="1134" w:left="1418" w:header="0" w:footer="6" w:gutter="0"/>
          <w:cols w:space="720"/>
          <w:noEndnote/>
          <w:titlePg/>
          <w:docGrid w:linePitch="360"/>
        </w:sectPr>
      </w:pPr>
    </w:p>
    <w:p w:rsidR="00535754" w:rsidRDefault="00535754" w:rsidP="00CC2492">
      <w:pPr>
        <w:rPr>
          <w:color w:val="auto"/>
          <w:sz w:val="2"/>
          <w:szCs w:val="2"/>
        </w:rPr>
      </w:pPr>
    </w:p>
    <w:p w:rsidR="00535754" w:rsidRDefault="00535754" w:rsidP="00CC2492">
      <w:pPr>
        <w:pStyle w:val="42"/>
        <w:shd w:val="clear" w:color="auto" w:fill="auto"/>
        <w:spacing w:after="0" w:line="240" w:lineRule="auto"/>
      </w:pPr>
      <w:r>
        <w:t>Раздел 6. Результат «</w:t>
      </w:r>
      <w:proofErr w:type="spellStart"/>
      <w:r>
        <w:t>подуслуги</w:t>
      </w:r>
      <w:proofErr w:type="spellEnd"/>
      <w:r>
        <w:t>»</w:t>
      </w:r>
    </w:p>
    <w:p w:rsidR="0027130A" w:rsidRDefault="0027130A" w:rsidP="00CC2492">
      <w:pPr>
        <w:pStyle w:val="42"/>
        <w:shd w:val="clear" w:color="auto" w:fill="auto"/>
        <w:spacing w:after="0" w:line="240" w:lineRule="auto"/>
      </w:pPr>
    </w:p>
    <w:tbl>
      <w:tblPr>
        <w:tblW w:w="1502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513"/>
        <w:gridCol w:w="2269"/>
        <w:gridCol w:w="2127"/>
        <w:gridCol w:w="2835"/>
        <w:gridCol w:w="2268"/>
        <w:gridCol w:w="1829"/>
        <w:gridCol w:w="1219"/>
        <w:gridCol w:w="1064"/>
        <w:gridCol w:w="900"/>
      </w:tblGrid>
      <w:tr w:rsidR="00D1314D" w:rsidTr="0073283B">
        <w:trPr>
          <w:jc w:val="center"/>
        </w:trPr>
        <w:tc>
          <w:tcPr>
            <w:tcW w:w="513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№ п/п</w:t>
            </w:r>
          </w:p>
        </w:tc>
        <w:tc>
          <w:tcPr>
            <w:tcW w:w="2269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Док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мент/документы, 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ляющиеся результ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том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127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Требования к 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куме</w:t>
            </w:r>
            <w:r w:rsidR="0098763E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ту/документам, 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ляющи</w:t>
            </w:r>
            <w:r w:rsidR="00F346DD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хся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 резул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ь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татом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835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Характеристика результата (положител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ь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ный/отрицательный)</w:t>
            </w:r>
          </w:p>
        </w:tc>
        <w:tc>
          <w:tcPr>
            <w:tcW w:w="2268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Форма докуме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та/документов, 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ляющихся результ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том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1829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Образец док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та/документов, являющихся 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зультатом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1219" w:type="dxa"/>
            <w:vMerge w:val="restart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получения результата</w:t>
            </w:r>
          </w:p>
        </w:tc>
        <w:tc>
          <w:tcPr>
            <w:tcW w:w="1964" w:type="dxa"/>
            <w:gridSpan w:val="2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Срок хранения невостребованных заявителем 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зультатов</w:t>
            </w:r>
          </w:p>
        </w:tc>
      </w:tr>
      <w:tr w:rsidR="00015627" w:rsidTr="0073283B">
        <w:trPr>
          <w:jc w:val="center"/>
        </w:trPr>
        <w:tc>
          <w:tcPr>
            <w:tcW w:w="513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2269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2127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2835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2268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1829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1219" w:type="dxa"/>
            <w:vMerge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</w:tc>
        <w:tc>
          <w:tcPr>
            <w:tcW w:w="1064" w:type="dxa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 органе</w:t>
            </w:r>
          </w:p>
        </w:tc>
        <w:tc>
          <w:tcPr>
            <w:tcW w:w="900" w:type="dxa"/>
          </w:tcPr>
          <w:p w:rsidR="00D1314D" w:rsidRPr="0073283B" w:rsidRDefault="00D1314D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 МФЦ</w:t>
            </w:r>
          </w:p>
        </w:tc>
      </w:tr>
      <w:tr w:rsidR="00D1314D" w:rsidRPr="0073283B" w:rsidTr="0073283B">
        <w:trPr>
          <w:jc w:val="center"/>
        </w:trPr>
        <w:tc>
          <w:tcPr>
            <w:tcW w:w="513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9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2127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2835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2268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1829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1219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  <w:tc>
          <w:tcPr>
            <w:tcW w:w="1064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8</w:t>
            </w:r>
          </w:p>
        </w:tc>
        <w:tc>
          <w:tcPr>
            <w:tcW w:w="900" w:type="dxa"/>
          </w:tcPr>
          <w:p w:rsidR="00D1314D" w:rsidRPr="0073283B" w:rsidRDefault="00D1314D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9</w:t>
            </w:r>
          </w:p>
        </w:tc>
      </w:tr>
      <w:tr w:rsidR="00EF1CF6" w:rsidTr="0073283B">
        <w:trPr>
          <w:jc w:val="center"/>
        </w:trPr>
        <w:tc>
          <w:tcPr>
            <w:tcW w:w="15024" w:type="dxa"/>
            <w:gridSpan w:val="9"/>
          </w:tcPr>
          <w:p w:rsidR="00EF1CF6" w:rsidRDefault="004C5AE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4C5AE6">
              <w:rPr>
                <w:rFonts w:eastAsia="Batang"/>
                <w:b w:val="0"/>
                <w:sz w:val="22"/>
                <w:szCs w:val="22"/>
              </w:rPr>
              <w:t>1. Выдача охотничьего билета единого федерального образца</w:t>
            </w:r>
          </w:p>
        </w:tc>
      </w:tr>
      <w:tr w:rsidR="00D1314D" w:rsidRPr="0073283B" w:rsidTr="0073283B">
        <w:trPr>
          <w:jc w:val="center"/>
        </w:trPr>
        <w:tc>
          <w:tcPr>
            <w:tcW w:w="513" w:type="dxa"/>
          </w:tcPr>
          <w:p w:rsidR="00D1314D" w:rsidRDefault="00537A62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9" w:type="dxa"/>
          </w:tcPr>
          <w:p w:rsidR="00D1314D" w:rsidRPr="00A33BA5" w:rsidRDefault="004C5AE6" w:rsidP="0073283B">
            <w:pPr>
              <w:pStyle w:val="42"/>
              <w:shd w:val="clear" w:color="auto" w:fill="auto"/>
              <w:spacing w:after="0" w:line="240" w:lineRule="auto"/>
            </w:pPr>
            <w:r>
              <w:rPr>
                <w:b w:val="0"/>
                <w:sz w:val="22"/>
                <w:szCs w:val="22"/>
              </w:rPr>
              <w:t>Охотничий билет единого федерал</w:t>
            </w:r>
            <w:r>
              <w:rPr>
                <w:b w:val="0"/>
                <w:sz w:val="22"/>
                <w:szCs w:val="22"/>
              </w:rPr>
              <w:t>ь</w:t>
            </w:r>
            <w:r>
              <w:rPr>
                <w:b w:val="0"/>
                <w:sz w:val="22"/>
                <w:szCs w:val="22"/>
              </w:rPr>
              <w:t>ного образца</w:t>
            </w:r>
          </w:p>
        </w:tc>
        <w:tc>
          <w:tcPr>
            <w:tcW w:w="2127" w:type="dxa"/>
          </w:tcPr>
          <w:p w:rsidR="00E70686" w:rsidRPr="00A33BA5" w:rsidRDefault="0013797B" w:rsidP="00134D26">
            <w:pPr>
              <w:pStyle w:val="42"/>
              <w:shd w:val="clear" w:color="auto" w:fill="auto"/>
              <w:spacing w:after="0" w:line="240" w:lineRule="auto"/>
            </w:pPr>
            <w:r>
              <w:rPr>
                <w:b w:val="0"/>
                <w:sz w:val="22"/>
                <w:szCs w:val="22"/>
              </w:rPr>
              <w:t xml:space="preserve">Согласно </w:t>
            </w:r>
            <w:r w:rsidR="00134D26" w:rsidRPr="00134D26">
              <w:rPr>
                <w:b w:val="0"/>
                <w:sz w:val="22"/>
                <w:szCs w:val="22"/>
              </w:rPr>
              <w:t>Приказ</w:t>
            </w:r>
            <w:r w:rsidR="00134D26">
              <w:rPr>
                <w:b w:val="0"/>
                <w:sz w:val="22"/>
                <w:szCs w:val="22"/>
              </w:rPr>
              <w:t>у</w:t>
            </w:r>
            <w:r w:rsidR="00134D26" w:rsidRPr="00134D26">
              <w:rPr>
                <w:b w:val="0"/>
                <w:sz w:val="22"/>
                <w:szCs w:val="22"/>
              </w:rPr>
              <w:t xml:space="preserve"> М</w:t>
            </w:r>
            <w:r w:rsidR="00134D26">
              <w:rPr>
                <w:b w:val="0"/>
                <w:sz w:val="22"/>
                <w:szCs w:val="22"/>
              </w:rPr>
              <w:t>инприроды Ро</w:t>
            </w:r>
            <w:r w:rsidR="00134D26">
              <w:rPr>
                <w:b w:val="0"/>
                <w:sz w:val="22"/>
                <w:szCs w:val="22"/>
              </w:rPr>
              <w:t>с</w:t>
            </w:r>
            <w:r w:rsidR="00134D26">
              <w:rPr>
                <w:b w:val="0"/>
                <w:sz w:val="22"/>
                <w:szCs w:val="22"/>
              </w:rPr>
              <w:t>сии от 20.01.2011 № 13 «</w:t>
            </w:r>
            <w:r w:rsidR="00134D26" w:rsidRPr="00134D26">
              <w:rPr>
                <w:b w:val="0"/>
                <w:sz w:val="22"/>
                <w:szCs w:val="22"/>
              </w:rPr>
              <w:t>Об утвержд</w:t>
            </w:r>
            <w:r w:rsidR="00134D26" w:rsidRPr="00134D26">
              <w:rPr>
                <w:b w:val="0"/>
                <w:sz w:val="22"/>
                <w:szCs w:val="22"/>
              </w:rPr>
              <w:t>е</w:t>
            </w:r>
            <w:r w:rsidR="00134D26" w:rsidRPr="00134D26">
              <w:rPr>
                <w:b w:val="0"/>
                <w:sz w:val="22"/>
                <w:szCs w:val="22"/>
              </w:rPr>
              <w:t>нии Порядка выд</w:t>
            </w:r>
            <w:r w:rsidR="00134D26" w:rsidRPr="00134D26">
              <w:rPr>
                <w:b w:val="0"/>
                <w:sz w:val="22"/>
                <w:szCs w:val="22"/>
              </w:rPr>
              <w:t>а</w:t>
            </w:r>
            <w:r w:rsidR="00134D26" w:rsidRPr="00134D26">
              <w:rPr>
                <w:b w:val="0"/>
                <w:sz w:val="22"/>
                <w:szCs w:val="22"/>
              </w:rPr>
              <w:t>чи и аннулирования охотничьего билета единого федерал</w:t>
            </w:r>
            <w:r w:rsidR="00134D26" w:rsidRPr="00134D26">
              <w:rPr>
                <w:b w:val="0"/>
                <w:sz w:val="22"/>
                <w:szCs w:val="22"/>
              </w:rPr>
              <w:t>ь</w:t>
            </w:r>
            <w:r w:rsidR="00134D26" w:rsidRPr="00134D26">
              <w:rPr>
                <w:b w:val="0"/>
                <w:sz w:val="22"/>
                <w:szCs w:val="22"/>
              </w:rPr>
              <w:t>ного об</w:t>
            </w:r>
            <w:r w:rsidR="00134D26">
              <w:rPr>
                <w:b w:val="0"/>
                <w:sz w:val="22"/>
                <w:szCs w:val="22"/>
              </w:rPr>
              <w:t>разца, фо</w:t>
            </w:r>
            <w:r w:rsidR="00134D26">
              <w:rPr>
                <w:b w:val="0"/>
                <w:sz w:val="22"/>
                <w:szCs w:val="22"/>
              </w:rPr>
              <w:t>р</w:t>
            </w:r>
            <w:r w:rsidR="00134D26">
              <w:rPr>
                <w:b w:val="0"/>
                <w:sz w:val="22"/>
                <w:szCs w:val="22"/>
              </w:rPr>
              <w:t>мы охотничьего билета»</w:t>
            </w:r>
            <w:r w:rsidR="00134D26" w:rsidRPr="00134D26">
              <w:rPr>
                <w:b w:val="0"/>
                <w:sz w:val="22"/>
                <w:szCs w:val="22"/>
              </w:rPr>
              <w:t xml:space="preserve"> </w:t>
            </w:r>
          </w:p>
        </w:tc>
        <w:tc>
          <w:tcPr>
            <w:tcW w:w="2835" w:type="dxa"/>
          </w:tcPr>
          <w:p w:rsidR="00D1314D" w:rsidRPr="00A33BA5" w:rsidRDefault="006E27D0" w:rsidP="00B1350A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73283B">
              <w:rPr>
                <w:b w:val="0"/>
                <w:sz w:val="22"/>
                <w:szCs w:val="22"/>
              </w:rPr>
              <w:t>положительный</w:t>
            </w:r>
          </w:p>
        </w:tc>
        <w:tc>
          <w:tcPr>
            <w:tcW w:w="2268" w:type="dxa"/>
          </w:tcPr>
          <w:p w:rsidR="00D1314D" w:rsidRPr="00A41A3A" w:rsidRDefault="00A41A3A" w:rsidP="0013797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 xml:space="preserve">Приложение </w:t>
            </w:r>
            <w:r w:rsidR="00134D26">
              <w:rPr>
                <w:b w:val="0"/>
                <w:sz w:val="22"/>
                <w:szCs w:val="22"/>
              </w:rPr>
              <w:t>5</w:t>
            </w:r>
            <w:r w:rsidRPr="0073283B">
              <w:rPr>
                <w:b w:val="0"/>
                <w:sz w:val="22"/>
                <w:szCs w:val="22"/>
              </w:rPr>
              <w:t xml:space="preserve"> к те</w:t>
            </w:r>
            <w:r w:rsidRPr="0073283B">
              <w:rPr>
                <w:b w:val="0"/>
                <w:sz w:val="22"/>
                <w:szCs w:val="22"/>
              </w:rPr>
              <w:t>х</w:t>
            </w:r>
            <w:r w:rsidRPr="0073283B">
              <w:rPr>
                <w:b w:val="0"/>
                <w:sz w:val="22"/>
                <w:szCs w:val="22"/>
              </w:rPr>
              <w:t>нологической схеме</w:t>
            </w:r>
          </w:p>
        </w:tc>
        <w:tc>
          <w:tcPr>
            <w:tcW w:w="1829" w:type="dxa"/>
          </w:tcPr>
          <w:p w:rsidR="00D1314D" w:rsidRPr="00A33BA5" w:rsidRDefault="00027FF9" w:rsidP="00CF409B">
            <w:pPr>
              <w:pStyle w:val="42"/>
              <w:shd w:val="clear" w:color="auto" w:fill="auto"/>
              <w:spacing w:after="0" w:line="240" w:lineRule="auto"/>
              <w:jc w:val="center"/>
            </w:pPr>
            <w:hyperlink w:anchor="P2019" w:history="1">
              <w:r w:rsidR="00CF409B">
                <w:rPr>
                  <w:b w:val="0"/>
                  <w:sz w:val="22"/>
                  <w:szCs w:val="22"/>
                </w:rPr>
                <w:t>-</w:t>
              </w:r>
            </w:hyperlink>
          </w:p>
        </w:tc>
        <w:tc>
          <w:tcPr>
            <w:tcW w:w="1219" w:type="dxa"/>
          </w:tcPr>
          <w:p w:rsidR="008673DD" w:rsidRPr="0073283B" w:rsidRDefault="008673D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</w:t>
            </w:r>
            <w:r w:rsidR="00134D26">
              <w:rPr>
                <w:b w:val="0"/>
                <w:sz w:val="22"/>
                <w:szCs w:val="22"/>
              </w:rPr>
              <w:t>охотничий билет единого фед</w:t>
            </w:r>
            <w:r w:rsidR="00134D26">
              <w:rPr>
                <w:b w:val="0"/>
                <w:sz w:val="22"/>
                <w:szCs w:val="22"/>
              </w:rPr>
              <w:t>е</w:t>
            </w:r>
            <w:r w:rsidR="00134D26">
              <w:rPr>
                <w:b w:val="0"/>
                <w:sz w:val="22"/>
                <w:szCs w:val="22"/>
              </w:rPr>
              <w:t>рального образца выдается в службе</w:t>
            </w:r>
            <w:r w:rsidR="00F335DE" w:rsidRPr="00F335DE">
              <w:rPr>
                <w:b w:val="0"/>
                <w:sz w:val="22"/>
                <w:szCs w:val="22"/>
              </w:rPr>
              <w:t>;</w:t>
            </w:r>
            <w:r w:rsidR="005D160F" w:rsidRPr="0073283B">
              <w:rPr>
                <w:b w:val="0"/>
                <w:sz w:val="22"/>
                <w:szCs w:val="22"/>
              </w:rPr>
              <w:t xml:space="preserve"> </w:t>
            </w:r>
          </w:p>
          <w:p w:rsidR="00D1314D" w:rsidRPr="00F335DE" w:rsidRDefault="00D1314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</w:p>
        </w:tc>
        <w:tc>
          <w:tcPr>
            <w:tcW w:w="1064" w:type="dxa"/>
          </w:tcPr>
          <w:p w:rsidR="00D1314D" w:rsidRPr="00A33BA5" w:rsidRDefault="00AB3B61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Не пред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смотр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</w:t>
            </w:r>
          </w:p>
        </w:tc>
        <w:tc>
          <w:tcPr>
            <w:tcW w:w="900" w:type="dxa"/>
          </w:tcPr>
          <w:p w:rsidR="00D1314D" w:rsidRPr="00A33BA5" w:rsidRDefault="00AB3B61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Не предусмо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рено</w:t>
            </w:r>
          </w:p>
        </w:tc>
      </w:tr>
      <w:tr w:rsidR="00564CB6" w:rsidRPr="00497699" w:rsidTr="0073283B">
        <w:trPr>
          <w:jc w:val="center"/>
        </w:trPr>
        <w:tc>
          <w:tcPr>
            <w:tcW w:w="513" w:type="dxa"/>
          </w:tcPr>
          <w:p w:rsidR="00564CB6" w:rsidRPr="0073283B" w:rsidRDefault="00564CB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2269" w:type="dxa"/>
          </w:tcPr>
          <w:p w:rsidR="00564CB6" w:rsidRPr="0073283B" w:rsidRDefault="0049769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Уведомление об 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казе в предоставл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нии государственной услуги</w:t>
            </w:r>
          </w:p>
        </w:tc>
        <w:tc>
          <w:tcPr>
            <w:tcW w:w="2127" w:type="dxa"/>
          </w:tcPr>
          <w:p w:rsidR="00497699" w:rsidRPr="0073283B" w:rsidRDefault="00176025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1.П</w:t>
            </w:r>
            <w:r w:rsidR="00497699" w:rsidRPr="0073283B">
              <w:rPr>
                <w:b w:val="0"/>
                <w:sz w:val="22"/>
                <w:szCs w:val="22"/>
              </w:rPr>
              <w:t xml:space="preserve">одписывается </w:t>
            </w:r>
            <w:r w:rsidR="00134D26">
              <w:rPr>
                <w:b w:val="0"/>
                <w:sz w:val="22"/>
                <w:szCs w:val="22"/>
              </w:rPr>
              <w:t>руководителем службы</w:t>
            </w:r>
          </w:p>
          <w:p w:rsidR="00564CB6" w:rsidRPr="0073283B" w:rsidRDefault="00176025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2.У</w:t>
            </w:r>
            <w:r w:rsidR="00497699" w:rsidRPr="0073283B">
              <w:rPr>
                <w:b w:val="0"/>
                <w:sz w:val="22"/>
                <w:szCs w:val="22"/>
              </w:rPr>
              <w:t>казывается причина отказа в предоставлении государственной услуги.</w:t>
            </w:r>
          </w:p>
        </w:tc>
        <w:tc>
          <w:tcPr>
            <w:tcW w:w="2835" w:type="dxa"/>
          </w:tcPr>
          <w:p w:rsidR="00564CB6" w:rsidRPr="0073283B" w:rsidRDefault="00497699" w:rsidP="00134D26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отрицательный</w:t>
            </w:r>
          </w:p>
        </w:tc>
        <w:tc>
          <w:tcPr>
            <w:tcW w:w="2268" w:type="dxa"/>
          </w:tcPr>
          <w:p w:rsidR="00564CB6" w:rsidRPr="003F6C10" w:rsidRDefault="003F6C10" w:rsidP="003F6C10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  <w:lang w:val="en-US"/>
              </w:rPr>
            </w:pPr>
            <w:r>
              <w:rPr>
                <w:b w:val="0"/>
                <w:sz w:val="22"/>
                <w:szCs w:val="22"/>
                <w:lang w:val="en-US"/>
              </w:rPr>
              <w:t>-</w:t>
            </w:r>
          </w:p>
        </w:tc>
        <w:tc>
          <w:tcPr>
            <w:tcW w:w="1829" w:type="dxa"/>
          </w:tcPr>
          <w:p w:rsidR="00564CB6" w:rsidRPr="003F6C10" w:rsidRDefault="003F6C10" w:rsidP="003F6C10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  <w:lang w:val="en-US"/>
              </w:rPr>
            </w:pPr>
            <w:r>
              <w:rPr>
                <w:b w:val="0"/>
                <w:sz w:val="22"/>
                <w:szCs w:val="22"/>
                <w:lang w:val="en-US"/>
              </w:rPr>
              <w:t>-</w:t>
            </w:r>
          </w:p>
        </w:tc>
        <w:tc>
          <w:tcPr>
            <w:tcW w:w="1219" w:type="dxa"/>
          </w:tcPr>
          <w:p w:rsidR="00564CB6" w:rsidRPr="0073283B" w:rsidRDefault="004B482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1.В</w:t>
            </w:r>
            <w:r w:rsidR="00497699" w:rsidRPr="0073283B">
              <w:rPr>
                <w:b w:val="0"/>
                <w:sz w:val="22"/>
                <w:szCs w:val="22"/>
              </w:rPr>
              <w:t xml:space="preserve">ыдается в </w:t>
            </w:r>
            <w:r w:rsidR="00134D26">
              <w:rPr>
                <w:b w:val="0"/>
                <w:sz w:val="22"/>
                <w:szCs w:val="22"/>
              </w:rPr>
              <w:t>слу</w:t>
            </w:r>
            <w:r w:rsidR="00134D26">
              <w:rPr>
                <w:b w:val="0"/>
                <w:sz w:val="22"/>
                <w:szCs w:val="22"/>
              </w:rPr>
              <w:t>ж</w:t>
            </w:r>
            <w:r w:rsidR="00134D26">
              <w:rPr>
                <w:b w:val="0"/>
                <w:sz w:val="22"/>
                <w:szCs w:val="22"/>
              </w:rPr>
              <w:t>бе</w:t>
            </w:r>
            <w:r w:rsidR="00497699" w:rsidRPr="0073283B">
              <w:rPr>
                <w:b w:val="0"/>
                <w:sz w:val="22"/>
                <w:szCs w:val="22"/>
              </w:rPr>
              <w:t>;</w:t>
            </w:r>
          </w:p>
          <w:p w:rsidR="00ED4BCF" w:rsidRPr="0073283B" w:rsidRDefault="0049769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  <w:r w:rsidR="00407811">
              <w:rPr>
                <w:b w:val="0"/>
                <w:sz w:val="22"/>
                <w:szCs w:val="22"/>
              </w:rPr>
              <w:t>.</w:t>
            </w:r>
            <w:r w:rsidR="004B4826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аправляется 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казным почтовым отпра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лением с уведо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лением о вручении</w:t>
            </w:r>
            <w:r w:rsidR="00134D26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1064" w:type="dxa"/>
          </w:tcPr>
          <w:p w:rsidR="00564CB6" w:rsidRPr="0073283B" w:rsidRDefault="00343207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 пред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смотр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но</w:t>
            </w:r>
          </w:p>
        </w:tc>
        <w:tc>
          <w:tcPr>
            <w:tcW w:w="900" w:type="dxa"/>
          </w:tcPr>
          <w:p w:rsidR="00564CB6" w:rsidRPr="0073283B" w:rsidRDefault="00343207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Не предусмо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t>рено</w:t>
            </w:r>
          </w:p>
        </w:tc>
      </w:tr>
      <w:tr w:rsidR="00EF1CF6" w:rsidRPr="0073283B" w:rsidTr="0073283B">
        <w:trPr>
          <w:jc w:val="center"/>
        </w:trPr>
        <w:tc>
          <w:tcPr>
            <w:tcW w:w="15024" w:type="dxa"/>
            <w:gridSpan w:val="9"/>
          </w:tcPr>
          <w:p w:rsidR="00EF1CF6" w:rsidRDefault="00134D2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411C42">
              <w:rPr>
                <w:b w:val="0"/>
                <w:sz w:val="22"/>
                <w:szCs w:val="22"/>
              </w:rPr>
              <w:t>2. Аннулирование охотничьего билета единого федерального образца</w:t>
            </w:r>
            <w:r w:rsidR="00537A62" w:rsidRPr="0073283B">
              <w:rPr>
                <w:sz w:val="22"/>
                <w:szCs w:val="22"/>
              </w:rPr>
              <w:t xml:space="preserve"> </w:t>
            </w:r>
          </w:p>
        </w:tc>
      </w:tr>
      <w:tr w:rsidR="00EF1CF6" w:rsidTr="0073283B">
        <w:trPr>
          <w:jc w:val="center"/>
        </w:trPr>
        <w:tc>
          <w:tcPr>
            <w:tcW w:w="513" w:type="dxa"/>
          </w:tcPr>
          <w:p w:rsidR="00EF1CF6" w:rsidRDefault="00537A62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269" w:type="dxa"/>
          </w:tcPr>
          <w:p w:rsidR="00EF1CF6" w:rsidRPr="00FC2094" w:rsidRDefault="00134D26" w:rsidP="00134D26">
            <w:pPr>
              <w:pStyle w:val="42"/>
              <w:shd w:val="clear" w:color="auto" w:fill="auto"/>
              <w:spacing w:after="0" w:line="240" w:lineRule="auto"/>
              <w:ind w:right="-20"/>
              <w:jc w:val="center"/>
            </w:pPr>
            <w:r w:rsidRPr="0073283B">
              <w:rPr>
                <w:b w:val="0"/>
                <w:sz w:val="22"/>
                <w:szCs w:val="22"/>
              </w:rPr>
              <w:t xml:space="preserve">Уведомление об </w:t>
            </w:r>
            <w:r>
              <w:rPr>
                <w:b w:val="0"/>
                <w:sz w:val="22"/>
                <w:szCs w:val="22"/>
              </w:rPr>
              <w:t>а</w:t>
            </w:r>
            <w:r>
              <w:rPr>
                <w:b w:val="0"/>
                <w:sz w:val="22"/>
                <w:szCs w:val="22"/>
              </w:rPr>
              <w:t>н</w:t>
            </w:r>
            <w:r>
              <w:rPr>
                <w:b w:val="0"/>
                <w:sz w:val="22"/>
                <w:szCs w:val="22"/>
              </w:rPr>
              <w:t>нулировании охо</w:t>
            </w:r>
            <w:r>
              <w:rPr>
                <w:b w:val="0"/>
                <w:sz w:val="22"/>
                <w:szCs w:val="22"/>
              </w:rPr>
              <w:t>т</w:t>
            </w:r>
            <w:r>
              <w:rPr>
                <w:b w:val="0"/>
                <w:sz w:val="22"/>
                <w:szCs w:val="22"/>
              </w:rPr>
              <w:t>ничьего билета ед</w:t>
            </w:r>
            <w:r>
              <w:rPr>
                <w:b w:val="0"/>
                <w:sz w:val="22"/>
                <w:szCs w:val="22"/>
              </w:rPr>
              <w:t>и</w:t>
            </w:r>
            <w:r>
              <w:rPr>
                <w:b w:val="0"/>
                <w:sz w:val="22"/>
                <w:szCs w:val="22"/>
              </w:rPr>
              <w:lastRenderedPageBreak/>
              <w:t>ного федерального образца</w:t>
            </w:r>
          </w:p>
        </w:tc>
        <w:tc>
          <w:tcPr>
            <w:tcW w:w="2127" w:type="dxa"/>
          </w:tcPr>
          <w:p w:rsidR="00CF409B" w:rsidRPr="0073283B" w:rsidRDefault="00CF409B" w:rsidP="00CF409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1.</w:t>
            </w:r>
            <w:r w:rsidR="00176025">
              <w:rPr>
                <w:b w:val="0"/>
                <w:sz w:val="22"/>
                <w:szCs w:val="22"/>
              </w:rPr>
              <w:t>П</w:t>
            </w:r>
            <w:r w:rsidRPr="0073283B">
              <w:rPr>
                <w:b w:val="0"/>
                <w:sz w:val="22"/>
                <w:szCs w:val="22"/>
              </w:rPr>
              <w:t xml:space="preserve">одписывается </w:t>
            </w:r>
            <w:r>
              <w:rPr>
                <w:b w:val="0"/>
                <w:sz w:val="22"/>
                <w:szCs w:val="22"/>
              </w:rPr>
              <w:t>руководителем службы</w:t>
            </w:r>
          </w:p>
          <w:p w:rsidR="00EF1CF6" w:rsidRPr="0073283B" w:rsidRDefault="00EF1CF6" w:rsidP="00CF409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</w:p>
        </w:tc>
        <w:tc>
          <w:tcPr>
            <w:tcW w:w="2835" w:type="dxa"/>
          </w:tcPr>
          <w:p w:rsidR="00EF1CF6" w:rsidRPr="00A33BA5" w:rsidRDefault="00537A62" w:rsidP="00B1350A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73283B">
              <w:rPr>
                <w:b w:val="0"/>
                <w:sz w:val="22"/>
                <w:szCs w:val="22"/>
              </w:rPr>
              <w:lastRenderedPageBreak/>
              <w:t>положительный</w:t>
            </w:r>
          </w:p>
        </w:tc>
        <w:tc>
          <w:tcPr>
            <w:tcW w:w="2268" w:type="dxa"/>
          </w:tcPr>
          <w:p w:rsidR="00EF1CF6" w:rsidRPr="00C36FFD" w:rsidRDefault="00CF409B" w:rsidP="00C36FFD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</w:p>
        </w:tc>
        <w:tc>
          <w:tcPr>
            <w:tcW w:w="1829" w:type="dxa"/>
          </w:tcPr>
          <w:p w:rsidR="00EF1CF6" w:rsidRPr="00A33BA5" w:rsidRDefault="00CF409B" w:rsidP="00527BF4">
            <w:pPr>
              <w:pStyle w:val="42"/>
              <w:shd w:val="clear" w:color="auto" w:fill="auto"/>
              <w:spacing w:after="0" w:line="240" w:lineRule="auto"/>
              <w:jc w:val="center"/>
            </w:pPr>
            <w:r>
              <w:t>-</w:t>
            </w:r>
          </w:p>
        </w:tc>
        <w:tc>
          <w:tcPr>
            <w:tcW w:w="1219" w:type="dxa"/>
          </w:tcPr>
          <w:p w:rsidR="00CF409B" w:rsidRPr="0073283B" w:rsidRDefault="004B4826" w:rsidP="00CF409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1.В</w:t>
            </w:r>
            <w:r w:rsidR="00CF409B" w:rsidRPr="0073283B">
              <w:rPr>
                <w:b w:val="0"/>
                <w:sz w:val="22"/>
                <w:szCs w:val="22"/>
              </w:rPr>
              <w:t xml:space="preserve">ыдается в </w:t>
            </w:r>
            <w:r w:rsidR="00CF409B">
              <w:rPr>
                <w:b w:val="0"/>
                <w:sz w:val="22"/>
                <w:szCs w:val="22"/>
              </w:rPr>
              <w:t>слу</w:t>
            </w:r>
            <w:r w:rsidR="00CF409B">
              <w:rPr>
                <w:b w:val="0"/>
                <w:sz w:val="22"/>
                <w:szCs w:val="22"/>
              </w:rPr>
              <w:t>ж</w:t>
            </w:r>
            <w:r w:rsidR="00CF409B">
              <w:rPr>
                <w:b w:val="0"/>
                <w:sz w:val="22"/>
                <w:szCs w:val="22"/>
              </w:rPr>
              <w:t>бе</w:t>
            </w:r>
            <w:r w:rsidR="00CF409B" w:rsidRPr="0073283B">
              <w:rPr>
                <w:b w:val="0"/>
                <w:sz w:val="22"/>
                <w:szCs w:val="22"/>
              </w:rPr>
              <w:t>;</w:t>
            </w:r>
          </w:p>
          <w:p w:rsidR="00EF1CF6" w:rsidRPr="00A33BA5" w:rsidRDefault="00CF409B" w:rsidP="00CF409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lastRenderedPageBreak/>
              <w:t>2</w:t>
            </w:r>
            <w:r>
              <w:rPr>
                <w:b w:val="0"/>
                <w:sz w:val="22"/>
                <w:szCs w:val="22"/>
              </w:rPr>
              <w:t>.</w:t>
            </w:r>
            <w:r w:rsidR="004B4826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аправляется 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казным почтовым отпра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лением с уведо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лением о вручении</w:t>
            </w:r>
            <w:r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1064" w:type="dxa"/>
          </w:tcPr>
          <w:p w:rsidR="00EF1CF6" w:rsidRPr="00A33BA5" w:rsidRDefault="00537A62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lastRenderedPageBreak/>
              <w:t>Не пред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смотр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lastRenderedPageBreak/>
              <w:t>но</w:t>
            </w:r>
          </w:p>
        </w:tc>
        <w:tc>
          <w:tcPr>
            <w:tcW w:w="900" w:type="dxa"/>
          </w:tcPr>
          <w:p w:rsidR="00EF1CF6" w:rsidRDefault="00537A62" w:rsidP="0073283B">
            <w:pPr>
              <w:pStyle w:val="42"/>
              <w:shd w:val="clear" w:color="auto" w:fill="auto"/>
              <w:spacing w:after="0" w:line="240" w:lineRule="auto"/>
            </w:pPr>
            <w:r w:rsidRPr="0073283B">
              <w:rPr>
                <w:b w:val="0"/>
                <w:sz w:val="22"/>
                <w:szCs w:val="22"/>
              </w:rPr>
              <w:lastRenderedPageBreak/>
              <w:t>Не предусмо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lastRenderedPageBreak/>
              <w:t>рено</w:t>
            </w:r>
          </w:p>
        </w:tc>
      </w:tr>
    </w:tbl>
    <w:p w:rsidR="00B82EA0" w:rsidRDefault="00B82EA0" w:rsidP="00CC2492">
      <w:pPr>
        <w:pStyle w:val="42"/>
        <w:shd w:val="clear" w:color="auto" w:fill="auto"/>
        <w:spacing w:after="0" w:line="240" w:lineRule="auto"/>
      </w:pPr>
    </w:p>
    <w:p w:rsidR="00535754" w:rsidRDefault="00535754" w:rsidP="00CC2492">
      <w:pPr>
        <w:rPr>
          <w:color w:val="auto"/>
          <w:sz w:val="2"/>
          <w:szCs w:val="2"/>
        </w:rPr>
      </w:pPr>
    </w:p>
    <w:p w:rsidR="00DC1483" w:rsidRDefault="00DC1483" w:rsidP="00CC2492">
      <w:pPr>
        <w:pStyle w:val="42"/>
        <w:shd w:val="clear" w:color="auto" w:fill="auto"/>
        <w:spacing w:after="184" w:line="280" w:lineRule="exact"/>
        <w:sectPr w:rsidR="00DC1483" w:rsidSect="00450430">
          <w:headerReference w:type="even" r:id="rId21"/>
          <w:headerReference w:type="first" r:id="rId22"/>
          <w:type w:val="nextColumn"/>
          <w:pgSz w:w="16837" w:h="11905" w:orient="landscape"/>
          <w:pgMar w:top="1134" w:right="851" w:bottom="1134" w:left="1418" w:header="0" w:footer="6" w:gutter="0"/>
          <w:cols w:space="720"/>
          <w:noEndnote/>
          <w:docGrid w:linePitch="360"/>
        </w:sectPr>
      </w:pPr>
    </w:p>
    <w:p w:rsidR="00535754" w:rsidRDefault="00535754" w:rsidP="00CC2492">
      <w:pPr>
        <w:pStyle w:val="42"/>
        <w:shd w:val="clear" w:color="auto" w:fill="auto"/>
        <w:spacing w:after="0" w:line="240" w:lineRule="auto"/>
      </w:pPr>
      <w:r>
        <w:lastRenderedPageBreak/>
        <w:t>Раздел 7. «Технологические процессы предоставления «</w:t>
      </w:r>
      <w:proofErr w:type="spellStart"/>
      <w:r>
        <w:t>подуслуги</w:t>
      </w:r>
      <w:proofErr w:type="spellEnd"/>
      <w:r>
        <w:t>»</w:t>
      </w:r>
    </w:p>
    <w:p w:rsidR="0027130A" w:rsidRDefault="0027130A" w:rsidP="00CC2492">
      <w:pPr>
        <w:pStyle w:val="42"/>
        <w:shd w:val="clear" w:color="auto" w:fill="auto"/>
        <w:spacing w:after="0" w:line="240" w:lineRule="auto"/>
      </w:pPr>
    </w:p>
    <w:tbl>
      <w:tblPr>
        <w:tblW w:w="13684" w:type="dxa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13"/>
        <w:gridCol w:w="2028"/>
        <w:gridCol w:w="2545"/>
        <w:gridCol w:w="1864"/>
        <w:gridCol w:w="1914"/>
        <w:gridCol w:w="2695"/>
        <w:gridCol w:w="2125"/>
      </w:tblGrid>
      <w:tr w:rsidR="00FF582A" w:rsidTr="0073283B">
        <w:tc>
          <w:tcPr>
            <w:tcW w:w="513" w:type="dxa"/>
          </w:tcPr>
          <w:p w:rsidR="00E7131B" w:rsidRDefault="00E7131B" w:rsidP="0073283B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b w:val="0"/>
                <w:sz w:val="22"/>
                <w:szCs w:val="22"/>
              </w:rPr>
              <w:t>№ п/п</w:t>
            </w:r>
          </w:p>
        </w:tc>
        <w:tc>
          <w:tcPr>
            <w:tcW w:w="2028" w:type="dxa"/>
          </w:tcPr>
          <w:p w:rsidR="00E7131B" w:rsidRPr="0073283B" w:rsidRDefault="00E7131B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Наименование процедуры пр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цесса</w:t>
            </w:r>
          </w:p>
        </w:tc>
        <w:tc>
          <w:tcPr>
            <w:tcW w:w="2545" w:type="dxa"/>
          </w:tcPr>
          <w:p w:rsidR="00E7131B" w:rsidRPr="0073283B" w:rsidRDefault="00E7131B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Особенности исполн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ния процедуры процесса</w:t>
            </w:r>
          </w:p>
        </w:tc>
        <w:tc>
          <w:tcPr>
            <w:tcW w:w="1864" w:type="dxa"/>
          </w:tcPr>
          <w:p w:rsidR="00E7131B" w:rsidRPr="0073283B" w:rsidRDefault="00E7131B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Сроки исполн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ния процедуры (процесса)</w:t>
            </w:r>
          </w:p>
        </w:tc>
        <w:tc>
          <w:tcPr>
            <w:tcW w:w="1914" w:type="dxa"/>
          </w:tcPr>
          <w:p w:rsidR="00E7131B" w:rsidRPr="0073283B" w:rsidRDefault="00E7131B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Исполнитель процедуры пр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цесса</w:t>
            </w:r>
          </w:p>
        </w:tc>
        <w:tc>
          <w:tcPr>
            <w:tcW w:w="2695" w:type="dxa"/>
          </w:tcPr>
          <w:p w:rsidR="00E7131B" w:rsidRPr="0073283B" w:rsidRDefault="00E7131B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Ресурсы, необходимые для выполнения проц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дуры процесса</w:t>
            </w:r>
          </w:p>
        </w:tc>
        <w:tc>
          <w:tcPr>
            <w:tcW w:w="2125" w:type="dxa"/>
          </w:tcPr>
          <w:p w:rsidR="00E7131B" w:rsidRPr="0073283B" w:rsidRDefault="00E7131B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Формы доку</w:t>
            </w:r>
            <w:r w:rsidR="0001434A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ментов, н</w:t>
            </w:r>
            <w:r w:rsidR="00CC44F5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еобходимые для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. выполнения пр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цедуры процесса</w:t>
            </w:r>
          </w:p>
        </w:tc>
      </w:tr>
      <w:tr w:rsidR="00FF582A" w:rsidTr="0073283B">
        <w:tc>
          <w:tcPr>
            <w:tcW w:w="513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28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2545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1864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1914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2695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2125" w:type="dxa"/>
          </w:tcPr>
          <w:p w:rsidR="0001434A" w:rsidRPr="0073283B" w:rsidRDefault="0001434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</w:tr>
      <w:tr w:rsidR="0001434A" w:rsidRPr="0073283B" w:rsidTr="0073283B">
        <w:tc>
          <w:tcPr>
            <w:tcW w:w="13684" w:type="dxa"/>
            <w:gridSpan w:val="7"/>
          </w:tcPr>
          <w:p w:rsidR="0001434A" w:rsidRPr="0073283B" w:rsidRDefault="00282A16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4C5AE6">
              <w:rPr>
                <w:rFonts w:eastAsia="Batang"/>
                <w:b w:val="0"/>
                <w:sz w:val="22"/>
                <w:szCs w:val="22"/>
              </w:rPr>
              <w:t>1. Выдача охотничьего билета единого федерального образца</w:t>
            </w:r>
          </w:p>
        </w:tc>
      </w:tr>
      <w:tr w:rsidR="0017257A" w:rsidRPr="0073283B" w:rsidTr="0073283B">
        <w:tc>
          <w:tcPr>
            <w:tcW w:w="13684" w:type="dxa"/>
            <w:gridSpan w:val="7"/>
          </w:tcPr>
          <w:p w:rsidR="0017257A" w:rsidRPr="0073283B" w:rsidRDefault="008879CC" w:rsidP="0073283B">
            <w:pPr>
              <w:pStyle w:val="42"/>
              <w:shd w:val="clear" w:color="auto" w:fill="auto"/>
              <w:spacing w:after="0" w:line="280" w:lineRule="exact"/>
              <w:jc w:val="center"/>
              <w:rPr>
                <w:b w:val="0"/>
                <w:color w:val="FF0000"/>
                <w:sz w:val="22"/>
                <w:szCs w:val="22"/>
              </w:rPr>
            </w:pPr>
            <w:r>
              <w:rPr>
                <w:rFonts w:eastAsia="Batang"/>
                <w:b w:val="0"/>
                <w:sz w:val="22"/>
                <w:szCs w:val="22"/>
              </w:rPr>
              <w:t>1.</w:t>
            </w:r>
            <w:r w:rsidR="0017257A" w:rsidRPr="0073283B">
              <w:rPr>
                <w:rFonts w:eastAsia="Batang"/>
                <w:b w:val="0"/>
                <w:sz w:val="22"/>
                <w:szCs w:val="22"/>
              </w:rPr>
              <w:t>Прием и регистрация заявления и документов, необходимых для предоставления государственной услуги</w:t>
            </w:r>
          </w:p>
        </w:tc>
      </w:tr>
      <w:tr w:rsidR="00FF582A" w:rsidTr="0073283B">
        <w:tc>
          <w:tcPr>
            <w:tcW w:w="513" w:type="dxa"/>
          </w:tcPr>
          <w:p w:rsidR="0017257A" w:rsidRPr="0073283B" w:rsidRDefault="0017257A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28" w:type="dxa"/>
          </w:tcPr>
          <w:p w:rsidR="0017257A" w:rsidRPr="0073283B" w:rsidRDefault="0017257A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Проверка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ряющего личность заявителя</w:t>
            </w:r>
          </w:p>
        </w:tc>
        <w:tc>
          <w:tcPr>
            <w:tcW w:w="2545" w:type="dxa"/>
          </w:tcPr>
          <w:p w:rsidR="005625FF" w:rsidRPr="0073283B" w:rsidRDefault="0017257A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Специалист проверяет срок действия докуме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та</w:t>
            </w:r>
            <w:r w:rsidR="005625FF" w:rsidRPr="0073283B">
              <w:rPr>
                <w:b w:val="0"/>
                <w:sz w:val="22"/>
                <w:szCs w:val="22"/>
              </w:rPr>
              <w:t>, а также проверяет представленный док</w:t>
            </w:r>
            <w:r w:rsidR="005625FF" w:rsidRPr="0073283B">
              <w:rPr>
                <w:b w:val="0"/>
                <w:sz w:val="22"/>
                <w:szCs w:val="22"/>
              </w:rPr>
              <w:t>у</w:t>
            </w:r>
            <w:r w:rsidR="005625FF" w:rsidRPr="0073283B">
              <w:rPr>
                <w:b w:val="0"/>
                <w:sz w:val="22"/>
                <w:szCs w:val="22"/>
              </w:rPr>
              <w:t>мент на предмет нал</w:t>
            </w:r>
            <w:r w:rsidR="005625FF" w:rsidRPr="0073283B">
              <w:rPr>
                <w:b w:val="0"/>
                <w:sz w:val="22"/>
                <w:szCs w:val="22"/>
              </w:rPr>
              <w:t>и</w:t>
            </w:r>
            <w:r w:rsidR="005625FF" w:rsidRPr="0073283B">
              <w:rPr>
                <w:b w:val="0"/>
                <w:sz w:val="22"/>
                <w:szCs w:val="22"/>
              </w:rPr>
              <w:t>чия подчисток, допеч</w:t>
            </w:r>
            <w:r w:rsidR="005625FF" w:rsidRPr="0073283B">
              <w:rPr>
                <w:b w:val="0"/>
                <w:sz w:val="22"/>
                <w:szCs w:val="22"/>
              </w:rPr>
              <w:t>а</w:t>
            </w:r>
            <w:r w:rsidR="005625FF" w:rsidRPr="0073283B">
              <w:rPr>
                <w:b w:val="0"/>
                <w:sz w:val="22"/>
                <w:szCs w:val="22"/>
              </w:rPr>
              <w:t>ток.</w:t>
            </w:r>
          </w:p>
          <w:p w:rsidR="005625FF" w:rsidRPr="0073283B" w:rsidRDefault="005625FF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В случае несоответствия документа,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ряющего личность, нормативно устано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ленным требованиям или его отсутствия – информирование заяв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теля/представителя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явителя о необходим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сти предъявления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мента, удостоверяющего личность, для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ставления 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ственной услуги и предложение обратиться после приведения в с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ответствие с нормативно установленными треб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ваниями документа, удостоверяющего ли</w:t>
            </w:r>
            <w:r w:rsidRPr="0073283B">
              <w:rPr>
                <w:b w:val="0"/>
                <w:sz w:val="22"/>
                <w:szCs w:val="22"/>
              </w:rPr>
              <w:t>ч</w:t>
            </w:r>
            <w:r w:rsidRPr="0073283B">
              <w:rPr>
                <w:b w:val="0"/>
                <w:sz w:val="22"/>
                <w:szCs w:val="22"/>
              </w:rPr>
              <w:t>ность.</w:t>
            </w:r>
          </w:p>
          <w:p w:rsidR="005625FF" w:rsidRPr="0073283B" w:rsidRDefault="005625FF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В случае соответствия документа,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ряющего личность, нормативно устано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 xml:space="preserve">ленным требованиям – </w:t>
            </w:r>
            <w:r w:rsidR="0063676A">
              <w:rPr>
                <w:b w:val="0"/>
                <w:sz w:val="22"/>
                <w:szCs w:val="22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 w:rsidRPr="0073283B">
              <w:rPr>
                <w:b w:val="0"/>
                <w:sz w:val="22"/>
                <w:szCs w:val="22"/>
              </w:rPr>
              <w:t>переход к выполнению следующего действия.</w:t>
            </w:r>
          </w:p>
        </w:tc>
        <w:tc>
          <w:tcPr>
            <w:tcW w:w="1864" w:type="dxa"/>
          </w:tcPr>
          <w:p w:rsidR="0017257A" w:rsidRPr="0073283B" w:rsidRDefault="00BE2E39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484081">
              <w:rPr>
                <w:b w:val="0"/>
                <w:sz w:val="22"/>
                <w:szCs w:val="22"/>
                <w:lang w:val="en-US"/>
              </w:rPr>
              <w:lastRenderedPageBreak/>
              <w:t xml:space="preserve">1 </w:t>
            </w:r>
            <w:r w:rsidRPr="00484081">
              <w:rPr>
                <w:b w:val="0"/>
                <w:sz w:val="22"/>
                <w:szCs w:val="22"/>
              </w:rPr>
              <w:t>минута</w:t>
            </w:r>
          </w:p>
        </w:tc>
        <w:tc>
          <w:tcPr>
            <w:tcW w:w="1914" w:type="dxa"/>
          </w:tcPr>
          <w:p w:rsidR="0017257A" w:rsidRPr="0073283B" w:rsidRDefault="008A4D3C" w:rsidP="00183AEE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F06BF6">
              <w:rPr>
                <w:b w:val="0"/>
                <w:sz w:val="22"/>
                <w:szCs w:val="22"/>
              </w:rPr>
              <w:t>должностное л</w:t>
            </w:r>
            <w:r w:rsidRPr="00F06BF6">
              <w:rPr>
                <w:b w:val="0"/>
                <w:sz w:val="22"/>
                <w:szCs w:val="22"/>
              </w:rPr>
              <w:t>и</w:t>
            </w:r>
            <w:r w:rsidRPr="00F06BF6">
              <w:rPr>
                <w:b w:val="0"/>
                <w:sz w:val="22"/>
                <w:szCs w:val="22"/>
              </w:rPr>
              <w:t xml:space="preserve">цо </w:t>
            </w:r>
            <w:r>
              <w:rPr>
                <w:b w:val="0"/>
                <w:sz w:val="22"/>
                <w:szCs w:val="22"/>
              </w:rPr>
              <w:t xml:space="preserve">службы </w:t>
            </w:r>
            <w:r w:rsidRPr="00F06BF6">
              <w:rPr>
                <w:b w:val="0"/>
                <w:sz w:val="22"/>
                <w:szCs w:val="22"/>
              </w:rPr>
              <w:t>или сотрудник МФЦ</w:t>
            </w:r>
            <w:r>
              <w:rPr>
                <w:b w:val="0"/>
                <w:sz w:val="22"/>
                <w:szCs w:val="22"/>
              </w:rPr>
              <w:t xml:space="preserve">                                                                      </w:t>
            </w:r>
          </w:p>
        </w:tc>
        <w:tc>
          <w:tcPr>
            <w:tcW w:w="2695" w:type="dxa"/>
          </w:tcPr>
          <w:p w:rsidR="00C10EC6" w:rsidRPr="0073283B" w:rsidRDefault="00C10EC6" w:rsidP="00C10EC6">
            <w:pPr>
              <w:pStyle w:val="42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1.Наличие у заявителя документа, удостовер</w:t>
            </w:r>
            <w:r w:rsidRPr="0073283B">
              <w:rPr>
                <w:b w:val="0"/>
                <w:sz w:val="22"/>
                <w:szCs w:val="22"/>
              </w:rPr>
              <w:t>я</w:t>
            </w:r>
            <w:r w:rsidRPr="0073283B">
              <w:rPr>
                <w:b w:val="0"/>
                <w:sz w:val="22"/>
                <w:szCs w:val="22"/>
              </w:rPr>
              <w:t>ющего личность.</w:t>
            </w:r>
          </w:p>
          <w:p w:rsidR="0017257A" w:rsidRPr="0073283B" w:rsidRDefault="0063676A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 xml:space="preserve">                                                                                                                                  </w:t>
            </w:r>
          </w:p>
        </w:tc>
        <w:tc>
          <w:tcPr>
            <w:tcW w:w="2125" w:type="dxa"/>
          </w:tcPr>
          <w:p w:rsidR="0017257A" w:rsidRPr="0073283B" w:rsidRDefault="001904FD" w:rsidP="006603C9">
            <w:pPr>
              <w:pStyle w:val="42"/>
              <w:shd w:val="clear" w:color="auto" w:fill="auto"/>
              <w:spacing w:after="0" w:line="280" w:lineRule="exact"/>
              <w:jc w:val="center"/>
              <w:rPr>
                <w:b w:val="0"/>
                <w:sz w:val="22"/>
                <w:szCs w:val="22"/>
              </w:rPr>
            </w:pPr>
            <w:r w:rsidRPr="006603C9">
              <w:rPr>
                <w:b w:val="0"/>
                <w:sz w:val="22"/>
                <w:szCs w:val="22"/>
              </w:rPr>
              <w:t xml:space="preserve">Приложение </w:t>
            </w:r>
            <w:r w:rsidR="006603C9" w:rsidRPr="006603C9">
              <w:rPr>
                <w:b w:val="0"/>
                <w:sz w:val="22"/>
                <w:szCs w:val="22"/>
              </w:rPr>
              <w:t>№</w:t>
            </w:r>
            <w:r w:rsidRPr="006603C9">
              <w:rPr>
                <w:b w:val="0"/>
                <w:sz w:val="22"/>
                <w:szCs w:val="22"/>
              </w:rPr>
              <w:t xml:space="preserve">1 </w:t>
            </w:r>
            <w:r w:rsidR="006603C9">
              <w:rPr>
                <w:b w:val="0"/>
                <w:sz w:val="22"/>
                <w:szCs w:val="22"/>
              </w:rPr>
              <w:t>к технологической</w:t>
            </w:r>
            <w:r w:rsidR="003D642A">
              <w:rPr>
                <w:b w:val="0"/>
                <w:sz w:val="22"/>
                <w:szCs w:val="22"/>
              </w:rPr>
              <w:t xml:space="preserve"> схеме</w:t>
            </w:r>
          </w:p>
        </w:tc>
      </w:tr>
      <w:tr w:rsidR="00FF582A" w:rsidRPr="0073283B" w:rsidTr="0073283B">
        <w:tc>
          <w:tcPr>
            <w:tcW w:w="513" w:type="dxa"/>
          </w:tcPr>
          <w:p w:rsidR="005C2ACF" w:rsidRPr="0073283B" w:rsidRDefault="005C2ACF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028" w:type="dxa"/>
          </w:tcPr>
          <w:p w:rsidR="005C2ACF" w:rsidRPr="0073283B" w:rsidRDefault="005C2ACF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Прием и рег</w:t>
            </w:r>
            <w:r>
              <w:rPr>
                <w:b w:val="0"/>
                <w:sz w:val="22"/>
                <w:szCs w:val="22"/>
              </w:rPr>
              <w:t>и</w:t>
            </w:r>
            <w:r>
              <w:rPr>
                <w:b w:val="0"/>
                <w:sz w:val="22"/>
                <w:szCs w:val="22"/>
              </w:rPr>
              <w:t>страция заявления и документов.</w:t>
            </w:r>
          </w:p>
        </w:tc>
        <w:tc>
          <w:tcPr>
            <w:tcW w:w="2545" w:type="dxa"/>
          </w:tcPr>
          <w:p w:rsidR="005C2ACF" w:rsidRDefault="005C2ACF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  <w:u w:val="single"/>
              </w:rPr>
            </w:pPr>
            <w:r w:rsidRPr="005C2ACF">
              <w:rPr>
                <w:b w:val="0"/>
                <w:sz w:val="22"/>
                <w:szCs w:val="22"/>
                <w:u w:val="single"/>
              </w:rPr>
              <w:t xml:space="preserve">При личном обращении заявителя в </w:t>
            </w:r>
            <w:r w:rsidR="0063676A">
              <w:rPr>
                <w:b w:val="0"/>
                <w:sz w:val="22"/>
                <w:szCs w:val="22"/>
                <w:u w:val="single"/>
              </w:rPr>
              <w:t xml:space="preserve">службу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 w:rsidRPr="005C2ACF">
              <w:rPr>
                <w:b w:val="0"/>
                <w:sz w:val="22"/>
                <w:szCs w:val="22"/>
                <w:u w:val="single"/>
              </w:rPr>
              <w:t xml:space="preserve"> или МФЦ.</w:t>
            </w:r>
          </w:p>
          <w:p w:rsidR="005C2ACF" w:rsidRPr="005C2ACF" w:rsidRDefault="002A1EE7" w:rsidP="005C2ACF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П</w:t>
            </w:r>
            <w:r w:rsidR="005C2ACF" w:rsidRPr="005C2ACF">
              <w:rPr>
                <w:b w:val="0"/>
                <w:sz w:val="22"/>
                <w:szCs w:val="22"/>
              </w:rPr>
              <w:t>роверка пакета пре</w:t>
            </w:r>
            <w:r w:rsidR="005C2ACF" w:rsidRPr="005C2ACF">
              <w:rPr>
                <w:b w:val="0"/>
                <w:sz w:val="22"/>
                <w:szCs w:val="22"/>
              </w:rPr>
              <w:t>д</w:t>
            </w:r>
            <w:r w:rsidR="005C2ACF" w:rsidRPr="005C2ACF">
              <w:rPr>
                <w:b w:val="0"/>
                <w:sz w:val="22"/>
                <w:szCs w:val="22"/>
              </w:rPr>
              <w:t>ставленных документов по перечню документов, указанных в разделе 4 технологической схемы</w:t>
            </w:r>
            <w:r w:rsidR="008410C5">
              <w:rPr>
                <w:b w:val="0"/>
                <w:sz w:val="22"/>
                <w:szCs w:val="22"/>
              </w:rPr>
              <w:t>.</w:t>
            </w:r>
            <w:r w:rsidR="005C2ACF" w:rsidRPr="005C2ACF">
              <w:rPr>
                <w:b w:val="0"/>
                <w:sz w:val="22"/>
                <w:szCs w:val="22"/>
              </w:rPr>
              <w:t xml:space="preserve"> </w:t>
            </w:r>
          </w:p>
          <w:p w:rsidR="005C2ACF" w:rsidRPr="002A1EE7" w:rsidRDefault="000625A1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В случае соответствия представленных док</w:t>
            </w:r>
            <w:r>
              <w:rPr>
                <w:b w:val="0"/>
                <w:sz w:val="22"/>
                <w:szCs w:val="22"/>
              </w:rPr>
              <w:t>у</w:t>
            </w:r>
            <w:r>
              <w:rPr>
                <w:b w:val="0"/>
                <w:sz w:val="22"/>
                <w:szCs w:val="22"/>
              </w:rPr>
              <w:t>ментов перечню</w:t>
            </w:r>
            <w:r w:rsidR="002A1EE7" w:rsidRPr="002A1EE7">
              <w:rPr>
                <w:b w:val="0"/>
                <w:sz w:val="22"/>
                <w:szCs w:val="22"/>
              </w:rPr>
              <w:t>:</w:t>
            </w:r>
          </w:p>
          <w:p w:rsidR="002A1EE7" w:rsidRDefault="008410C5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  <w:r w:rsidRPr="008410C5">
              <w:rPr>
                <w:b w:val="0"/>
                <w:sz w:val="22"/>
                <w:szCs w:val="22"/>
              </w:rPr>
              <w:t xml:space="preserve"> принятие заявления и представленных док</w:t>
            </w:r>
            <w:r w:rsidRPr="008410C5">
              <w:rPr>
                <w:b w:val="0"/>
                <w:sz w:val="22"/>
                <w:szCs w:val="22"/>
              </w:rPr>
              <w:t>у</w:t>
            </w:r>
            <w:r w:rsidRPr="008410C5">
              <w:rPr>
                <w:b w:val="0"/>
                <w:sz w:val="22"/>
                <w:szCs w:val="22"/>
              </w:rPr>
              <w:t>ментов;</w:t>
            </w:r>
          </w:p>
          <w:p w:rsidR="00511B60" w:rsidRPr="00511B60" w:rsidRDefault="00511B60" w:rsidP="00511B60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  <w:r w:rsidRPr="00511B60">
              <w:rPr>
                <w:b w:val="0"/>
                <w:sz w:val="22"/>
                <w:szCs w:val="22"/>
              </w:rPr>
              <w:t xml:space="preserve"> регистрация заявления в журнале регистрации заявлений (присваив</w:t>
            </w:r>
            <w:r w:rsidRPr="00511B60">
              <w:rPr>
                <w:b w:val="0"/>
                <w:sz w:val="22"/>
                <w:szCs w:val="22"/>
              </w:rPr>
              <w:t>а</w:t>
            </w:r>
            <w:r w:rsidRPr="00511B60">
              <w:rPr>
                <w:b w:val="0"/>
                <w:sz w:val="22"/>
                <w:szCs w:val="22"/>
              </w:rPr>
              <w:t>ется номер и ставится отметка в заявлении о его принятии);</w:t>
            </w:r>
          </w:p>
          <w:p w:rsidR="00511B60" w:rsidRDefault="00511B60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В случае обращения з</w:t>
            </w:r>
            <w:r>
              <w:rPr>
                <w:b w:val="0"/>
                <w:sz w:val="22"/>
                <w:szCs w:val="22"/>
              </w:rPr>
              <w:t>а</w:t>
            </w:r>
            <w:r>
              <w:rPr>
                <w:b w:val="0"/>
                <w:sz w:val="22"/>
                <w:szCs w:val="22"/>
              </w:rPr>
              <w:t xml:space="preserve">явителя в </w:t>
            </w:r>
            <w:r w:rsidR="00057295">
              <w:rPr>
                <w:b w:val="0"/>
                <w:sz w:val="22"/>
                <w:szCs w:val="22"/>
              </w:rPr>
              <w:t>МФЦ,</w:t>
            </w:r>
            <w:r>
              <w:rPr>
                <w:b w:val="0"/>
                <w:sz w:val="22"/>
                <w:szCs w:val="22"/>
              </w:rPr>
              <w:t xml:space="preserve"> с</w:t>
            </w:r>
            <w:r>
              <w:rPr>
                <w:b w:val="0"/>
                <w:sz w:val="22"/>
                <w:szCs w:val="22"/>
              </w:rPr>
              <w:t>о</w:t>
            </w:r>
            <w:r>
              <w:rPr>
                <w:b w:val="0"/>
                <w:sz w:val="22"/>
                <w:szCs w:val="22"/>
              </w:rPr>
              <w:t>трудник МФЦ, отве</w:t>
            </w:r>
            <w:r>
              <w:rPr>
                <w:b w:val="0"/>
                <w:sz w:val="22"/>
                <w:szCs w:val="22"/>
              </w:rPr>
              <w:t>т</w:t>
            </w:r>
            <w:r>
              <w:rPr>
                <w:b w:val="0"/>
                <w:sz w:val="22"/>
                <w:szCs w:val="22"/>
              </w:rPr>
              <w:t>ственный за прием и регистрацию докуме</w:t>
            </w:r>
            <w:r>
              <w:rPr>
                <w:b w:val="0"/>
                <w:sz w:val="22"/>
                <w:szCs w:val="22"/>
              </w:rPr>
              <w:t>н</w:t>
            </w:r>
            <w:r>
              <w:rPr>
                <w:b w:val="0"/>
                <w:sz w:val="22"/>
                <w:szCs w:val="22"/>
              </w:rPr>
              <w:t>тов, в день регистрации в МФЦ заявления с д</w:t>
            </w:r>
            <w:r>
              <w:rPr>
                <w:b w:val="0"/>
                <w:sz w:val="22"/>
                <w:szCs w:val="22"/>
              </w:rPr>
              <w:t>о</w:t>
            </w:r>
            <w:r>
              <w:rPr>
                <w:b w:val="0"/>
                <w:sz w:val="22"/>
                <w:szCs w:val="22"/>
              </w:rPr>
              <w:t xml:space="preserve">кументами, направляет их </w:t>
            </w:r>
            <w:r w:rsidR="00063BE0">
              <w:rPr>
                <w:b w:val="0"/>
                <w:sz w:val="22"/>
                <w:szCs w:val="22"/>
              </w:rPr>
              <w:t xml:space="preserve">курьерской почтой </w:t>
            </w:r>
            <w:r>
              <w:rPr>
                <w:b w:val="0"/>
                <w:sz w:val="22"/>
                <w:szCs w:val="22"/>
              </w:rPr>
              <w:t xml:space="preserve">в </w:t>
            </w:r>
            <w:r w:rsidR="00057295">
              <w:rPr>
                <w:b w:val="0"/>
                <w:sz w:val="22"/>
                <w:szCs w:val="22"/>
              </w:rPr>
              <w:t>службу</w:t>
            </w:r>
            <w:r>
              <w:rPr>
                <w:b w:val="0"/>
                <w:sz w:val="22"/>
                <w:szCs w:val="22"/>
              </w:rPr>
              <w:t xml:space="preserve"> для рассмотр</w:t>
            </w:r>
            <w:r>
              <w:rPr>
                <w:b w:val="0"/>
                <w:sz w:val="22"/>
                <w:szCs w:val="22"/>
              </w:rPr>
              <w:t>е</w:t>
            </w:r>
            <w:r>
              <w:rPr>
                <w:b w:val="0"/>
                <w:sz w:val="22"/>
                <w:szCs w:val="22"/>
              </w:rPr>
              <w:lastRenderedPageBreak/>
              <w:t>ния и принятия реш</w:t>
            </w:r>
            <w:r>
              <w:rPr>
                <w:b w:val="0"/>
                <w:sz w:val="22"/>
                <w:szCs w:val="22"/>
              </w:rPr>
              <w:t>е</w:t>
            </w:r>
            <w:r>
              <w:rPr>
                <w:b w:val="0"/>
                <w:sz w:val="22"/>
                <w:szCs w:val="22"/>
              </w:rPr>
              <w:t>ния.</w:t>
            </w:r>
          </w:p>
          <w:p w:rsidR="000610F7" w:rsidRDefault="000610F7" w:rsidP="003B0B2D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Основанием для отказа в приеме документов я</w:t>
            </w:r>
            <w:r>
              <w:rPr>
                <w:b w:val="0"/>
                <w:sz w:val="22"/>
                <w:szCs w:val="22"/>
              </w:rPr>
              <w:t>в</w:t>
            </w:r>
            <w:r>
              <w:rPr>
                <w:b w:val="0"/>
                <w:sz w:val="22"/>
                <w:szCs w:val="22"/>
              </w:rPr>
              <w:t xml:space="preserve">ляется </w:t>
            </w:r>
            <w:r w:rsidR="00057295" w:rsidRPr="00057295">
              <w:rPr>
                <w:b w:val="0"/>
                <w:sz w:val="22"/>
                <w:szCs w:val="22"/>
              </w:rPr>
              <w:t xml:space="preserve">несоответствие представленных </w:t>
            </w:r>
            <w:r w:rsidR="00057295">
              <w:rPr>
                <w:b w:val="0"/>
                <w:sz w:val="22"/>
                <w:szCs w:val="22"/>
              </w:rPr>
              <w:t>заяв</w:t>
            </w:r>
            <w:r w:rsidR="00057295">
              <w:rPr>
                <w:b w:val="0"/>
                <w:sz w:val="22"/>
                <w:szCs w:val="22"/>
              </w:rPr>
              <w:t>и</w:t>
            </w:r>
            <w:r w:rsidR="00057295">
              <w:rPr>
                <w:b w:val="0"/>
                <w:sz w:val="22"/>
                <w:szCs w:val="22"/>
              </w:rPr>
              <w:t xml:space="preserve">телем </w:t>
            </w:r>
            <w:r w:rsidR="00057295" w:rsidRPr="00057295">
              <w:rPr>
                <w:b w:val="0"/>
                <w:sz w:val="22"/>
                <w:szCs w:val="22"/>
              </w:rPr>
              <w:t>документов</w:t>
            </w:r>
            <w:r>
              <w:rPr>
                <w:b w:val="0"/>
                <w:sz w:val="22"/>
                <w:szCs w:val="22"/>
              </w:rPr>
              <w:t>.</w:t>
            </w:r>
          </w:p>
          <w:p w:rsidR="0090353B" w:rsidRDefault="003B0B2D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  <w:u w:val="single"/>
              </w:rPr>
            </w:pPr>
            <w:r w:rsidRPr="003B0B2D">
              <w:rPr>
                <w:b w:val="0"/>
                <w:sz w:val="22"/>
                <w:szCs w:val="22"/>
                <w:u w:val="single"/>
              </w:rPr>
              <w:t>При поступлении зая</w:t>
            </w:r>
            <w:r w:rsidRPr="003B0B2D">
              <w:rPr>
                <w:b w:val="0"/>
                <w:sz w:val="22"/>
                <w:szCs w:val="22"/>
                <w:u w:val="single"/>
              </w:rPr>
              <w:t>в</w:t>
            </w:r>
            <w:r w:rsidRPr="003B0B2D">
              <w:rPr>
                <w:b w:val="0"/>
                <w:sz w:val="22"/>
                <w:szCs w:val="22"/>
                <w:u w:val="single"/>
              </w:rPr>
              <w:t>ления о предоставлении государственной услуги и документов в</w:t>
            </w:r>
            <w:r>
              <w:rPr>
                <w:b w:val="0"/>
                <w:sz w:val="22"/>
                <w:szCs w:val="22"/>
              </w:rPr>
              <w:t xml:space="preserve"> </w:t>
            </w:r>
            <w:r w:rsidRPr="003B0B2D">
              <w:rPr>
                <w:b w:val="0"/>
                <w:sz w:val="22"/>
                <w:szCs w:val="22"/>
                <w:u w:val="single"/>
              </w:rPr>
              <w:t>эле</w:t>
            </w:r>
            <w:r w:rsidRPr="003B0B2D">
              <w:rPr>
                <w:b w:val="0"/>
                <w:sz w:val="22"/>
                <w:szCs w:val="22"/>
                <w:u w:val="single"/>
              </w:rPr>
              <w:t>к</w:t>
            </w:r>
            <w:r w:rsidRPr="003B0B2D">
              <w:rPr>
                <w:b w:val="0"/>
                <w:sz w:val="22"/>
                <w:szCs w:val="22"/>
                <w:u w:val="single"/>
              </w:rPr>
              <w:t>тронной форме</w:t>
            </w:r>
            <w:r>
              <w:rPr>
                <w:b w:val="0"/>
                <w:sz w:val="22"/>
                <w:szCs w:val="22"/>
                <w:u w:val="single"/>
              </w:rPr>
              <w:t>.</w:t>
            </w:r>
          </w:p>
          <w:p w:rsidR="00081929" w:rsidRDefault="00081929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Д</w:t>
            </w:r>
            <w:r w:rsidR="003B0B2D" w:rsidRPr="003B0B2D">
              <w:rPr>
                <w:b w:val="0"/>
                <w:sz w:val="22"/>
                <w:szCs w:val="22"/>
              </w:rPr>
              <w:t xml:space="preserve">олжностное лицо </w:t>
            </w:r>
            <w:r w:rsidR="00057295">
              <w:rPr>
                <w:b w:val="0"/>
                <w:sz w:val="22"/>
                <w:szCs w:val="22"/>
              </w:rPr>
              <w:t>службы</w:t>
            </w:r>
            <w:r w:rsidR="003B0B2D" w:rsidRPr="003B0B2D">
              <w:rPr>
                <w:b w:val="0"/>
                <w:sz w:val="22"/>
                <w:szCs w:val="22"/>
              </w:rPr>
              <w:t xml:space="preserve"> или</w:t>
            </w:r>
            <w:r w:rsidR="00806E2E">
              <w:rPr>
                <w:b w:val="0"/>
                <w:sz w:val="22"/>
                <w:szCs w:val="22"/>
              </w:rPr>
              <w:t xml:space="preserve"> сотрудник</w:t>
            </w:r>
            <w:r w:rsidR="003B0B2D" w:rsidRPr="003B0B2D">
              <w:rPr>
                <w:b w:val="0"/>
                <w:sz w:val="22"/>
                <w:szCs w:val="22"/>
              </w:rPr>
              <w:t xml:space="preserve"> МФЦ</w:t>
            </w:r>
            <w:r w:rsidR="00806E2E">
              <w:rPr>
                <w:b w:val="0"/>
                <w:sz w:val="22"/>
                <w:szCs w:val="22"/>
              </w:rPr>
              <w:t>, ответственные за прием и регистрацию заявления и документов</w:t>
            </w:r>
            <w:r w:rsidRPr="00081929">
              <w:rPr>
                <w:b w:val="0"/>
                <w:sz w:val="22"/>
                <w:szCs w:val="22"/>
              </w:rPr>
              <w:t>:</w:t>
            </w:r>
          </w:p>
          <w:p w:rsidR="003B0B2D" w:rsidRPr="00081929" w:rsidRDefault="00081929" w:rsidP="008C0994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081929">
              <w:rPr>
                <w:b w:val="0"/>
                <w:sz w:val="22"/>
                <w:szCs w:val="22"/>
              </w:rPr>
              <w:t>-</w:t>
            </w:r>
            <w:r w:rsidR="00806E2E">
              <w:rPr>
                <w:b w:val="0"/>
                <w:sz w:val="22"/>
                <w:szCs w:val="22"/>
              </w:rPr>
              <w:t xml:space="preserve"> принимает и распеч</w:t>
            </w:r>
            <w:r w:rsidR="00806E2E">
              <w:rPr>
                <w:b w:val="0"/>
                <w:sz w:val="22"/>
                <w:szCs w:val="22"/>
              </w:rPr>
              <w:t>а</w:t>
            </w:r>
            <w:r w:rsidR="00806E2E">
              <w:rPr>
                <w:b w:val="0"/>
                <w:sz w:val="22"/>
                <w:szCs w:val="22"/>
              </w:rPr>
              <w:t>тывает поступившие заявления и документы</w:t>
            </w:r>
            <w:r w:rsidR="00806E2E" w:rsidRPr="00806E2E">
              <w:rPr>
                <w:b w:val="0"/>
                <w:sz w:val="22"/>
                <w:szCs w:val="22"/>
              </w:rPr>
              <w:t>;</w:t>
            </w:r>
          </w:p>
          <w:p w:rsidR="00081929" w:rsidRPr="00081929" w:rsidRDefault="00081929" w:rsidP="00081929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081929">
              <w:rPr>
                <w:b w:val="0"/>
                <w:sz w:val="22"/>
                <w:szCs w:val="22"/>
              </w:rPr>
              <w:t xml:space="preserve">- </w:t>
            </w:r>
            <w:r>
              <w:rPr>
                <w:b w:val="0"/>
                <w:sz w:val="22"/>
                <w:szCs w:val="22"/>
              </w:rPr>
              <w:t>регистрирует заявл</w:t>
            </w:r>
            <w:r>
              <w:rPr>
                <w:b w:val="0"/>
                <w:sz w:val="22"/>
                <w:szCs w:val="22"/>
              </w:rPr>
              <w:t>е</w:t>
            </w:r>
            <w:r>
              <w:rPr>
                <w:b w:val="0"/>
                <w:sz w:val="22"/>
                <w:szCs w:val="22"/>
              </w:rPr>
              <w:t>ние</w:t>
            </w:r>
            <w:r w:rsidRPr="00081929">
              <w:rPr>
                <w:b w:val="0"/>
                <w:sz w:val="22"/>
                <w:szCs w:val="22"/>
              </w:rPr>
              <w:t xml:space="preserve"> в журнале рег</w:t>
            </w:r>
            <w:r w:rsidRPr="00081929">
              <w:rPr>
                <w:b w:val="0"/>
                <w:sz w:val="22"/>
                <w:szCs w:val="22"/>
              </w:rPr>
              <w:t>и</w:t>
            </w:r>
            <w:r w:rsidRPr="00081929">
              <w:rPr>
                <w:b w:val="0"/>
                <w:sz w:val="22"/>
                <w:szCs w:val="22"/>
              </w:rPr>
              <w:t>страции заявлений (присваивается номер и ставится отметка в з</w:t>
            </w:r>
            <w:r w:rsidRPr="00081929">
              <w:rPr>
                <w:b w:val="0"/>
                <w:sz w:val="22"/>
                <w:szCs w:val="22"/>
              </w:rPr>
              <w:t>а</w:t>
            </w:r>
            <w:r w:rsidRPr="00081929">
              <w:rPr>
                <w:b w:val="0"/>
                <w:sz w:val="22"/>
                <w:szCs w:val="22"/>
              </w:rPr>
              <w:t>явлении о его прин</w:t>
            </w:r>
            <w:r w:rsidRPr="00081929">
              <w:rPr>
                <w:b w:val="0"/>
                <w:sz w:val="22"/>
                <w:szCs w:val="22"/>
              </w:rPr>
              <w:t>я</w:t>
            </w:r>
            <w:r w:rsidRPr="00081929">
              <w:rPr>
                <w:b w:val="0"/>
                <w:sz w:val="22"/>
                <w:szCs w:val="22"/>
              </w:rPr>
              <w:t>тии)</w:t>
            </w:r>
            <w:r>
              <w:rPr>
                <w:b w:val="0"/>
                <w:sz w:val="22"/>
                <w:szCs w:val="22"/>
              </w:rPr>
              <w:t>.</w:t>
            </w:r>
          </w:p>
          <w:p w:rsidR="00081929" w:rsidRDefault="00955FBB" w:rsidP="000610F7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955FBB">
              <w:rPr>
                <w:b w:val="0"/>
                <w:sz w:val="22"/>
                <w:szCs w:val="22"/>
              </w:rPr>
              <w:t>В случае обращения з</w:t>
            </w:r>
            <w:r w:rsidRPr="00955FBB">
              <w:rPr>
                <w:b w:val="0"/>
                <w:sz w:val="22"/>
                <w:szCs w:val="22"/>
              </w:rPr>
              <w:t>а</w:t>
            </w:r>
            <w:r w:rsidRPr="00955FBB">
              <w:rPr>
                <w:b w:val="0"/>
                <w:sz w:val="22"/>
                <w:szCs w:val="22"/>
              </w:rPr>
              <w:t>явителя в МФЦ, с</w:t>
            </w:r>
            <w:r w:rsidRPr="00955FBB">
              <w:rPr>
                <w:b w:val="0"/>
                <w:sz w:val="22"/>
                <w:szCs w:val="22"/>
              </w:rPr>
              <w:t>о</w:t>
            </w:r>
            <w:r w:rsidRPr="00955FBB">
              <w:rPr>
                <w:b w:val="0"/>
                <w:sz w:val="22"/>
                <w:szCs w:val="22"/>
              </w:rPr>
              <w:t>трудник МФЦ, отве</w:t>
            </w:r>
            <w:r w:rsidRPr="00955FBB">
              <w:rPr>
                <w:b w:val="0"/>
                <w:sz w:val="22"/>
                <w:szCs w:val="22"/>
              </w:rPr>
              <w:t>т</w:t>
            </w:r>
            <w:r w:rsidRPr="00955FBB">
              <w:rPr>
                <w:b w:val="0"/>
                <w:sz w:val="22"/>
                <w:szCs w:val="22"/>
              </w:rPr>
              <w:t>ственный за прием и регистрацию докуме</w:t>
            </w:r>
            <w:r w:rsidRPr="00955FBB">
              <w:rPr>
                <w:b w:val="0"/>
                <w:sz w:val="22"/>
                <w:szCs w:val="22"/>
              </w:rPr>
              <w:t>н</w:t>
            </w:r>
            <w:r w:rsidRPr="00955FBB">
              <w:rPr>
                <w:b w:val="0"/>
                <w:sz w:val="22"/>
                <w:szCs w:val="22"/>
              </w:rPr>
              <w:t>тов, в день регистрации в МФЦ заявления с д</w:t>
            </w:r>
            <w:r w:rsidRPr="00955FBB">
              <w:rPr>
                <w:b w:val="0"/>
                <w:sz w:val="22"/>
                <w:szCs w:val="22"/>
              </w:rPr>
              <w:t>о</w:t>
            </w:r>
            <w:r w:rsidRPr="00955FBB">
              <w:rPr>
                <w:b w:val="0"/>
                <w:sz w:val="22"/>
                <w:szCs w:val="22"/>
              </w:rPr>
              <w:t xml:space="preserve">кументами, направляет их в </w:t>
            </w:r>
            <w:r w:rsidR="00057295">
              <w:rPr>
                <w:b w:val="0"/>
                <w:sz w:val="22"/>
                <w:szCs w:val="22"/>
              </w:rPr>
              <w:t>службу</w:t>
            </w:r>
            <w:r w:rsidRPr="00955FBB">
              <w:rPr>
                <w:b w:val="0"/>
                <w:sz w:val="22"/>
                <w:szCs w:val="22"/>
              </w:rPr>
              <w:t xml:space="preserve"> для ра</w:t>
            </w:r>
            <w:r w:rsidRPr="00955FBB">
              <w:rPr>
                <w:b w:val="0"/>
                <w:sz w:val="22"/>
                <w:szCs w:val="22"/>
              </w:rPr>
              <w:t>с</w:t>
            </w:r>
            <w:r w:rsidRPr="00955FBB">
              <w:rPr>
                <w:b w:val="0"/>
                <w:sz w:val="22"/>
                <w:szCs w:val="22"/>
              </w:rPr>
              <w:t>смотрения и принятия решения.</w:t>
            </w:r>
          </w:p>
          <w:p w:rsidR="0028692A" w:rsidRPr="00DE2721" w:rsidRDefault="0028692A" w:rsidP="0028692A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057295">
              <w:rPr>
                <w:b w:val="0"/>
                <w:sz w:val="22"/>
                <w:szCs w:val="22"/>
              </w:rPr>
              <w:lastRenderedPageBreak/>
              <w:t>Основаниями для отказа в приеме документов является:</w:t>
            </w:r>
            <w:r w:rsidRPr="0028692A">
              <w:rPr>
                <w:b w:val="0"/>
                <w:sz w:val="22"/>
                <w:szCs w:val="22"/>
              </w:rPr>
              <w:t xml:space="preserve"> </w:t>
            </w:r>
          </w:p>
          <w:p w:rsidR="005C2ACF" w:rsidRPr="0073283B" w:rsidRDefault="00057295" w:rsidP="00057295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057295">
              <w:rPr>
                <w:b w:val="0"/>
                <w:sz w:val="22"/>
                <w:szCs w:val="22"/>
              </w:rPr>
              <w:t>несоответствие пре</w:t>
            </w:r>
            <w:r w:rsidRPr="00057295">
              <w:rPr>
                <w:b w:val="0"/>
                <w:sz w:val="22"/>
                <w:szCs w:val="22"/>
              </w:rPr>
              <w:t>д</w:t>
            </w:r>
            <w:r w:rsidRPr="00057295">
              <w:rPr>
                <w:b w:val="0"/>
                <w:sz w:val="22"/>
                <w:szCs w:val="22"/>
              </w:rPr>
              <w:t>ставленных</w:t>
            </w:r>
            <w:r>
              <w:rPr>
                <w:b w:val="0"/>
                <w:sz w:val="22"/>
                <w:szCs w:val="22"/>
              </w:rPr>
              <w:t xml:space="preserve"> заявителем</w:t>
            </w:r>
            <w:r w:rsidRPr="00057295">
              <w:rPr>
                <w:b w:val="0"/>
                <w:sz w:val="22"/>
                <w:szCs w:val="22"/>
              </w:rPr>
              <w:t xml:space="preserve"> документов</w:t>
            </w:r>
            <w:r w:rsidRPr="00057295">
              <w:rPr>
                <w:sz w:val="22"/>
                <w:szCs w:val="22"/>
              </w:rPr>
              <w:t xml:space="preserve"> </w:t>
            </w:r>
          </w:p>
        </w:tc>
        <w:tc>
          <w:tcPr>
            <w:tcW w:w="1864" w:type="dxa"/>
          </w:tcPr>
          <w:p w:rsidR="00F06BF6" w:rsidRPr="00F06BF6" w:rsidRDefault="00F06BF6" w:rsidP="00F06BF6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F06BF6">
              <w:rPr>
                <w:b w:val="0"/>
                <w:sz w:val="22"/>
                <w:szCs w:val="22"/>
              </w:rPr>
              <w:lastRenderedPageBreak/>
              <w:t>не более 1 раб</w:t>
            </w:r>
            <w:r w:rsidRPr="00F06BF6">
              <w:rPr>
                <w:b w:val="0"/>
                <w:sz w:val="22"/>
                <w:szCs w:val="22"/>
              </w:rPr>
              <w:t>о</w:t>
            </w:r>
            <w:r w:rsidRPr="00F06BF6">
              <w:rPr>
                <w:b w:val="0"/>
                <w:sz w:val="22"/>
                <w:szCs w:val="22"/>
              </w:rPr>
              <w:t>чего дня.</w:t>
            </w:r>
          </w:p>
          <w:p w:rsidR="00F06BF6" w:rsidRDefault="00F06BF6" w:rsidP="00F06BF6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  <w:p w:rsidR="005C2ACF" w:rsidRPr="0073283B" w:rsidRDefault="00F06BF6" w:rsidP="00F06BF6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F06BF6">
              <w:rPr>
                <w:b w:val="0"/>
                <w:sz w:val="22"/>
                <w:szCs w:val="22"/>
              </w:rPr>
              <w:t>Направление з</w:t>
            </w:r>
            <w:r w:rsidRPr="00F06BF6">
              <w:rPr>
                <w:b w:val="0"/>
                <w:sz w:val="22"/>
                <w:szCs w:val="22"/>
              </w:rPr>
              <w:t>а</w:t>
            </w:r>
            <w:r w:rsidRPr="00F06BF6">
              <w:rPr>
                <w:b w:val="0"/>
                <w:sz w:val="22"/>
                <w:szCs w:val="22"/>
              </w:rPr>
              <w:t>явителю ув</w:t>
            </w:r>
            <w:r w:rsidRPr="00F06BF6">
              <w:rPr>
                <w:b w:val="0"/>
                <w:sz w:val="22"/>
                <w:szCs w:val="22"/>
              </w:rPr>
              <w:t>е</w:t>
            </w:r>
            <w:r w:rsidRPr="00F06BF6">
              <w:rPr>
                <w:b w:val="0"/>
                <w:sz w:val="22"/>
                <w:szCs w:val="22"/>
              </w:rPr>
              <w:t>домления об о</w:t>
            </w:r>
            <w:r w:rsidRPr="00F06BF6">
              <w:rPr>
                <w:b w:val="0"/>
                <w:sz w:val="22"/>
                <w:szCs w:val="22"/>
              </w:rPr>
              <w:t>т</w:t>
            </w:r>
            <w:r w:rsidRPr="00F06BF6">
              <w:rPr>
                <w:b w:val="0"/>
                <w:sz w:val="22"/>
                <w:szCs w:val="22"/>
              </w:rPr>
              <w:t>казе в приеме документов в срок не более 3 рабочих дней.</w:t>
            </w:r>
          </w:p>
        </w:tc>
        <w:tc>
          <w:tcPr>
            <w:tcW w:w="1914" w:type="dxa"/>
          </w:tcPr>
          <w:p w:rsidR="005C2ACF" w:rsidRPr="0073283B" w:rsidRDefault="00F06BF6" w:rsidP="0063676A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F06BF6">
              <w:rPr>
                <w:b w:val="0"/>
                <w:sz w:val="22"/>
                <w:szCs w:val="22"/>
              </w:rPr>
              <w:t xml:space="preserve">должностное </w:t>
            </w:r>
            <w:r w:rsidR="0063676A" w:rsidRPr="00F06BF6">
              <w:rPr>
                <w:b w:val="0"/>
                <w:sz w:val="22"/>
                <w:szCs w:val="22"/>
              </w:rPr>
              <w:t>л</w:t>
            </w:r>
            <w:r w:rsidR="0063676A" w:rsidRPr="00F06BF6">
              <w:rPr>
                <w:b w:val="0"/>
                <w:sz w:val="22"/>
                <w:szCs w:val="22"/>
              </w:rPr>
              <w:t>и</w:t>
            </w:r>
            <w:r w:rsidR="0063676A" w:rsidRPr="00F06BF6">
              <w:rPr>
                <w:b w:val="0"/>
                <w:sz w:val="22"/>
                <w:szCs w:val="22"/>
              </w:rPr>
              <w:t xml:space="preserve">цо </w:t>
            </w:r>
            <w:r w:rsidR="0063676A">
              <w:rPr>
                <w:b w:val="0"/>
                <w:sz w:val="22"/>
                <w:szCs w:val="22"/>
              </w:rPr>
              <w:t>службы</w:t>
            </w:r>
            <w:r>
              <w:rPr>
                <w:b w:val="0"/>
                <w:sz w:val="22"/>
                <w:szCs w:val="22"/>
              </w:rPr>
              <w:t xml:space="preserve"> </w:t>
            </w:r>
            <w:r w:rsidRPr="00F06BF6">
              <w:rPr>
                <w:b w:val="0"/>
                <w:sz w:val="22"/>
                <w:szCs w:val="22"/>
              </w:rPr>
              <w:t>или сотрудник МФЦ</w:t>
            </w:r>
            <w:r w:rsidR="0063676A">
              <w:rPr>
                <w:b w:val="0"/>
                <w:sz w:val="22"/>
                <w:szCs w:val="22"/>
              </w:rPr>
              <w:t xml:space="preserve">                                                                      </w:t>
            </w:r>
          </w:p>
        </w:tc>
        <w:tc>
          <w:tcPr>
            <w:tcW w:w="2695" w:type="dxa"/>
          </w:tcPr>
          <w:p w:rsidR="00DE4D1A" w:rsidRPr="00DE4D1A" w:rsidRDefault="00DE4D1A" w:rsidP="00DE4D1A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DE4D1A">
              <w:rPr>
                <w:b w:val="0"/>
                <w:sz w:val="22"/>
                <w:szCs w:val="22"/>
              </w:rPr>
              <w:t>1.Предоставление заяв</w:t>
            </w:r>
            <w:r w:rsidRPr="00DE4D1A">
              <w:rPr>
                <w:b w:val="0"/>
                <w:sz w:val="22"/>
                <w:szCs w:val="22"/>
              </w:rPr>
              <w:t>и</w:t>
            </w:r>
            <w:r w:rsidRPr="00DE4D1A">
              <w:rPr>
                <w:b w:val="0"/>
                <w:sz w:val="22"/>
                <w:szCs w:val="22"/>
              </w:rPr>
              <w:t>телем документов, нео</w:t>
            </w:r>
            <w:r w:rsidRPr="00DE4D1A">
              <w:rPr>
                <w:b w:val="0"/>
                <w:sz w:val="22"/>
                <w:szCs w:val="22"/>
              </w:rPr>
              <w:t>б</w:t>
            </w:r>
            <w:r w:rsidRPr="00DE4D1A">
              <w:rPr>
                <w:b w:val="0"/>
                <w:sz w:val="22"/>
                <w:szCs w:val="22"/>
              </w:rPr>
              <w:t>ходимых для предоста</w:t>
            </w:r>
            <w:r w:rsidRPr="00DE4D1A">
              <w:rPr>
                <w:b w:val="0"/>
                <w:sz w:val="22"/>
                <w:szCs w:val="22"/>
              </w:rPr>
              <w:t>в</w:t>
            </w:r>
            <w:r w:rsidRPr="00DE4D1A">
              <w:rPr>
                <w:b w:val="0"/>
                <w:sz w:val="22"/>
                <w:szCs w:val="22"/>
              </w:rPr>
              <w:t>ления государственной услуги</w:t>
            </w:r>
            <w:r>
              <w:rPr>
                <w:b w:val="0"/>
                <w:sz w:val="22"/>
                <w:szCs w:val="22"/>
              </w:rPr>
              <w:t>.</w:t>
            </w:r>
          </w:p>
          <w:p w:rsidR="005C2ACF" w:rsidRDefault="00DE4D1A" w:rsidP="00DE4D1A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DE4D1A">
              <w:rPr>
                <w:b w:val="0"/>
                <w:sz w:val="22"/>
                <w:szCs w:val="22"/>
              </w:rPr>
              <w:t xml:space="preserve">2. Наличие </w:t>
            </w:r>
            <w:r w:rsidR="0063676A" w:rsidRPr="00DE4D1A">
              <w:rPr>
                <w:b w:val="0"/>
                <w:sz w:val="22"/>
                <w:szCs w:val="22"/>
              </w:rPr>
              <w:t>у заявителя,</w:t>
            </w:r>
            <w:r w:rsidRPr="00DE4D1A">
              <w:rPr>
                <w:b w:val="0"/>
                <w:sz w:val="22"/>
                <w:szCs w:val="22"/>
              </w:rPr>
              <w:t xml:space="preserve"> заполненного по уст</w:t>
            </w:r>
            <w:r w:rsidRPr="00DE4D1A">
              <w:rPr>
                <w:b w:val="0"/>
                <w:sz w:val="22"/>
                <w:szCs w:val="22"/>
              </w:rPr>
              <w:t>а</w:t>
            </w:r>
            <w:r w:rsidRPr="00DE4D1A">
              <w:rPr>
                <w:b w:val="0"/>
                <w:sz w:val="22"/>
                <w:szCs w:val="22"/>
              </w:rPr>
              <w:t>новленной форме зая</w:t>
            </w:r>
            <w:r w:rsidRPr="00DE4D1A">
              <w:rPr>
                <w:b w:val="0"/>
                <w:sz w:val="22"/>
                <w:szCs w:val="22"/>
              </w:rPr>
              <w:t>в</w:t>
            </w:r>
            <w:r w:rsidRPr="00DE4D1A">
              <w:rPr>
                <w:b w:val="0"/>
                <w:sz w:val="22"/>
                <w:szCs w:val="22"/>
              </w:rPr>
              <w:t>ления/предоставление специалистом формы з</w:t>
            </w:r>
            <w:r w:rsidRPr="00DE4D1A">
              <w:rPr>
                <w:b w:val="0"/>
                <w:sz w:val="22"/>
                <w:szCs w:val="22"/>
              </w:rPr>
              <w:t>а</w:t>
            </w:r>
            <w:r w:rsidRPr="00DE4D1A">
              <w:rPr>
                <w:b w:val="0"/>
                <w:sz w:val="22"/>
                <w:szCs w:val="22"/>
              </w:rPr>
              <w:t>явления.</w:t>
            </w:r>
          </w:p>
          <w:p w:rsidR="00DA6505" w:rsidRPr="0073283B" w:rsidRDefault="00DA6505" w:rsidP="0063676A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125" w:type="dxa"/>
          </w:tcPr>
          <w:p w:rsidR="005C2ACF" w:rsidRPr="0073283B" w:rsidRDefault="00F92ECA" w:rsidP="00F92ECA">
            <w:pPr>
              <w:pStyle w:val="42"/>
              <w:shd w:val="clear" w:color="auto" w:fill="auto"/>
              <w:spacing w:after="0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</w:p>
        </w:tc>
      </w:tr>
      <w:tr w:rsidR="008879CC" w:rsidRPr="0073283B" w:rsidTr="00CE445E">
        <w:tc>
          <w:tcPr>
            <w:tcW w:w="13684" w:type="dxa"/>
            <w:gridSpan w:val="7"/>
          </w:tcPr>
          <w:p w:rsidR="008879CC" w:rsidRDefault="008879CC" w:rsidP="008879CC">
            <w:pPr>
              <w:pStyle w:val="42"/>
              <w:shd w:val="clear" w:color="auto" w:fill="auto"/>
              <w:spacing w:after="0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2.</w:t>
            </w:r>
            <w:r w:rsidRPr="008879CC">
              <w:rPr>
                <w:b w:val="0"/>
                <w:sz w:val="22"/>
                <w:szCs w:val="22"/>
              </w:rPr>
              <w:t>Проверка документов на комплектности и их рассмотрение</w:t>
            </w:r>
          </w:p>
        </w:tc>
      </w:tr>
      <w:tr w:rsidR="00FF582A" w:rsidRPr="0073283B" w:rsidTr="0073283B">
        <w:tc>
          <w:tcPr>
            <w:tcW w:w="513" w:type="dxa"/>
          </w:tcPr>
          <w:p w:rsidR="0001434A" w:rsidRPr="0073283B" w:rsidRDefault="001312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28" w:type="dxa"/>
          </w:tcPr>
          <w:p w:rsidR="0001434A" w:rsidRPr="0073283B" w:rsidRDefault="008977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Проверка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ментов на ко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плектности и их рассмотрение</w:t>
            </w:r>
          </w:p>
        </w:tc>
        <w:tc>
          <w:tcPr>
            <w:tcW w:w="2545" w:type="dxa"/>
          </w:tcPr>
          <w:p w:rsidR="0001434A" w:rsidRPr="00E151F9" w:rsidRDefault="00E00A1B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</w:t>
            </w:r>
            <w:r w:rsidRPr="00E151F9">
              <w:rPr>
                <w:b w:val="0"/>
                <w:sz w:val="22"/>
                <w:szCs w:val="22"/>
              </w:rPr>
              <w:t xml:space="preserve">Проверка </w:t>
            </w:r>
            <w:r w:rsidR="00FF582A" w:rsidRPr="00E151F9">
              <w:rPr>
                <w:b w:val="0"/>
                <w:sz w:val="22"/>
                <w:szCs w:val="22"/>
              </w:rPr>
              <w:t>правильн</w:t>
            </w:r>
            <w:r w:rsidR="00FF582A" w:rsidRPr="00E151F9">
              <w:rPr>
                <w:b w:val="0"/>
                <w:sz w:val="22"/>
                <w:szCs w:val="22"/>
              </w:rPr>
              <w:t>о</w:t>
            </w:r>
            <w:r w:rsidR="00FF582A" w:rsidRPr="00E151F9">
              <w:rPr>
                <w:b w:val="0"/>
                <w:sz w:val="22"/>
                <w:szCs w:val="22"/>
              </w:rPr>
              <w:t>сти оформления зая</w:t>
            </w:r>
            <w:r w:rsidR="00FF582A" w:rsidRPr="00E151F9">
              <w:rPr>
                <w:b w:val="0"/>
                <w:sz w:val="22"/>
                <w:szCs w:val="22"/>
              </w:rPr>
              <w:t>в</w:t>
            </w:r>
            <w:r w:rsidR="00FF582A" w:rsidRPr="00E151F9">
              <w:rPr>
                <w:b w:val="0"/>
                <w:sz w:val="22"/>
                <w:szCs w:val="22"/>
              </w:rPr>
              <w:t>ления и содержание д</w:t>
            </w:r>
            <w:r w:rsidR="00FF582A" w:rsidRPr="00E151F9">
              <w:rPr>
                <w:b w:val="0"/>
                <w:sz w:val="22"/>
                <w:szCs w:val="22"/>
              </w:rPr>
              <w:t>о</w:t>
            </w:r>
            <w:r w:rsidR="00FF582A" w:rsidRPr="00E151F9">
              <w:rPr>
                <w:b w:val="0"/>
                <w:sz w:val="22"/>
                <w:szCs w:val="22"/>
              </w:rPr>
              <w:t>кументов, указанных в разделе 4 технологич</w:t>
            </w:r>
            <w:r w:rsidR="00FF582A" w:rsidRPr="00E151F9">
              <w:rPr>
                <w:b w:val="0"/>
                <w:sz w:val="22"/>
                <w:szCs w:val="22"/>
              </w:rPr>
              <w:t>е</w:t>
            </w:r>
            <w:r w:rsidR="00FF582A" w:rsidRPr="00E151F9">
              <w:rPr>
                <w:b w:val="0"/>
                <w:sz w:val="22"/>
                <w:szCs w:val="22"/>
              </w:rPr>
              <w:t>ской схемы на предмет соответствия требов</w:t>
            </w:r>
            <w:r w:rsidR="00FF582A" w:rsidRPr="00E151F9">
              <w:rPr>
                <w:b w:val="0"/>
                <w:sz w:val="22"/>
                <w:szCs w:val="22"/>
              </w:rPr>
              <w:t>а</w:t>
            </w:r>
            <w:r w:rsidR="00FF582A" w:rsidRPr="00E151F9">
              <w:rPr>
                <w:b w:val="0"/>
                <w:sz w:val="22"/>
                <w:szCs w:val="22"/>
              </w:rPr>
              <w:t>ниям законодательства</w:t>
            </w:r>
            <w:r w:rsidRPr="00E151F9">
              <w:rPr>
                <w:b w:val="0"/>
                <w:sz w:val="22"/>
                <w:szCs w:val="22"/>
              </w:rPr>
              <w:t>;</w:t>
            </w:r>
          </w:p>
          <w:p w:rsidR="006B4C10" w:rsidRPr="0073283B" w:rsidRDefault="00E93720" w:rsidP="0073283B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E151F9">
              <w:rPr>
                <w:b w:val="0"/>
                <w:sz w:val="22"/>
                <w:szCs w:val="22"/>
              </w:rPr>
              <w:t>2</w:t>
            </w:r>
            <w:r w:rsidR="006B4C10" w:rsidRPr="00E151F9">
              <w:rPr>
                <w:b w:val="0"/>
                <w:sz w:val="22"/>
                <w:szCs w:val="22"/>
              </w:rPr>
              <w:t xml:space="preserve">. </w:t>
            </w:r>
            <w:r w:rsidR="004B4826">
              <w:rPr>
                <w:b w:val="0"/>
                <w:sz w:val="22"/>
                <w:szCs w:val="22"/>
              </w:rPr>
              <w:t>Н</w:t>
            </w:r>
            <w:r w:rsidR="006B4C10" w:rsidRPr="00E151F9">
              <w:rPr>
                <w:b w:val="0"/>
                <w:sz w:val="22"/>
                <w:szCs w:val="22"/>
              </w:rPr>
              <w:t>аправление межв</w:t>
            </w:r>
            <w:r w:rsidR="006B4C10" w:rsidRPr="00E151F9">
              <w:rPr>
                <w:b w:val="0"/>
                <w:sz w:val="22"/>
                <w:szCs w:val="22"/>
              </w:rPr>
              <w:t>е</w:t>
            </w:r>
            <w:r w:rsidR="006B4C10" w:rsidRPr="00E151F9">
              <w:rPr>
                <w:b w:val="0"/>
                <w:sz w:val="22"/>
                <w:szCs w:val="22"/>
              </w:rPr>
              <w:t>домствен</w:t>
            </w:r>
            <w:r w:rsidR="00B6125B" w:rsidRPr="00E151F9">
              <w:rPr>
                <w:b w:val="0"/>
                <w:sz w:val="22"/>
                <w:szCs w:val="22"/>
              </w:rPr>
              <w:t>ного</w:t>
            </w:r>
            <w:r w:rsidR="00B6125B" w:rsidRPr="0073283B">
              <w:rPr>
                <w:b w:val="0"/>
                <w:sz w:val="22"/>
                <w:szCs w:val="22"/>
              </w:rPr>
              <w:t xml:space="preserve"> </w:t>
            </w:r>
            <w:r w:rsidR="006B4C10" w:rsidRPr="0073283B">
              <w:rPr>
                <w:b w:val="0"/>
                <w:sz w:val="22"/>
                <w:szCs w:val="22"/>
              </w:rPr>
              <w:t>запрос</w:t>
            </w:r>
            <w:r w:rsidR="00B6125B" w:rsidRPr="0073283B">
              <w:rPr>
                <w:b w:val="0"/>
                <w:sz w:val="22"/>
                <w:szCs w:val="22"/>
              </w:rPr>
              <w:t>а</w:t>
            </w:r>
            <w:r w:rsidR="006B4C10" w:rsidRPr="0073283B">
              <w:rPr>
                <w:b w:val="0"/>
                <w:sz w:val="22"/>
                <w:szCs w:val="22"/>
              </w:rPr>
              <w:t xml:space="preserve"> </w:t>
            </w:r>
            <w:r w:rsidR="00D06258" w:rsidRPr="0073283B">
              <w:rPr>
                <w:b w:val="0"/>
                <w:sz w:val="22"/>
                <w:szCs w:val="22"/>
              </w:rPr>
              <w:t xml:space="preserve">в </w:t>
            </w:r>
            <w:r w:rsidR="00A80523">
              <w:rPr>
                <w:b w:val="0"/>
                <w:sz w:val="22"/>
                <w:szCs w:val="22"/>
              </w:rPr>
              <w:t>МВД России</w:t>
            </w:r>
            <w:r w:rsidR="00D06258" w:rsidRPr="0073283B">
              <w:rPr>
                <w:b w:val="0"/>
                <w:sz w:val="22"/>
                <w:szCs w:val="22"/>
              </w:rPr>
              <w:t xml:space="preserve"> </w:t>
            </w:r>
            <w:r w:rsidR="00A80523" w:rsidRPr="00411C42">
              <w:rPr>
                <w:b w:val="0"/>
                <w:sz w:val="22"/>
                <w:szCs w:val="22"/>
              </w:rPr>
              <w:t>на пред</w:t>
            </w:r>
            <w:r w:rsidR="00A80523" w:rsidRPr="00411C42">
              <w:rPr>
                <w:b w:val="0"/>
                <w:sz w:val="22"/>
                <w:szCs w:val="22"/>
              </w:rPr>
              <w:t>о</w:t>
            </w:r>
            <w:r w:rsidR="00A80523" w:rsidRPr="00411C42">
              <w:rPr>
                <w:b w:val="0"/>
                <w:sz w:val="22"/>
                <w:szCs w:val="22"/>
              </w:rPr>
              <w:t>ставление сведений о непогашенной или н</w:t>
            </w:r>
            <w:r w:rsidR="00A80523" w:rsidRPr="00411C42">
              <w:rPr>
                <w:b w:val="0"/>
                <w:sz w:val="22"/>
                <w:szCs w:val="22"/>
              </w:rPr>
              <w:t>е</w:t>
            </w:r>
            <w:r w:rsidR="00A80523" w:rsidRPr="00411C42">
              <w:rPr>
                <w:b w:val="0"/>
                <w:sz w:val="22"/>
                <w:szCs w:val="22"/>
              </w:rPr>
              <w:t>снятой судимости</w:t>
            </w:r>
            <w:r w:rsidR="00D705D0">
              <w:rPr>
                <w:b w:val="0"/>
                <w:sz w:val="22"/>
                <w:szCs w:val="22"/>
              </w:rPr>
              <w:t xml:space="preserve"> и п</w:t>
            </w:r>
            <w:r w:rsidR="00D705D0">
              <w:rPr>
                <w:b w:val="0"/>
                <w:sz w:val="22"/>
                <w:szCs w:val="22"/>
              </w:rPr>
              <w:t>о</w:t>
            </w:r>
            <w:r w:rsidR="00D705D0">
              <w:rPr>
                <w:b w:val="0"/>
                <w:sz w:val="22"/>
                <w:szCs w:val="22"/>
              </w:rPr>
              <w:t>лучение на него ответа</w:t>
            </w:r>
            <w:r w:rsidR="00D06258" w:rsidRPr="0073283B">
              <w:rPr>
                <w:b w:val="0"/>
                <w:sz w:val="22"/>
                <w:szCs w:val="22"/>
              </w:rPr>
              <w:t>;</w:t>
            </w:r>
          </w:p>
          <w:p w:rsidR="00760735" w:rsidRDefault="00A80523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="004B4826">
              <w:rPr>
                <w:b w:val="0"/>
                <w:sz w:val="22"/>
                <w:szCs w:val="22"/>
              </w:rPr>
              <w:t>. В</w:t>
            </w:r>
            <w:r w:rsidR="00760735" w:rsidRPr="0073283B">
              <w:rPr>
                <w:b w:val="0"/>
                <w:sz w:val="22"/>
                <w:szCs w:val="22"/>
              </w:rPr>
              <w:t xml:space="preserve"> случае выявления оснований для отказа в предоставлении гос</w:t>
            </w:r>
            <w:r w:rsidR="00760735" w:rsidRPr="0073283B">
              <w:rPr>
                <w:b w:val="0"/>
                <w:sz w:val="22"/>
                <w:szCs w:val="22"/>
              </w:rPr>
              <w:t>у</w:t>
            </w:r>
            <w:r w:rsidR="00760735" w:rsidRPr="0073283B">
              <w:rPr>
                <w:b w:val="0"/>
                <w:sz w:val="22"/>
                <w:szCs w:val="22"/>
              </w:rPr>
              <w:t>дарственной услуги направляется (вручае</w:t>
            </w:r>
            <w:r w:rsidR="00760735" w:rsidRPr="0073283B">
              <w:rPr>
                <w:b w:val="0"/>
                <w:sz w:val="22"/>
                <w:szCs w:val="22"/>
              </w:rPr>
              <w:t>т</w:t>
            </w:r>
            <w:r w:rsidR="00760735" w:rsidRPr="0073283B">
              <w:rPr>
                <w:b w:val="0"/>
                <w:sz w:val="22"/>
                <w:szCs w:val="22"/>
              </w:rPr>
              <w:t>ся) уведомление об о</w:t>
            </w:r>
            <w:r w:rsidR="00760735" w:rsidRPr="0073283B">
              <w:rPr>
                <w:b w:val="0"/>
                <w:sz w:val="22"/>
                <w:szCs w:val="22"/>
              </w:rPr>
              <w:t>т</w:t>
            </w:r>
            <w:r w:rsidR="00760735" w:rsidRPr="0073283B">
              <w:rPr>
                <w:b w:val="0"/>
                <w:sz w:val="22"/>
                <w:szCs w:val="22"/>
              </w:rPr>
              <w:t>казе в предоставлении государственной услуги.</w:t>
            </w:r>
          </w:p>
          <w:p w:rsidR="00CC5B6C" w:rsidRPr="0073283B" w:rsidRDefault="00CC5B6C" w:rsidP="001904FD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 xml:space="preserve">Основания для отказа отражены в разделе 2 технологической </w:t>
            </w:r>
            <w:r w:rsidR="001904FD">
              <w:rPr>
                <w:b w:val="0"/>
                <w:sz w:val="22"/>
                <w:szCs w:val="22"/>
              </w:rPr>
              <w:t>схемы</w:t>
            </w:r>
            <w:r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1864" w:type="dxa"/>
          </w:tcPr>
          <w:p w:rsidR="00D705D0" w:rsidRDefault="00D705D0" w:rsidP="00FD499C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не более </w:t>
            </w:r>
            <w:r>
              <w:rPr>
                <w:b w:val="0"/>
                <w:sz w:val="22"/>
                <w:szCs w:val="22"/>
              </w:rPr>
              <w:t>5</w:t>
            </w:r>
            <w:r w:rsidRPr="0073283B">
              <w:rPr>
                <w:b w:val="0"/>
                <w:sz w:val="22"/>
                <w:szCs w:val="22"/>
              </w:rPr>
              <w:t xml:space="preserve"> раб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чих дней</w:t>
            </w:r>
            <w:r w:rsidRPr="00FD499C">
              <w:rPr>
                <w:b w:val="0"/>
                <w:sz w:val="22"/>
                <w:szCs w:val="22"/>
              </w:rPr>
              <w:t xml:space="preserve"> </w:t>
            </w:r>
          </w:p>
          <w:p w:rsidR="00FD499C" w:rsidRDefault="00FD499C" w:rsidP="00D705D0">
            <w:pPr>
              <w:pStyle w:val="42"/>
              <w:shd w:val="clear" w:color="auto" w:fill="auto"/>
              <w:spacing w:after="184" w:line="280" w:lineRule="exact"/>
            </w:pPr>
            <w:r w:rsidRPr="00FD499C">
              <w:rPr>
                <w:b w:val="0"/>
                <w:sz w:val="22"/>
                <w:szCs w:val="22"/>
              </w:rPr>
              <w:t>Направление з</w:t>
            </w:r>
            <w:r w:rsidRPr="00FD499C">
              <w:rPr>
                <w:b w:val="0"/>
                <w:sz w:val="22"/>
                <w:szCs w:val="22"/>
              </w:rPr>
              <w:t>а</w:t>
            </w:r>
            <w:r w:rsidRPr="00FD499C">
              <w:rPr>
                <w:b w:val="0"/>
                <w:sz w:val="22"/>
                <w:szCs w:val="22"/>
              </w:rPr>
              <w:t>явителю ув</w:t>
            </w:r>
            <w:r w:rsidRPr="00FD499C">
              <w:rPr>
                <w:b w:val="0"/>
                <w:sz w:val="22"/>
                <w:szCs w:val="22"/>
              </w:rPr>
              <w:t>е</w:t>
            </w:r>
            <w:r w:rsidRPr="00FD499C">
              <w:rPr>
                <w:b w:val="0"/>
                <w:sz w:val="22"/>
                <w:szCs w:val="22"/>
              </w:rPr>
              <w:t>домления об о</w:t>
            </w:r>
            <w:r w:rsidRPr="00FD499C">
              <w:rPr>
                <w:b w:val="0"/>
                <w:sz w:val="22"/>
                <w:szCs w:val="22"/>
              </w:rPr>
              <w:t>т</w:t>
            </w:r>
            <w:r w:rsidRPr="00FD499C">
              <w:rPr>
                <w:b w:val="0"/>
                <w:sz w:val="22"/>
                <w:szCs w:val="22"/>
              </w:rPr>
              <w:t xml:space="preserve">казе в </w:t>
            </w:r>
            <w:r>
              <w:rPr>
                <w:b w:val="0"/>
                <w:sz w:val="22"/>
                <w:szCs w:val="22"/>
              </w:rPr>
              <w:t xml:space="preserve">выдаче </w:t>
            </w:r>
            <w:r w:rsidR="00D705D0">
              <w:rPr>
                <w:b w:val="0"/>
                <w:sz w:val="22"/>
                <w:szCs w:val="22"/>
              </w:rPr>
              <w:t>охотничьего б</w:t>
            </w:r>
            <w:r w:rsidR="00D705D0">
              <w:rPr>
                <w:b w:val="0"/>
                <w:sz w:val="22"/>
                <w:szCs w:val="22"/>
              </w:rPr>
              <w:t>и</w:t>
            </w:r>
            <w:r w:rsidR="00D705D0">
              <w:rPr>
                <w:b w:val="0"/>
                <w:sz w:val="22"/>
                <w:szCs w:val="22"/>
              </w:rPr>
              <w:t>лета единого федерального образца</w:t>
            </w:r>
            <w:r w:rsidRPr="00FD499C">
              <w:rPr>
                <w:b w:val="0"/>
                <w:sz w:val="22"/>
                <w:szCs w:val="22"/>
              </w:rPr>
              <w:t xml:space="preserve">  в срок не более 3 раб</w:t>
            </w:r>
            <w:r w:rsidRPr="00FD499C">
              <w:rPr>
                <w:b w:val="0"/>
                <w:sz w:val="22"/>
                <w:szCs w:val="22"/>
              </w:rPr>
              <w:t>о</w:t>
            </w:r>
            <w:r w:rsidRPr="00FD499C">
              <w:rPr>
                <w:b w:val="0"/>
                <w:sz w:val="22"/>
                <w:szCs w:val="22"/>
              </w:rPr>
              <w:t>чих дней.</w:t>
            </w:r>
          </w:p>
        </w:tc>
        <w:tc>
          <w:tcPr>
            <w:tcW w:w="1914" w:type="dxa"/>
          </w:tcPr>
          <w:p w:rsidR="0001434A" w:rsidRDefault="00760735" w:rsidP="00A80523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b w:val="0"/>
                <w:sz w:val="22"/>
                <w:szCs w:val="22"/>
              </w:rPr>
              <w:t xml:space="preserve">Должностное лицо </w:t>
            </w:r>
            <w:r w:rsidR="00A80523">
              <w:rPr>
                <w:b w:val="0"/>
                <w:sz w:val="22"/>
                <w:szCs w:val="22"/>
              </w:rPr>
              <w:t>службы</w:t>
            </w:r>
            <w:r w:rsidRPr="0073283B">
              <w:rPr>
                <w:b w:val="0"/>
                <w:sz w:val="22"/>
                <w:szCs w:val="22"/>
              </w:rPr>
              <w:t>, ответственное за предоставление государственной услуги</w:t>
            </w:r>
          </w:p>
        </w:tc>
        <w:tc>
          <w:tcPr>
            <w:tcW w:w="2695" w:type="dxa"/>
          </w:tcPr>
          <w:p w:rsidR="0001434A" w:rsidRPr="00967F61" w:rsidRDefault="00760735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1.Наличие заявления и копий документов, нео</w:t>
            </w:r>
            <w:r w:rsidRPr="0073283B">
              <w:rPr>
                <w:b w:val="0"/>
                <w:sz w:val="22"/>
                <w:szCs w:val="22"/>
              </w:rPr>
              <w:t>б</w:t>
            </w:r>
            <w:r w:rsidRPr="0073283B">
              <w:rPr>
                <w:b w:val="0"/>
                <w:sz w:val="22"/>
                <w:szCs w:val="22"/>
              </w:rPr>
              <w:t>ходимых для предоста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ления государственной услуги</w:t>
            </w:r>
            <w:r w:rsidR="00967F61" w:rsidRPr="00967F61">
              <w:rPr>
                <w:b w:val="0"/>
                <w:sz w:val="22"/>
                <w:szCs w:val="22"/>
              </w:rPr>
              <w:t>;</w:t>
            </w:r>
          </w:p>
          <w:p w:rsidR="00760735" w:rsidRPr="00F47A35" w:rsidRDefault="00760735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</w:t>
            </w:r>
            <w:r w:rsidRPr="0073283B">
              <w:rPr>
                <w:rFonts w:ascii="Calibri" w:hAnsi="Calibri"/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r w:rsidR="00282A16">
              <w:rPr>
                <w:b w:val="0"/>
                <w:sz w:val="22"/>
                <w:szCs w:val="22"/>
              </w:rPr>
              <w:t>Компьютер, доступ</w:t>
            </w:r>
            <w:r w:rsidR="00063299" w:rsidRPr="0073283B">
              <w:rPr>
                <w:b w:val="0"/>
                <w:sz w:val="22"/>
                <w:szCs w:val="22"/>
              </w:rPr>
              <w:t xml:space="preserve"> в типовую ведомственную информационную сист</w:t>
            </w:r>
            <w:r w:rsidR="00063299" w:rsidRPr="0073283B">
              <w:rPr>
                <w:b w:val="0"/>
                <w:sz w:val="22"/>
                <w:szCs w:val="22"/>
              </w:rPr>
              <w:t>е</w:t>
            </w:r>
            <w:r w:rsidR="00063299" w:rsidRPr="0073283B">
              <w:rPr>
                <w:b w:val="0"/>
                <w:sz w:val="22"/>
                <w:szCs w:val="22"/>
              </w:rPr>
              <w:t>му</w:t>
            </w:r>
            <w:r w:rsidR="00282A16">
              <w:rPr>
                <w:b w:val="0"/>
                <w:sz w:val="22"/>
                <w:szCs w:val="22"/>
              </w:rPr>
              <w:t xml:space="preserve">, </w:t>
            </w:r>
            <w:proofErr w:type="spellStart"/>
            <w:r w:rsidR="00282A16">
              <w:rPr>
                <w:b w:val="0"/>
                <w:sz w:val="22"/>
                <w:szCs w:val="22"/>
              </w:rPr>
              <w:t>охотхозяйственный</w:t>
            </w:r>
            <w:proofErr w:type="spellEnd"/>
            <w:r w:rsidR="00282A16">
              <w:rPr>
                <w:b w:val="0"/>
                <w:sz w:val="22"/>
                <w:szCs w:val="22"/>
              </w:rPr>
              <w:t xml:space="preserve"> реестр</w:t>
            </w:r>
            <w:r w:rsidR="00F47A35" w:rsidRPr="00F47A35">
              <w:rPr>
                <w:b w:val="0"/>
                <w:sz w:val="22"/>
                <w:szCs w:val="22"/>
              </w:rPr>
              <w:t>;</w:t>
            </w:r>
          </w:p>
          <w:p w:rsidR="00063299" w:rsidRPr="0073283B" w:rsidRDefault="00063299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3.</w:t>
            </w:r>
            <w:r>
              <w:t xml:space="preserve"> </w:t>
            </w:r>
            <w:r w:rsidRPr="0073283B">
              <w:rPr>
                <w:b w:val="0"/>
                <w:sz w:val="22"/>
                <w:szCs w:val="22"/>
              </w:rPr>
              <w:t>Технологическое обеспечение</w:t>
            </w:r>
            <w:r w:rsidR="00632DA9" w:rsidRPr="0073283B">
              <w:rPr>
                <w:b w:val="0"/>
                <w:sz w:val="22"/>
                <w:szCs w:val="22"/>
              </w:rPr>
              <w:t xml:space="preserve"> (доступ к защищенным каналам связи);</w:t>
            </w:r>
          </w:p>
          <w:p w:rsidR="00632DA9" w:rsidRPr="00F47A35" w:rsidRDefault="00632DA9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4. Наличие документов, необходимых для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ставления государстве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ной услуги</w:t>
            </w:r>
            <w:r w:rsidR="00F47A35" w:rsidRPr="00F47A35">
              <w:rPr>
                <w:b w:val="0"/>
                <w:sz w:val="22"/>
                <w:szCs w:val="22"/>
              </w:rPr>
              <w:t>;</w:t>
            </w:r>
          </w:p>
          <w:p w:rsidR="00632DA9" w:rsidRPr="00F47A35" w:rsidRDefault="00632DA9" w:rsidP="00F47A35">
            <w:pPr>
              <w:pStyle w:val="42"/>
              <w:shd w:val="clear" w:color="auto" w:fill="auto"/>
              <w:spacing w:after="0" w:line="280" w:lineRule="exact"/>
              <w:rPr>
                <w:lang w:val="en-US"/>
              </w:rPr>
            </w:pPr>
            <w:r w:rsidRPr="0073283B">
              <w:rPr>
                <w:b w:val="0"/>
                <w:sz w:val="22"/>
                <w:szCs w:val="22"/>
              </w:rPr>
              <w:t>5.</w:t>
            </w:r>
            <w:r w:rsidRPr="0073283B">
              <w:rPr>
                <w:b w:val="0"/>
                <w:sz w:val="22"/>
                <w:szCs w:val="22"/>
                <w:lang w:val="en-US"/>
              </w:rPr>
              <w:t xml:space="preserve"> </w:t>
            </w:r>
            <w:r w:rsidR="00F47A35">
              <w:rPr>
                <w:b w:val="0"/>
                <w:sz w:val="22"/>
                <w:szCs w:val="22"/>
              </w:rPr>
              <w:t xml:space="preserve">Наличие </w:t>
            </w:r>
            <w:r w:rsidRPr="0073283B">
              <w:rPr>
                <w:b w:val="0"/>
                <w:sz w:val="22"/>
                <w:szCs w:val="22"/>
              </w:rPr>
              <w:t>принтера</w:t>
            </w:r>
            <w:r w:rsidR="00F47A35"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2125" w:type="dxa"/>
          </w:tcPr>
          <w:p w:rsidR="0001434A" w:rsidRDefault="00F47A35" w:rsidP="00F47A35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t>-</w:t>
            </w:r>
          </w:p>
        </w:tc>
      </w:tr>
      <w:tr w:rsidR="008879CC" w:rsidRPr="0073283B" w:rsidTr="00791C37">
        <w:tc>
          <w:tcPr>
            <w:tcW w:w="13684" w:type="dxa"/>
            <w:gridSpan w:val="7"/>
          </w:tcPr>
          <w:p w:rsidR="008879CC" w:rsidRDefault="008879CC" w:rsidP="00A80523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rPr>
                <w:b w:val="0"/>
                <w:sz w:val="22"/>
                <w:szCs w:val="22"/>
              </w:rPr>
              <w:t>3.</w:t>
            </w:r>
            <w:r w:rsidRPr="0073283B">
              <w:rPr>
                <w:b w:val="0"/>
                <w:sz w:val="22"/>
                <w:szCs w:val="22"/>
              </w:rPr>
              <w:t xml:space="preserve">Выдача заявителю </w:t>
            </w:r>
            <w:r w:rsidR="00A80523">
              <w:rPr>
                <w:b w:val="0"/>
                <w:sz w:val="22"/>
                <w:szCs w:val="22"/>
              </w:rPr>
              <w:t>охотничьего билета единого федерального образца</w:t>
            </w:r>
          </w:p>
        </w:tc>
      </w:tr>
      <w:tr w:rsidR="00FF582A" w:rsidRPr="0073283B" w:rsidTr="0073283B">
        <w:tc>
          <w:tcPr>
            <w:tcW w:w="513" w:type="dxa"/>
          </w:tcPr>
          <w:p w:rsidR="0087400D" w:rsidRPr="0073283B" w:rsidRDefault="00131210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28" w:type="dxa"/>
          </w:tcPr>
          <w:p w:rsidR="0087400D" w:rsidRPr="0073283B" w:rsidRDefault="0087400D" w:rsidP="00D705D0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Выдача заявителю </w:t>
            </w:r>
            <w:r w:rsidR="00D705D0">
              <w:rPr>
                <w:b w:val="0"/>
                <w:sz w:val="22"/>
                <w:szCs w:val="22"/>
              </w:rPr>
              <w:t>охотничьего бил</w:t>
            </w:r>
            <w:r w:rsidR="00D705D0">
              <w:rPr>
                <w:b w:val="0"/>
                <w:sz w:val="22"/>
                <w:szCs w:val="22"/>
              </w:rPr>
              <w:t>е</w:t>
            </w:r>
            <w:r w:rsidR="00D705D0">
              <w:rPr>
                <w:b w:val="0"/>
                <w:sz w:val="22"/>
                <w:szCs w:val="22"/>
              </w:rPr>
              <w:lastRenderedPageBreak/>
              <w:t>та единого фед</w:t>
            </w:r>
            <w:r w:rsidR="00D705D0">
              <w:rPr>
                <w:b w:val="0"/>
                <w:sz w:val="22"/>
                <w:szCs w:val="22"/>
              </w:rPr>
              <w:t>е</w:t>
            </w:r>
            <w:r w:rsidR="00D705D0">
              <w:rPr>
                <w:b w:val="0"/>
                <w:sz w:val="22"/>
                <w:szCs w:val="22"/>
              </w:rPr>
              <w:t>рального образца</w:t>
            </w:r>
          </w:p>
        </w:tc>
        <w:tc>
          <w:tcPr>
            <w:tcW w:w="2545" w:type="dxa"/>
          </w:tcPr>
          <w:p w:rsidR="0087400D" w:rsidRPr="0073283B" w:rsidRDefault="00175484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 xml:space="preserve">1. </w:t>
            </w:r>
            <w:r w:rsidR="004B4826">
              <w:rPr>
                <w:b w:val="0"/>
                <w:sz w:val="22"/>
                <w:szCs w:val="22"/>
              </w:rPr>
              <w:t>П</w:t>
            </w:r>
            <w:r w:rsidR="002325BD" w:rsidRPr="0073283B">
              <w:rPr>
                <w:b w:val="0"/>
                <w:sz w:val="22"/>
                <w:szCs w:val="22"/>
              </w:rPr>
              <w:t xml:space="preserve">одготовка </w:t>
            </w:r>
            <w:r w:rsidR="00A80523">
              <w:rPr>
                <w:b w:val="0"/>
                <w:sz w:val="22"/>
                <w:szCs w:val="22"/>
              </w:rPr>
              <w:t>охотн</w:t>
            </w:r>
            <w:r w:rsidR="00A80523">
              <w:rPr>
                <w:b w:val="0"/>
                <w:sz w:val="22"/>
                <w:szCs w:val="22"/>
              </w:rPr>
              <w:t>и</w:t>
            </w:r>
            <w:r w:rsidR="00A80523">
              <w:rPr>
                <w:b w:val="0"/>
                <w:sz w:val="22"/>
                <w:szCs w:val="22"/>
              </w:rPr>
              <w:t xml:space="preserve">чьего билета единого </w:t>
            </w:r>
            <w:r w:rsidR="00A80523">
              <w:rPr>
                <w:b w:val="0"/>
                <w:sz w:val="22"/>
                <w:szCs w:val="22"/>
              </w:rPr>
              <w:lastRenderedPageBreak/>
              <w:t>федераль</w:t>
            </w:r>
            <w:r w:rsidR="00D705D0">
              <w:rPr>
                <w:b w:val="0"/>
                <w:sz w:val="22"/>
                <w:szCs w:val="22"/>
              </w:rPr>
              <w:t>но</w:t>
            </w:r>
            <w:r w:rsidR="00A80523">
              <w:rPr>
                <w:b w:val="0"/>
                <w:sz w:val="22"/>
                <w:szCs w:val="22"/>
              </w:rPr>
              <w:t>го образца</w:t>
            </w:r>
            <w:r w:rsidR="002325BD" w:rsidRPr="0073283B">
              <w:rPr>
                <w:b w:val="0"/>
                <w:sz w:val="22"/>
                <w:szCs w:val="22"/>
              </w:rPr>
              <w:t>;</w:t>
            </w:r>
          </w:p>
          <w:p w:rsidR="006C1186" w:rsidRPr="0073283B" w:rsidRDefault="00D705D0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2</w:t>
            </w:r>
            <w:r w:rsidR="004B4826">
              <w:rPr>
                <w:b w:val="0"/>
                <w:sz w:val="22"/>
                <w:szCs w:val="22"/>
              </w:rPr>
              <w:t>. И</w:t>
            </w:r>
            <w:r w:rsidR="006C1186" w:rsidRPr="0073283B">
              <w:rPr>
                <w:b w:val="0"/>
                <w:sz w:val="22"/>
                <w:szCs w:val="22"/>
              </w:rPr>
              <w:t>нформирование з</w:t>
            </w:r>
            <w:r w:rsidR="006C1186" w:rsidRPr="0073283B">
              <w:rPr>
                <w:b w:val="0"/>
                <w:sz w:val="22"/>
                <w:szCs w:val="22"/>
              </w:rPr>
              <w:t>а</w:t>
            </w:r>
            <w:r w:rsidR="006C1186" w:rsidRPr="0073283B">
              <w:rPr>
                <w:b w:val="0"/>
                <w:sz w:val="22"/>
                <w:szCs w:val="22"/>
              </w:rPr>
              <w:t>явителя о необходим</w:t>
            </w:r>
            <w:r w:rsidR="006C1186" w:rsidRPr="0073283B">
              <w:rPr>
                <w:b w:val="0"/>
                <w:sz w:val="22"/>
                <w:szCs w:val="22"/>
              </w:rPr>
              <w:t>о</w:t>
            </w:r>
            <w:r w:rsidR="006C1186" w:rsidRPr="0073283B">
              <w:rPr>
                <w:b w:val="0"/>
                <w:sz w:val="22"/>
                <w:szCs w:val="22"/>
              </w:rPr>
              <w:t>сти получения</w:t>
            </w:r>
            <w:r w:rsidR="00A80523" w:rsidRPr="00A80523">
              <w:rPr>
                <w:rFonts w:ascii="Arial Unicode MS" w:hAnsi="Arial Unicode MS" w:cs="Arial Unicode MS"/>
                <w:bCs w:val="0"/>
                <w:color w:val="000000"/>
                <w:sz w:val="22"/>
                <w:szCs w:val="22"/>
              </w:rPr>
              <w:t xml:space="preserve"> </w:t>
            </w:r>
            <w:r w:rsidR="00A80523" w:rsidRPr="00A80523">
              <w:rPr>
                <w:b w:val="0"/>
                <w:sz w:val="22"/>
                <w:szCs w:val="22"/>
              </w:rPr>
              <w:t>охотн</w:t>
            </w:r>
            <w:r w:rsidR="00A80523" w:rsidRPr="00A80523">
              <w:rPr>
                <w:b w:val="0"/>
                <w:sz w:val="22"/>
                <w:szCs w:val="22"/>
              </w:rPr>
              <w:t>и</w:t>
            </w:r>
            <w:r w:rsidR="00A80523" w:rsidRPr="00A80523">
              <w:rPr>
                <w:b w:val="0"/>
                <w:sz w:val="22"/>
                <w:szCs w:val="22"/>
              </w:rPr>
              <w:t>чьего билета единого федераль</w:t>
            </w:r>
            <w:r>
              <w:rPr>
                <w:b w:val="0"/>
                <w:sz w:val="22"/>
                <w:szCs w:val="22"/>
              </w:rPr>
              <w:t>но</w:t>
            </w:r>
            <w:r w:rsidR="00A80523" w:rsidRPr="00A80523">
              <w:rPr>
                <w:b w:val="0"/>
                <w:sz w:val="22"/>
                <w:szCs w:val="22"/>
              </w:rPr>
              <w:t>го образца</w:t>
            </w:r>
            <w:r w:rsidR="00CF7A42" w:rsidRPr="0073283B">
              <w:rPr>
                <w:b w:val="0"/>
                <w:sz w:val="22"/>
                <w:szCs w:val="22"/>
              </w:rPr>
              <w:t xml:space="preserve"> по номеру телефону, указанному в заявлении</w:t>
            </w:r>
            <w:r w:rsidR="006C1186" w:rsidRPr="0073283B">
              <w:rPr>
                <w:b w:val="0"/>
                <w:sz w:val="22"/>
                <w:szCs w:val="22"/>
              </w:rPr>
              <w:t>;</w:t>
            </w:r>
          </w:p>
          <w:p w:rsidR="002325BD" w:rsidRPr="0073283B" w:rsidRDefault="00D705D0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3</w:t>
            </w:r>
            <w:r w:rsidR="004B4826">
              <w:rPr>
                <w:b w:val="0"/>
                <w:sz w:val="22"/>
                <w:szCs w:val="22"/>
              </w:rPr>
              <w:t>. Р</w:t>
            </w:r>
            <w:r w:rsidR="002325BD" w:rsidRPr="0073283B">
              <w:rPr>
                <w:b w:val="0"/>
                <w:sz w:val="22"/>
                <w:szCs w:val="22"/>
              </w:rPr>
              <w:t xml:space="preserve">егистрация </w:t>
            </w:r>
            <w:r w:rsidR="00A80523">
              <w:rPr>
                <w:b w:val="0"/>
                <w:sz w:val="22"/>
                <w:szCs w:val="22"/>
              </w:rPr>
              <w:t>охотн</w:t>
            </w:r>
            <w:r w:rsidR="00A80523">
              <w:rPr>
                <w:b w:val="0"/>
                <w:sz w:val="22"/>
                <w:szCs w:val="22"/>
              </w:rPr>
              <w:t>и</w:t>
            </w:r>
            <w:r w:rsidR="00A80523">
              <w:rPr>
                <w:b w:val="0"/>
                <w:sz w:val="22"/>
                <w:szCs w:val="22"/>
              </w:rPr>
              <w:t>чьего билета единого федераль</w:t>
            </w:r>
            <w:r>
              <w:rPr>
                <w:b w:val="0"/>
                <w:sz w:val="22"/>
                <w:szCs w:val="22"/>
              </w:rPr>
              <w:t>но</w:t>
            </w:r>
            <w:r w:rsidR="00A80523">
              <w:rPr>
                <w:b w:val="0"/>
                <w:sz w:val="22"/>
                <w:szCs w:val="22"/>
              </w:rPr>
              <w:t>го образца</w:t>
            </w:r>
            <w:r w:rsidR="002325BD" w:rsidRPr="0073283B">
              <w:rPr>
                <w:b w:val="0"/>
                <w:sz w:val="22"/>
                <w:szCs w:val="22"/>
              </w:rPr>
              <w:t xml:space="preserve"> в журнале </w:t>
            </w:r>
            <w:r>
              <w:rPr>
                <w:b w:val="0"/>
                <w:sz w:val="22"/>
                <w:szCs w:val="22"/>
              </w:rPr>
              <w:t>регистрации заявлений</w:t>
            </w:r>
            <w:r w:rsidR="002325BD" w:rsidRPr="0073283B">
              <w:rPr>
                <w:b w:val="0"/>
                <w:sz w:val="22"/>
                <w:szCs w:val="22"/>
              </w:rPr>
              <w:t>;</w:t>
            </w:r>
          </w:p>
          <w:p w:rsidR="006C1186" w:rsidRPr="0073283B" w:rsidRDefault="00D705D0" w:rsidP="00A80523">
            <w:pPr>
              <w:pStyle w:val="ConsPlusNormal"/>
              <w:rPr>
                <w:rFonts w:ascii="Times New Roman" w:hAnsi="Times New Roman" w:cs="Times New Roman"/>
                <w:bCs/>
                <w:szCs w:val="22"/>
              </w:rPr>
            </w:pPr>
            <w:r>
              <w:rPr>
                <w:rFonts w:ascii="Times New Roman" w:hAnsi="Times New Roman" w:cs="Times New Roman"/>
                <w:bCs/>
                <w:szCs w:val="22"/>
              </w:rPr>
              <w:t>4</w:t>
            </w:r>
            <w:r w:rsidR="00E962FD" w:rsidRPr="0073283B">
              <w:rPr>
                <w:rFonts w:ascii="Times New Roman" w:hAnsi="Times New Roman" w:cs="Times New Roman"/>
                <w:bCs/>
                <w:szCs w:val="22"/>
              </w:rPr>
              <w:t xml:space="preserve">. Выдача </w:t>
            </w:r>
            <w:r w:rsidR="00A80523" w:rsidRPr="00A80523">
              <w:rPr>
                <w:rFonts w:ascii="Times New Roman" w:hAnsi="Times New Roman" w:cs="Times New Roman"/>
                <w:bCs/>
                <w:szCs w:val="22"/>
              </w:rPr>
              <w:t>охотничьего билета единого фед</w:t>
            </w:r>
            <w:r w:rsidR="00A80523" w:rsidRPr="00A80523">
              <w:rPr>
                <w:rFonts w:ascii="Times New Roman" w:hAnsi="Times New Roman" w:cs="Times New Roman"/>
                <w:bCs/>
                <w:szCs w:val="22"/>
              </w:rPr>
              <w:t>е</w:t>
            </w:r>
            <w:r w:rsidR="00A80523" w:rsidRPr="00A80523">
              <w:rPr>
                <w:rFonts w:ascii="Times New Roman" w:hAnsi="Times New Roman" w:cs="Times New Roman"/>
                <w:bCs/>
                <w:szCs w:val="22"/>
              </w:rPr>
              <w:t>раль</w:t>
            </w:r>
            <w:r>
              <w:rPr>
                <w:rFonts w:ascii="Times New Roman" w:hAnsi="Times New Roman" w:cs="Times New Roman"/>
                <w:bCs/>
                <w:szCs w:val="22"/>
              </w:rPr>
              <w:t>но</w:t>
            </w:r>
            <w:r w:rsidR="00A80523" w:rsidRPr="00A80523">
              <w:rPr>
                <w:rFonts w:ascii="Times New Roman" w:hAnsi="Times New Roman" w:cs="Times New Roman"/>
                <w:bCs/>
                <w:szCs w:val="22"/>
              </w:rPr>
              <w:t>го образца</w:t>
            </w:r>
            <w:r w:rsidR="00E962FD" w:rsidRPr="0073283B">
              <w:rPr>
                <w:rFonts w:ascii="Times New Roman" w:hAnsi="Times New Roman" w:cs="Times New Roman"/>
                <w:bCs/>
                <w:szCs w:val="22"/>
              </w:rPr>
              <w:t xml:space="preserve"> з</w:t>
            </w:r>
            <w:r w:rsidR="00E962FD" w:rsidRPr="0073283B">
              <w:rPr>
                <w:rFonts w:ascii="Times New Roman" w:hAnsi="Times New Roman" w:cs="Times New Roman"/>
                <w:bCs/>
                <w:szCs w:val="22"/>
              </w:rPr>
              <w:t>а</w:t>
            </w:r>
            <w:r w:rsidR="00E962FD" w:rsidRPr="0073283B">
              <w:rPr>
                <w:rFonts w:ascii="Times New Roman" w:hAnsi="Times New Roman" w:cs="Times New Roman"/>
                <w:bCs/>
                <w:szCs w:val="22"/>
              </w:rPr>
              <w:t>явителю при личном обращении.</w:t>
            </w:r>
          </w:p>
        </w:tc>
        <w:tc>
          <w:tcPr>
            <w:tcW w:w="1864" w:type="dxa"/>
          </w:tcPr>
          <w:p w:rsidR="0087400D" w:rsidRPr="0073283B" w:rsidRDefault="00D15E50" w:rsidP="00D705D0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 xml:space="preserve">не более </w:t>
            </w:r>
            <w:r w:rsidR="00D705D0">
              <w:rPr>
                <w:b w:val="0"/>
                <w:sz w:val="22"/>
                <w:szCs w:val="22"/>
              </w:rPr>
              <w:t>5</w:t>
            </w:r>
            <w:r w:rsidRPr="0073283B">
              <w:rPr>
                <w:b w:val="0"/>
                <w:sz w:val="22"/>
                <w:szCs w:val="22"/>
              </w:rPr>
              <w:t xml:space="preserve"> раб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lastRenderedPageBreak/>
              <w:t>чих дней</w:t>
            </w:r>
          </w:p>
        </w:tc>
        <w:tc>
          <w:tcPr>
            <w:tcW w:w="1914" w:type="dxa"/>
          </w:tcPr>
          <w:p w:rsidR="0087400D" w:rsidRPr="0073283B" w:rsidRDefault="002325BD" w:rsidP="00D705D0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>должностное л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 xml:space="preserve">цо </w:t>
            </w:r>
            <w:r w:rsidR="00D705D0">
              <w:rPr>
                <w:b w:val="0"/>
                <w:sz w:val="22"/>
                <w:szCs w:val="22"/>
              </w:rPr>
              <w:t>службы</w:t>
            </w:r>
            <w:r w:rsidRPr="0073283B">
              <w:rPr>
                <w:b w:val="0"/>
                <w:sz w:val="22"/>
                <w:szCs w:val="22"/>
              </w:rPr>
              <w:t>, о</w:t>
            </w:r>
            <w:r w:rsidRPr="0073283B">
              <w:rPr>
                <w:b w:val="0"/>
                <w:sz w:val="22"/>
                <w:szCs w:val="22"/>
              </w:rPr>
              <w:t>т</w:t>
            </w:r>
            <w:r w:rsidRPr="0073283B">
              <w:rPr>
                <w:b w:val="0"/>
                <w:sz w:val="22"/>
                <w:szCs w:val="22"/>
              </w:rPr>
              <w:lastRenderedPageBreak/>
              <w:t>ветственное за предоставление государственной услуги</w:t>
            </w:r>
          </w:p>
        </w:tc>
        <w:tc>
          <w:tcPr>
            <w:tcW w:w="2695" w:type="dxa"/>
          </w:tcPr>
          <w:p w:rsidR="00E63C6D" w:rsidRPr="00E63C6D" w:rsidRDefault="00E63C6D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1</w:t>
            </w:r>
            <w:r w:rsidR="004B4826">
              <w:rPr>
                <w:b w:val="0"/>
                <w:sz w:val="22"/>
                <w:szCs w:val="22"/>
              </w:rPr>
              <w:t>. Н</w:t>
            </w:r>
            <w:r>
              <w:rPr>
                <w:b w:val="0"/>
                <w:sz w:val="22"/>
                <w:szCs w:val="22"/>
              </w:rPr>
              <w:t xml:space="preserve">аличие бланка </w:t>
            </w:r>
            <w:r w:rsidR="004B4826">
              <w:rPr>
                <w:b w:val="0"/>
                <w:sz w:val="22"/>
                <w:szCs w:val="22"/>
              </w:rPr>
              <w:t>охо</w:t>
            </w:r>
            <w:r w:rsidR="004B4826">
              <w:rPr>
                <w:b w:val="0"/>
                <w:sz w:val="22"/>
                <w:szCs w:val="22"/>
              </w:rPr>
              <w:t>т</w:t>
            </w:r>
            <w:r w:rsidR="004B4826">
              <w:rPr>
                <w:b w:val="0"/>
                <w:sz w:val="22"/>
                <w:szCs w:val="22"/>
              </w:rPr>
              <w:t xml:space="preserve">ничьего билета единого </w:t>
            </w:r>
            <w:r w:rsidR="004B4826">
              <w:rPr>
                <w:b w:val="0"/>
                <w:sz w:val="22"/>
                <w:szCs w:val="22"/>
              </w:rPr>
              <w:lastRenderedPageBreak/>
              <w:t>федерального образца</w:t>
            </w:r>
            <w:r w:rsidRPr="00E63C6D">
              <w:rPr>
                <w:b w:val="0"/>
                <w:sz w:val="22"/>
                <w:szCs w:val="22"/>
              </w:rPr>
              <w:t>;</w:t>
            </w:r>
          </w:p>
          <w:p w:rsidR="0087400D" w:rsidRPr="0073283B" w:rsidRDefault="00E63C6D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E63C6D">
              <w:rPr>
                <w:b w:val="0"/>
                <w:sz w:val="22"/>
                <w:szCs w:val="22"/>
              </w:rPr>
              <w:t>2</w:t>
            </w:r>
            <w:r w:rsidR="004B4826">
              <w:rPr>
                <w:b w:val="0"/>
                <w:sz w:val="22"/>
                <w:szCs w:val="22"/>
              </w:rPr>
              <w:t>. Н</w:t>
            </w:r>
            <w:r w:rsidR="002325BD" w:rsidRPr="0073283B">
              <w:rPr>
                <w:b w:val="0"/>
                <w:sz w:val="22"/>
                <w:szCs w:val="22"/>
              </w:rPr>
              <w:t>аличие компьютера, принтера;</w:t>
            </w:r>
          </w:p>
          <w:p w:rsidR="006C1186" w:rsidRPr="0073283B" w:rsidRDefault="00E63C6D" w:rsidP="006C1186">
            <w:pPr>
              <w:pStyle w:val="ConsPlusNormal"/>
              <w:rPr>
                <w:rFonts w:ascii="Times New Roman" w:hAnsi="Times New Roman" w:cs="Times New Roman"/>
                <w:bCs/>
                <w:szCs w:val="22"/>
              </w:rPr>
            </w:pPr>
            <w:r w:rsidRPr="00700B77">
              <w:rPr>
                <w:rFonts w:ascii="Times New Roman" w:hAnsi="Times New Roman" w:cs="Times New Roman"/>
                <w:bCs/>
                <w:szCs w:val="22"/>
              </w:rPr>
              <w:t>3</w:t>
            </w:r>
            <w:r w:rsidR="004B4826">
              <w:rPr>
                <w:rFonts w:ascii="Times New Roman" w:hAnsi="Times New Roman" w:cs="Times New Roman"/>
                <w:bCs/>
                <w:szCs w:val="22"/>
              </w:rPr>
              <w:t>. Т</w:t>
            </w:r>
            <w:r w:rsidR="006C1186" w:rsidRPr="0073283B">
              <w:rPr>
                <w:rFonts w:ascii="Times New Roman" w:hAnsi="Times New Roman" w:cs="Times New Roman"/>
                <w:bCs/>
                <w:szCs w:val="22"/>
              </w:rPr>
              <w:t>елефон;</w:t>
            </w:r>
          </w:p>
          <w:p w:rsidR="006C1186" w:rsidRPr="0073283B" w:rsidRDefault="006C1186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наличие контактных данных заявителя</w:t>
            </w:r>
          </w:p>
          <w:p w:rsidR="002325BD" w:rsidRPr="00E63C6D" w:rsidRDefault="00FD659A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  <w:r w:rsidR="004B4826">
              <w:rPr>
                <w:b w:val="0"/>
                <w:sz w:val="22"/>
                <w:szCs w:val="22"/>
              </w:rPr>
              <w:t>. Ж</w:t>
            </w:r>
            <w:r w:rsidR="002325BD" w:rsidRPr="0073283B">
              <w:rPr>
                <w:b w:val="0"/>
                <w:sz w:val="22"/>
                <w:szCs w:val="22"/>
              </w:rPr>
              <w:t xml:space="preserve">урнал </w:t>
            </w:r>
            <w:r w:rsidR="00D705D0">
              <w:rPr>
                <w:b w:val="0"/>
                <w:sz w:val="22"/>
                <w:szCs w:val="22"/>
              </w:rPr>
              <w:t>регистрации заявлений</w:t>
            </w:r>
            <w:r w:rsidR="00E63C6D" w:rsidRPr="00E63C6D">
              <w:rPr>
                <w:b w:val="0"/>
                <w:sz w:val="22"/>
                <w:szCs w:val="22"/>
              </w:rPr>
              <w:t>.</w:t>
            </w:r>
          </w:p>
          <w:p w:rsidR="006C1186" w:rsidRPr="0073283B" w:rsidRDefault="006C1186" w:rsidP="006C1186">
            <w:pPr>
              <w:pStyle w:val="ConsPlusNormal"/>
              <w:rPr>
                <w:b/>
                <w:szCs w:val="22"/>
              </w:rPr>
            </w:pPr>
          </w:p>
          <w:p w:rsidR="002325BD" w:rsidRPr="0073283B" w:rsidRDefault="002325BD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125" w:type="dxa"/>
          </w:tcPr>
          <w:p w:rsidR="0087400D" w:rsidRPr="00C57B7C" w:rsidRDefault="001D6ED8" w:rsidP="00E63C6D">
            <w:pPr>
              <w:pStyle w:val="42"/>
              <w:shd w:val="clear" w:color="auto" w:fill="auto"/>
              <w:spacing w:after="0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 xml:space="preserve">Приложение </w:t>
            </w:r>
            <w:r w:rsidR="006603C9">
              <w:rPr>
                <w:b w:val="0"/>
                <w:sz w:val="22"/>
                <w:szCs w:val="22"/>
              </w:rPr>
              <w:t xml:space="preserve">№ </w:t>
            </w:r>
            <w:r>
              <w:rPr>
                <w:b w:val="0"/>
                <w:sz w:val="22"/>
                <w:szCs w:val="22"/>
              </w:rPr>
              <w:t>5</w:t>
            </w:r>
            <w:r w:rsidR="00C57B7C">
              <w:rPr>
                <w:b w:val="0"/>
                <w:sz w:val="22"/>
                <w:szCs w:val="22"/>
              </w:rPr>
              <w:t xml:space="preserve"> к технологической </w:t>
            </w:r>
            <w:r w:rsidR="00C57B7C">
              <w:rPr>
                <w:b w:val="0"/>
                <w:sz w:val="22"/>
                <w:szCs w:val="22"/>
              </w:rPr>
              <w:lastRenderedPageBreak/>
              <w:t>схеме</w:t>
            </w:r>
          </w:p>
        </w:tc>
      </w:tr>
      <w:tr w:rsidR="0001434A" w:rsidRPr="0073283B" w:rsidTr="0073283B">
        <w:tc>
          <w:tcPr>
            <w:tcW w:w="13684" w:type="dxa"/>
            <w:gridSpan w:val="7"/>
          </w:tcPr>
          <w:p w:rsidR="0001434A" w:rsidRPr="0073283B" w:rsidRDefault="00282A16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411C42">
              <w:rPr>
                <w:b w:val="0"/>
                <w:sz w:val="22"/>
                <w:szCs w:val="22"/>
              </w:rPr>
              <w:lastRenderedPageBreak/>
              <w:t>2. Аннулирование охотничьего билета единого федерального образца</w:t>
            </w:r>
          </w:p>
        </w:tc>
      </w:tr>
      <w:tr w:rsidR="008879CC" w:rsidRPr="0073283B" w:rsidTr="0073283B">
        <w:tc>
          <w:tcPr>
            <w:tcW w:w="13684" w:type="dxa"/>
            <w:gridSpan w:val="7"/>
          </w:tcPr>
          <w:p w:rsidR="008879CC" w:rsidRPr="00B03BA4" w:rsidRDefault="008879CC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</w:t>
            </w:r>
            <w:r w:rsidRPr="0073283B">
              <w:rPr>
                <w:b w:val="0"/>
                <w:sz w:val="22"/>
                <w:szCs w:val="22"/>
              </w:rPr>
              <w:t>Прием и регистрация заявления и документов</w:t>
            </w:r>
          </w:p>
        </w:tc>
      </w:tr>
      <w:tr w:rsidR="00282A16" w:rsidRPr="0073283B" w:rsidTr="0073283B">
        <w:tc>
          <w:tcPr>
            <w:tcW w:w="513" w:type="dxa"/>
          </w:tcPr>
          <w:p w:rsidR="00282A16" w:rsidRPr="0073283B" w:rsidRDefault="00282A16" w:rsidP="00282A16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28" w:type="dxa"/>
          </w:tcPr>
          <w:p w:rsidR="00282A16" w:rsidRPr="0073283B" w:rsidRDefault="00282A16" w:rsidP="00282A1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Проверка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ряющего личность заявителя</w:t>
            </w:r>
          </w:p>
        </w:tc>
        <w:tc>
          <w:tcPr>
            <w:tcW w:w="2545" w:type="dxa"/>
          </w:tcPr>
          <w:p w:rsidR="00282A16" w:rsidRPr="0073283B" w:rsidRDefault="00282A16" w:rsidP="00282A1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Специалист проверяет срок действия докуме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та, а также проверяет представленный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 на предмет нал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чия подчисток, допеч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ток.</w:t>
            </w:r>
          </w:p>
          <w:p w:rsidR="00282A16" w:rsidRPr="0073283B" w:rsidRDefault="00282A16" w:rsidP="00282A1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В случае несоответствия документа,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ряющего личность, нормативно устано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ленным требованиям или его отсутствия – информирование заяв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теля/представителя з</w:t>
            </w:r>
            <w:r w:rsidRPr="0073283B">
              <w:rPr>
                <w:b w:val="0"/>
                <w:sz w:val="22"/>
                <w:szCs w:val="22"/>
              </w:rPr>
              <w:t>а</w:t>
            </w:r>
            <w:r w:rsidRPr="0073283B">
              <w:rPr>
                <w:b w:val="0"/>
                <w:sz w:val="22"/>
                <w:szCs w:val="22"/>
              </w:rPr>
              <w:t>явителя о необходим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сти предъявления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lastRenderedPageBreak/>
              <w:t>мента, удостоверяющего личность, для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ставления 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ственной услуги и предложение обратиться после приведения в с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ответствие с нормативно установленными треб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ваниями документа, удостоверяющего ли</w:t>
            </w:r>
            <w:r w:rsidRPr="0073283B">
              <w:rPr>
                <w:b w:val="0"/>
                <w:sz w:val="22"/>
                <w:szCs w:val="22"/>
              </w:rPr>
              <w:t>ч</w:t>
            </w:r>
            <w:r w:rsidRPr="0073283B">
              <w:rPr>
                <w:b w:val="0"/>
                <w:sz w:val="22"/>
                <w:szCs w:val="22"/>
              </w:rPr>
              <w:t>ность.</w:t>
            </w:r>
          </w:p>
          <w:p w:rsidR="00282A16" w:rsidRPr="0073283B" w:rsidRDefault="00282A16" w:rsidP="00282A1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В случае соответствия документа, удостов</w:t>
            </w:r>
            <w:r w:rsidRPr="0073283B">
              <w:rPr>
                <w:b w:val="0"/>
                <w:sz w:val="22"/>
                <w:szCs w:val="22"/>
              </w:rPr>
              <w:t>е</w:t>
            </w:r>
            <w:r w:rsidRPr="0073283B">
              <w:rPr>
                <w:b w:val="0"/>
                <w:sz w:val="22"/>
                <w:szCs w:val="22"/>
              </w:rPr>
              <w:t>ряющего личность, нормативно устано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 xml:space="preserve">ленным требованиям – </w:t>
            </w:r>
            <w:r>
              <w:rPr>
                <w:b w:val="0"/>
                <w:sz w:val="22"/>
                <w:szCs w:val="22"/>
              </w:rPr>
              <w:t xml:space="preserve">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 w:rsidRPr="0073283B">
              <w:rPr>
                <w:b w:val="0"/>
                <w:sz w:val="22"/>
                <w:szCs w:val="22"/>
              </w:rPr>
              <w:t>переход к выполнению следующего действия.</w:t>
            </w:r>
          </w:p>
        </w:tc>
        <w:tc>
          <w:tcPr>
            <w:tcW w:w="1864" w:type="dxa"/>
          </w:tcPr>
          <w:p w:rsidR="00282A16" w:rsidRPr="0073283B" w:rsidRDefault="00282A16" w:rsidP="00282A16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484081">
              <w:rPr>
                <w:b w:val="0"/>
                <w:sz w:val="22"/>
                <w:szCs w:val="22"/>
                <w:lang w:val="en-US"/>
              </w:rPr>
              <w:lastRenderedPageBreak/>
              <w:t xml:space="preserve">1 </w:t>
            </w:r>
            <w:r w:rsidRPr="00484081">
              <w:rPr>
                <w:b w:val="0"/>
                <w:sz w:val="22"/>
                <w:szCs w:val="22"/>
              </w:rPr>
              <w:t>минута</w:t>
            </w:r>
          </w:p>
        </w:tc>
        <w:tc>
          <w:tcPr>
            <w:tcW w:w="1914" w:type="dxa"/>
          </w:tcPr>
          <w:p w:rsidR="00282A16" w:rsidRPr="0073283B" w:rsidRDefault="00282A16" w:rsidP="00282A16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F06BF6">
              <w:rPr>
                <w:b w:val="0"/>
                <w:sz w:val="22"/>
                <w:szCs w:val="22"/>
              </w:rPr>
              <w:t>должностное л</w:t>
            </w:r>
            <w:r w:rsidRPr="00F06BF6">
              <w:rPr>
                <w:b w:val="0"/>
                <w:sz w:val="22"/>
                <w:szCs w:val="22"/>
              </w:rPr>
              <w:t>и</w:t>
            </w:r>
            <w:r w:rsidRPr="00F06BF6">
              <w:rPr>
                <w:b w:val="0"/>
                <w:sz w:val="22"/>
                <w:szCs w:val="22"/>
              </w:rPr>
              <w:t xml:space="preserve">цо </w:t>
            </w:r>
            <w:r>
              <w:rPr>
                <w:b w:val="0"/>
                <w:sz w:val="22"/>
                <w:szCs w:val="22"/>
              </w:rPr>
              <w:t xml:space="preserve">службы </w:t>
            </w:r>
            <w:r w:rsidRPr="00F06BF6">
              <w:rPr>
                <w:b w:val="0"/>
                <w:sz w:val="22"/>
                <w:szCs w:val="22"/>
              </w:rPr>
              <w:t>или сотрудник МФЦ</w:t>
            </w:r>
            <w:r>
              <w:rPr>
                <w:b w:val="0"/>
                <w:sz w:val="22"/>
                <w:szCs w:val="22"/>
              </w:rPr>
              <w:t xml:space="preserve">                                                                      </w:t>
            </w:r>
          </w:p>
        </w:tc>
        <w:tc>
          <w:tcPr>
            <w:tcW w:w="2695" w:type="dxa"/>
          </w:tcPr>
          <w:p w:rsidR="00282A16" w:rsidRPr="0073283B" w:rsidRDefault="00282A16" w:rsidP="00282A16">
            <w:pPr>
              <w:pStyle w:val="42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1.Наличие у заявителя документа, удостовер</w:t>
            </w:r>
            <w:r w:rsidRPr="0073283B">
              <w:rPr>
                <w:b w:val="0"/>
                <w:sz w:val="22"/>
                <w:szCs w:val="22"/>
              </w:rPr>
              <w:t>я</w:t>
            </w:r>
            <w:r w:rsidRPr="0073283B">
              <w:rPr>
                <w:b w:val="0"/>
                <w:sz w:val="22"/>
                <w:szCs w:val="22"/>
              </w:rPr>
              <w:t>ющего личность.</w:t>
            </w:r>
          </w:p>
          <w:p w:rsidR="00282A16" w:rsidRPr="0073283B" w:rsidRDefault="00282A16" w:rsidP="00282A16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 xml:space="preserve">                                                                                                                                  </w:t>
            </w:r>
          </w:p>
        </w:tc>
        <w:tc>
          <w:tcPr>
            <w:tcW w:w="2125" w:type="dxa"/>
          </w:tcPr>
          <w:p w:rsidR="00282A16" w:rsidRPr="0073283B" w:rsidRDefault="006603C9" w:rsidP="00282A16">
            <w:pPr>
              <w:pStyle w:val="42"/>
              <w:shd w:val="clear" w:color="auto" w:fill="auto"/>
              <w:spacing w:after="0" w:line="280" w:lineRule="exact"/>
              <w:jc w:val="center"/>
              <w:rPr>
                <w:b w:val="0"/>
                <w:sz w:val="22"/>
                <w:szCs w:val="22"/>
              </w:rPr>
            </w:pPr>
            <w:r w:rsidRPr="006603C9">
              <w:rPr>
                <w:b w:val="0"/>
                <w:sz w:val="22"/>
                <w:szCs w:val="22"/>
              </w:rPr>
              <w:t>П</w:t>
            </w:r>
            <w:r w:rsidR="001904FD" w:rsidRPr="006603C9">
              <w:rPr>
                <w:b w:val="0"/>
                <w:sz w:val="22"/>
                <w:szCs w:val="22"/>
              </w:rPr>
              <w:t>риложение №</w:t>
            </w:r>
            <w:r w:rsidRPr="006603C9">
              <w:rPr>
                <w:b w:val="0"/>
                <w:sz w:val="22"/>
                <w:szCs w:val="22"/>
              </w:rPr>
              <w:t xml:space="preserve"> </w:t>
            </w:r>
            <w:r w:rsidR="001904FD" w:rsidRPr="006603C9">
              <w:rPr>
                <w:b w:val="0"/>
                <w:sz w:val="22"/>
                <w:szCs w:val="22"/>
              </w:rPr>
              <w:t>3</w:t>
            </w:r>
            <w:r w:rsidRPr="006603C9">
              <w:rPr>
                <w:b w:val="0"/>
                <w:sz w:val="22"/>
                <w:szCs w:val="22"/>
              </w:rPr>
              <w:t xml:space="preserve"> к технологической</w:t>
            </w:r>
            <w:r w:rsidR="003D642A">
              <w:rPr>
                <w:b w:val="0"/>
                <w:sz w:val="22"/>
                <w:szCs w:val="22"/>
              </w:rPr>
              <w:t xml:space="preserve"> схеме</w:t>
            </w:r>
          </w:p>
        </w:tc>
      </w:tr>
      <w:tr w:rsidR="00282A16" w:rsidTr="0073283B">
        <w:tc>
          <w:tcPr>
            <w:tcW w:w="513" w:type="dxa"/>
          </w:tcPr>
          <w:p w:rsidR="00282A16" w:rsidRPr="0073283B" w:rsidRDefault="00282A16" w:rsidP="00282A16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2</w:t>
            </w:r>
          </w:p>
        </w:tc>
        <w:tc>
          <w:tcPr>
            <w:tcW w:w="2028" w:type="dxa"/>
          </w:tcPr>
          <w:p w:rsidR="00282A16" w:rsidRPr="0073283B" w:rsidRDefault="00282A16" w:rsidP="00282A1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Прием и рег</w:t>
            </w:r>
            <w:r>
              <w:rPr>
                <w:b w:val="0"/>
                <w:sz w:val="22"/>
                <w:szCs w:val="22"/>
              </w:rPr>
              <w:t>и</w:t>
            </w:r>
            <w:r>
              <w:rPr>
                <w:b w:val="0"/>
                <w:sz w:val="22"/>
                <w:szCs w:val="22"/>
              </w:rPr>
              <w:t>страция заявления и документов.</w:t>
            </w:r>
          </w:p>
        </w:tc>
        <w:tc>
          <w:tcPr>
            <w:tcW w:w="2545" w:type="dxa"/>
          </w:tcPr>
          <w:p w:rsidR="00282A16" w:rsidRDefault="00282A16" w:rsidP="00282A1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  <w:u w:val="single"/>
              </w:rPr>
            </w:pPr>
            <w:r w:rsidRPr="005C2ACF">
              <w:rPr>
                <w:b w:val="0"/>
                <w:sz w:val="22"/>
                <w:szCs w:val="22"/>
                <w:u w:val="single"/>
              </w:rPr>
              <w:t xml:space="preserve">При личном обращении заявителя в </w:t>
            </w:r>
            <w:r>
              <w:rPr>
                <w:b w:val="0"/>
                <w:sz w:val="22"/>
                <w:szCs w:val="22"/>
                <w:u w:val="single"/>
              </w:rPr>
              <w:t xml:space="preserve">службу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      </w:r>
            <w:r w:rsidRPr="005C2ACF">
              <w:rPr>
                <w:b w:val="0"/>
                <w:sz w:val="22"/>
                <w:szCs w:val="22"/>
                <w:u w:val="single"/>
              </w:rPr>
              <w:t xml:space="preserve"> или МФЦ.</w:t>
            </w:r>
          </w:p>
          <w:p w:rsidR="00282A16" w:rsidRPr="005C2ACF" w:rsidRDefault="00282A16" w:rsidP="00282A1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П</w:t>
            </w:r>
            <w:r w:rsidRPr="005C2ACF">
              <w:rPr>
                <w:b w:val="0"/>
                <w:sz w:val="22"/>
                <w:szCs w:val="22"/>
              </w:rPr>
              <w:t>роверка пакета пре</w:t>
            </w:r>
            <w:r w:rsidRPr="005C2ACF">
              <w:rPr>
                <w:b w:val="0"/>
                <w:sz w:val="22"/>
                <w:szCs w:val="22"/>
              </w:rPr>
              <w:t>д</w:t>
            </w:r>
            <w:r w:rsidRPr="005C2ACF">
              <w:rPr>
                <w:b w:val="0"/>
                <w:sz w:val="22"/>
                <w:szCs w:val="22"/>
              </w:rPr>
              <w:t>ставленных документов по перечню документов, указанных в разделе 4 технологической схемы</w:t>
            </w:r>
            <w:r>
              <w:rPr>
                <w:b w:val="0"/>
                <w:sz w:val="22"/>
                <w:szCs w:val="22"/>
              </w:rPr>
              <w:t>.</w:t>
            </w:r>
            <w:r w:rsidRPr="005C2ACF">
              <w:rPr>
                <w:b w:val="0"/>
                <w:sz w:val="22"/>
                <w:szCs w:val="22"/>
              </w:rPr>
              <w:t xml:space="preserve"> </w:t>
            </w:r>
          </w:p>
          <w:p w:rsidR="00282A16" w:rsidRPr="002A1EE7" w:rsidRDefault="00282A16" w:rsidP="00282A1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В случае соответствия представленных док</w:t>
            </w:r>
            <w:r>
              <w:rPr>
                <w:b w:val="0"/>
                <w:sz w:val="22"/>
                <w:szCs w:val="22"/>
              </w:rPr>
              <w:t>у</w:t>
            </w:r>
            <w:r>
              <w:rPr>
                <w:b w:val="0"/>
                <w:sz w:val="22"/>
                <w:szCs w:val="22"/>
              </w:rPr>
              <w:t>ментов перечню</w:t>
            </w:r>
            <w:r w:rsidRPr="002A1EE7">
              <w:rPr>
                <w:b w:val="0"/>
                <w:sz w:val="22"/>
                <w:szCs w:val="22"/>
              </w:rPr>
              <w:t>:</w:t>
            </w:r>
          </w:p>
          <w:p w:rsidR="00282A16" w:rsidRDefault="00282A16" w:rsidP="00282A1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  <w:r w:rsidRPr="008410C5">
              <w:rPr>
                <w:b w:val="0"/>
                <w:sz w:val="22"/>
                <w:szCs w:val="22"/>
              </w:rPr>
              <w:t xml:space="preserve"> принятие заявления и представленных док</w:t>
            </w:r>
            <w:r w:rsidRPr="008410C5">
              <w:rPr>
                <w:b w:val="0"/>
                <w:sz w:val="22"/>
                <w:szCs w:val="22"/>
              </w:rPr>
              <w:t>у</w:t>
            </w:r>
            <w:r w:rsidRPr="008410C5">
              <w:rPr>
                <w:b w:val="0"/>
                <w:sz w:val="22"/>
                <w:szCs w:val="22"/>
              </w:rPr>
              <w:t>ментов;</w:t>
            </w:r>
          </w:p>
          <w:p w:rsidR="00282A16" w:rsidRPr="00511B60" w:rsidRDefault="00282A16" w:rsidP="00282A1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  <w:r w:rsidRPr="00511B60">
              <w:rPr>
                <w:b w:val="0"/>
                <w:sz w:val="22"/>
                <w:szCs w:val="22"/>
              </w:rPr>
              <w:t xml:space="preserve"> регистрация заявления в журнале регистрации заявлений (присваив</w:t>
            </w:r>
            <w:r w:rsidRPr="00511B60">
              <w:rPr>
                <w:b w:val="0"/>
                <w:sz w:val="22"/>
                <w:szCs w:val="22"/>
              </w:rPr>
              <w:t>а</w:t>
            </w:r>
            <w:r w:rsidRPr="00511B60">
              <w:rPr>
                <w:b w:val="0"/>
                <w:sz w:val="22"/>
                <w:szCs w:val="22"/>
              </w:rPr>
              <w:t xml:space="preserve">ется номер и ставится отметка в заявлении о </w:t>
            </w:r>
            <w:r w:rsidRPr="00511B60">
              <w:rPr>
                <w:b w:val="0"/>
                <w:sz w:val="22"/>
                <w:szCs w:val="22"/>
              </w:rPr>
              <w:lastRenderedPageBreak/>
              <w:t>его принятии);</w:t>
            </w:r>
          </w:p>
          <w:p w:rsidR="00282A16" w:rsidRDefault="00282A16" w:rsidP="00282A1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В случае обращения з</w:t>
            </w:r>
            <w:r>
              <w:rPr>
                <w:b w:val="0"/>
                <w:sz w:val="22"/>
                <w:szCs w:val="22"/>
              </w:rPr>
              <w:t>а</w:t>
            </w:r>
            <w:r>
              <w:rPr>
                <w:b w:val="0"/>
                <w:sz w:val="22"/>
                <w:szCs w:val="22"/>
              </w:rPr>
              <w:t>явителя в МФЦ, с</w:t>
            </w:r>
            <w:r>
              <w:rPr>
                <w:b w:val="0"/>
                <w:sz w:val="22"/>
                <w:szCs w:val="22"/>
              </w:rPr>
              <w:t>о</w:t>
            </w:r>
            <w:r>
              <w:rPr>
                <w:b w:val="0"/>
                <w:sz w:val="22"/>
                <w:szCs w:val="22"/>
              </w:rPr>
              <w:t>трудник МФЦ, отве</w:t>
            </w:r>
            <w:r>
              <w:rPr>
                <w:b w:val="0"/>
                <w:sz w:val="22"/>
                <w:szCs w:val="22"/>
              </w:rPr>
              <w:t>т</w:t>
            </w:r>
            <w:r>
              <w:rPr>
                <w:b w:val="0"/>
                <w:sz w:val="22"/>
                <w:szCs w:val="22"/>
              </w:rPr>
              <w:t>ственный за прием и регистрацию докуме</w:t>
            </w:r>
            <w:r>
              <w:rPr>
                <w:b w:val="0"/>
                <w:sz w:val="22"/>
                <w:szCs w:val="22"/>
              </w:rPr>
              <w:t>н</w:t>
            </w:r>
            <w:r>
              <w:rPr>
                <w:b w:val="0"/>
                <w:sz w:val="22"/>
                <w:szCs w:val="22"/>
              </w:rPr>
              <w:t>тов, в день регистрации в МФЦ заявления с д</w:t>
            </w:r>
            <w:r>
              <w:rPr>
                <w:b w:val="0"/>
                <w:sz w:val="22"/>
                <w:szCs w:val="22"/>
              </w:rPr>
              <w:t>о</w:t>
            </w:r>
            <w:r>
              <w:rPr>
                <w:b w:val="0"/>
                <w:sz w:val="22"/>
                <w:szCs w:val="22"/>
              </w:rPr>
              <w:t>кументами, направляет их курьерской почтой в службу для рассмотр</w:t>
            </w:r>
            <w:r>
              <w:rPr>
                <w:b w:val="0"/>
                <w:sz w:val="22"/>
                <w:szCs w:val="22"/>
              </w:rPr>
              <w:t>е</w:t>
            </w:r>
            <w:r>
              <w:rPr>
                <w:b w:val="0"/>
                <w:sz w:val="22"/>
                <w:szCs w:val="22"/>
              </w:rPr>
              <w:t>ния и принятия реш</w:t>
            </w:r>
            <w:r>
              <w:rPr>
                <w:b w:val="0"/>
                <w:sz w:val="22"/>
                <w:szCs w:val="22"/>
              </w:rPr>
              <w:t>е</w:t>
            </w:r>
            <w:r>
              <w:rPr>
                <w:b w:val="0"/>
                <w:sz w:val="22"/>
                <w:szCs w:val="22"/>
              </w:rPr>
              <w:t>ния.</w:t>
            </w:r>
          </w:p>
          <w:p w:rsidR="00282A16" w:rsidRDefault="00282A16" w:rsidP="00282A16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Основанием для отказа в приеме документов я</w:t>
            </w:r>
            <w:r>
              <w:rPr>
                <w:b w:val="0"/>
                <w:sz w:val="22"/>
                <w:szCs w:val="22"/>
              </w:rPr>
              <w:t>в</w:t>
            </w:r>
            <w:r>
              <w:rPr>
                <w:b w:val="0"/>
                <w:sz w:val="22"/>
                <w:szCs w:val="22"/>
              </w:rPr>
              <w:t xml:space="preserve">ляется </w:t>
            </w:r>
            <w:r w:rsidRPr="00057295">
              <w:rPr>
                <w:b w:val="0"/>
                <w:sz w:val="22"/>
                <w:szCs w:val="22"/>
              </w:rPr>
              <w:t xml:space="preserve">несоответствие представленных </w:t>
            </w:r>
            <w:r>
              <w:rPr>
                <w:b w:val="0"/>
                <w:sz w:val="22"/>
                <w:szCs w:val="22"/>
              </w:rPr>
              <w:t>заяв</w:t>
            </w:r>
            <w:r>
              <w:rPr>
                <w:b w:val="0"/>
                <w:sz w:val="22"/>
                <w:szCs w:val="22"/>
              </w:rPr>
              <w:t>и</w:t>
            </w:r>
            <w:r>
              <w:rPr>
                <w:b w:val="0"/>
                <w:sz w:val="22"/>
                <w:szCs w:val="22"/>
              </w:rPr>
              <w:t xml:space="preserve">телем </w:t>
            </w:r>
            <w:r w:rsidRPr="00057295">
              <w:rPr>
                <w:b w:val="0"/>
                <w:sz w:val="22"/>
                <w:szCs w:val="22"/>
              </w:rPr>
              <w:t>документов</w:t>
            </w:r>
            <w:r>
              <w:rPr>
                <w:b w:val="0"/>
                <w:sz w:val="22"/>
                <w:szCs w:val="22"/>
              </w:rPr>
              <w:t>.</w:t>
            </w:r>
          </w:p>
          <w:p w:rsidR="00282A16" w:rsidRDefault="00282A16" w:rsidP="00282A1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  <w:u w:val="single"/>
              </w:rPr>
            </w:pPr>
            <w:r w:rsidRPr="003B0B2D">
              <w:rPr>
                <w:b w:val="0"/>
                <w:sz w:val="22"/>
                <w:szCs w:val="22"/>
                <w:u w:val="single"/>
              </w:rPr>
              <w:t>При поступлении зая</w:t>
            </w:r>
            <w:r w:rsidRPr="003B0B2D">
              <w:rPr>
                <w:b w:val="0"/>
                <w:sz w:val="22"/>
                <w:szCs w:val="22"/>
                <w:u w:val="single"/>
              </w:rPr>
              <w:t>в</w:t>
            </w:r>
            <w:r w:rsidRPr="003B0B2D">
              <w:rPr>
                <w:b w:val="0"/>
                <w:sz w:val="22"/>
                <w:szCs w:val="22"/>
                <w:u w:val="single"/>
              </w:rPr>
              <w:t>ления о предоставлении государственной услуги и документов в</w:t>
            </w:r>
            <w:r>
              <w:rPr>
                <w:b w:val="0"/>
                <w:sz w:val="22"/>
                <w:szCs w:val="22"/>
              </w:rPr>
              <w:t xml:space="preserve"> </w:t>
            </w:r>
            <w:r w:rsidRPr="003B0B2D">
              <w:rPr>
                <w:b w:val="0"/>
                <w:sz w:val="22"/>
                <w:szCs w:val="22"/>
                <w:u w:val="single"/>
              </w:rPr>
              <w:t>эле</w:t>
            </w:r>
            <w:r w:rsidRPr="003B0B2D">
              <w:rPr>
                <w:b w:val="0"/>
                <w:sz w:val="22"/>
                <w:szCs w:val="22"/>
                <w:u w:val="single"/>
              </w:rPr>
              <w:t>к</w:t>
            </w:r>
            <w:r w:rsidRPr="003B0B2D">
              <w:rPr>
                <w:b w:val="0"/>
                <w:sz w:val="22"/>
                <w:szCs w:val="22"/>
                <w:u w:val="single"/>
              </w:rPr>
              <w:t>тронной форме</w:t>
            </w:r>
            <w:r>
              <w:rPr>
                <w:b w:val="0"/>
                <w:sz w:val="22"/>
                <w:szCs w:val="22"/>
                <w:u w:val="single"/>
              </w:rPr>
              <w:t>.</w:t>
            </w:r>
          </w:p>
          <w:p w:rsidR="00282A16" w:rsidRDefault="00282A16" w:rsidP="00282A1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Д</w:t>
            </w:r>
            <w:r w:rsidRPr="003B0B2D">
              <w:rPr>
                <w:b w:val="0"/>
                <w:sz w:val="22"/>
                <w:szCs w:val="22"/>
              </w:rPr>
              <w:t xml:space="preserve">олжностное лицо </w:t>
            </w:r>
            <w:r>
              <w:rPr>
                <w:b w:val="0"/>
                <w:sz w:val="22"/>
                <w:szCs w:val="22"/>
              </w:rPr>
              <w:t>службы</w:t>
            </w:r>
            <w:r w:rsidRPr="003B0B2D">
              <w:rPr>
                <w:b w:val="0"/>
                <w:sz w:val="22"/>
                <w:szCs w:val="22"/>
              </w:rPr>
              <w:t xml:space="preserve"> или</w:t>
            </w:r>
            <w:r>
              <w:rPr>
                <w:b w:val="0"/>
                <w:sz w:val="22"/>
                <w:szCs w:val="22"/>
              </w:rPr>
              <w:t xml:space="preserve"> сотрудник</w:t>
            </w:r>
            <w:r w:rsidRPr="003B0B2D">
              <w:rPr>
                <w:b w:val="0"/>
                <w:sz w:val="22"/>
                <w:szCs w:val="22"/>
              </w:rPr>
              <w:t xml:space="preserve"> МФЦ</w:t>
            </w:r>
            <w:r>
              <w:rPr>
                <w:b w:val="0"/>
                <w:sz w:val="22"/>
                <w:szCs w:val="22"/>
              </w:rPr>
              <w:t>, ответственные за прием и регистрацию заявления и документов</w:t>
            </w:r>
            <w:r w:rsidRPr="00081929">
              <w:rPr>
                <w:b w:val="0"/>
                <w:sz w:val="22"/>
                <w:szCs w:val="22"/>
              </w:rPr>
              <w:t>:</w:t>
            </w:r>
          </w:p>
          <w:p w:rsidR="00282A16" w:rsidRPr="00081929" w:rsidRDefault="00282A16" w:rsidP="00282A1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081929">
              <w:rPr>
                <w:b w:val="0"/>
                <w:sz w:val="22"/>
                <w:szCs w:val="22"/>
              </w:rPr>
              <w:t>-</w:t>
            </w:r>
            <w:r>
              <w:rPr>
                <w:b w:val="0"/>
                <w:sz w:val="22"/>
                <w:szCs w:val="22"/>
              </w:rPr>
              <w:t xml:space="preserve"> принимает и распеч</w:t>
            </w:r>
            <w:r>
              <w:rPr>
                <w:b w:val="0"/>
                <w:sz w:val="22"/>
                <w:szCs w:val="22"/>
              </w:rPr>
              <w:t>а</w:t>
            </w:r>
            <w:r>
              <w:rPr>
                <w:b w:val="0"/>
                <w:sz w:val="22"/>
                <w:szCs w:val="22"/>
              </w:rPr>
              <w:t>тывает поступившие заявления и документы</w:t>
            </w:r>
            <w:r w:rsidRPr="00806E2E">
              <w:rPr>
                <w:b w:val="0"/>
                <w:sz w:val="22"/>
                <w:szCs w:val="22"/>
              </w:rPr>
              <w:t>;</w:t>
            </w:r>
          </w:p>
          <w:p w:rsidR="00282A16" w:rsidRPr="00081929" w:rsidRDefault="00282A16" w:rsidP="00282A1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081929">
              <w:rPr>
                <w:b w:val="0"/>
                <w:sz w:val="22"/>
                <w:szCs w:val="22"/>
              </w:rPr>
              <w:t xml:space="preserve">- </w:t>
            </w:r>
            <w:r>
              <w:rPr>
                <w:b w:val="0"/>
                <w:sz w:val="22"/>
                <w:szCs w:val="22"/>
              </w:rPr>
              <w:t>регистрирует заявл</w:t>
            </w:r>
            <w:r>
              <w:rPr>
                <w:b w:val="0"/>
                <w:sz w:val="22"/>
                <w:szCs w:val="22"/>
              </w:rPr>
              <w:t>е</w:t>
            </w:r>
            <w:r>
              <w:rPr>
                <w:b w:val="0"/>
                <w:sz w:val="22"/>
                <w:szCs w:val="22"/>
              </w:rPr>
              <w:t>ние</w:t>
            </w:r>
            <w:r w:rsidRPr="00081929">
              <w:rPr>
                <w:b w:val="0"/>
                <w:sz w:val="22"/>
                <w:szCs w:val="22"/>
              </w:rPr>
              <w:t xml:space="preserve"> в журнале рег</w:t>
            </w:r>
            <w:r w:rsidRPr="00081929">
              <w:rPr>
                <w:b w:val="0"/>
                <w:sz w:val="22"/>
                <w:szCs w:val="22"/>
              </w:rPr>
              <w:t>и</w:t>
            </w:r>
            <w:r w:rsidRPr="00081929">
              <w:rPr>
                <w:b w:val="0"/>
                <w:sz w:val="22"/>
                <w:szCs w:val="22"/>
              </w:rPr>
              <w:t>страции заявлений (присваивается номер и ставится отметка в з</w:t>
            </w:r>
            <w:r w:rsidRPr="00081929">
              <w:rPr>
                <w:b w:val="0"/>
                <w:sz w:val="22"/>
                <w:szCs w:val="22"/>
              </w:rPr>
              <w:t>а</w:t>
            </w:r>
            <w:r w:rsidRPr="00081929">
              <w:rPr>
                <w:b w:val="0"/>
                <w:sz w:val="22"/>
                <w:szCs w:val="22"/>
              </w:rPr>
              <w:t>явлении о его прин</w:t>
            </w:r>
            <w:r w:rsidRPr="00081929">
              <w:rPr>
                <w:b w:val="0"/>
                <w:sz w:val="22"/>
                <w:szCs w:val="22"/>
              </w:rPr>
              <w:t>я</w:t>
            </w:r>
            <w:r w:rsidRPr="00081929">
              <w:rPr>
                <w:b w:val="0"/>
                <w:sz w:val="22"/>
                <w:szCs w:val="22"/>
              </w:rPr>
              <w:t>тии)</w:t>
            </w:r>
            <w:r>
              <w:rPr>
                <w:b w:val="0"/>
                <w:sz w:val="22"/>
                <w:szCs w:val="22"/>
              </w:rPr>
              <w:t>.</w:t>
            </w:r>
          </w:p>
          <w:p w:rsidR="00282A16" w:rsidRDefault="00282A16" w:rsidP="00282A16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955FBB">
              <w:rPr>
                <w:b w:val="0"/>
                <w:sz w:val="22"/>
                <w:szCs w:val="22"/>
              </w:rPr>
              <w:lastRenderedPageBreak/>
              <w:t>В случае обращения з</w:t>
            </w:r>
            <w:r w:rsidRPr="00955FBB">
              <w:rPr>
                <w:b w:val="0"/>
                <w:sz w:val="22"/>
                <w:szCs w:val="22"/>
              </w:rPr>
              <w:t>а</w:t>
            </w:r>
            <w:r w:rsidRPr="00955FBB">
              <w:rPr>
                <w:b w:val="0"/>
                <w:sz w:val="22"/>
                <w:szCs w:val="22"/>
              </w:rPr>
              <w:t>явителя в МФЦ, с</w:t>
            </w:r>
            <w:r w:rsidRPr="00955FBB">
              <w:rPr>
                <w:b w:val="0"/>
                <w:sz w:val="22"/>
                <w:szCs w:val="22"/>
              </w:rPr>
              <w:t>о</w:t>
            </w:r>
            <w:r w:rsidRPr="00955FBB">
              <w:rPr>
                <w:b w:val="0"/>
                <w:sz w:val="22"/>
                <w:szCs w:val="22"/>
              </w:rPr>
              <w:t>трудник МФЦ, отве</w:t>
            </w:r>
            <w:r w:rsidRPr="00955FBB">
              <w:rPr>
                <w:b w:val="0"/>
                <w:sz w:val="22"/>
                <w:szCs w:val="22"/>
              </w:rPr>
              <w:t>т</w:t>
            </w:r>
            <w:r w:rsidRPr="00955FBB">
              <w:rPr>
                <w:b w:val="0"/>
                <w:sz w:val="22"/>
                <w:szCs w:val="22"/>
              </w:rPr>
              <w:t>ственный за прием и регистрацию докуме</w:t>
            </w:r>
            <w:r w:rsidRPr="00955FBB">
              <w:rPr>
                <w:b w:val="0"/>
                <w:sz w:val="22"/>
                <w:szCs w:val="22"/>
              </w:rPr>
              <w:t>н</w:t>
            </w:r>
            <w:r w:rsidRPr="00955FBB">
              <w:rPr>
                <w:b w:val="0"/>
                <w:sz w:val="22"/>
                <w:szCs w:val="22"/>
              </w:rPr>
              <w:t>тов, в день регистрации в МФЦ заявления с д</w:t>
            </w:r>
            <w:r w:rsidRPr="00955FBB">
              <w:rPr>
                <w:b w:val="0"/>
                <w:sz w:val="22"/>
                <w:szCs w:val="22"/>
              </w:rPr>
              <w:t>о</w:t>
            </w:r>
            <w:r w:rsidRPr="00955FBB">
              <w:rPr>
                <w:b w:val="0"/>
                <w:sz w:val="22"/>
                <w:szCs w:val="22"/>
              </w:rPr>
              <w:t xml:space="preserve">кументами, направляет их в </w:t>
            </w:r>
            <w:r>
              <w:rPr>
                <w:b w:val="0"/>
                <w:sz w:val="22"/>
                <w:szCs w:val="22"/>
              </w:rPr>
              <w:t>службу</w:t>
            </w:r>
            <w:r w:rsidRPr="00955FBB">
              <w:rPr>
                <w:b w:val="0"/>
                <w:sz w:val="22"/>
                <w:szCs w:val="22"/>
              </w:rPr>
              <w:t xml:space="preserve"> для ра</w:t>
            </w:r>
            <w:r w:rsidRPr="00955FBB">
              <w:rPr>
                <w:b w:val="0"/>
                <w:sz w:val="22"/>
                <w:szCs w:val="22"/>
              </w:rPr>
              <w:t>с</w:t>
            </w:r>
            <w:r w:rsidRPr="00955FBB">
              <w:rPr>
                <w:b w:val="0"/>
                <w:sz w:val="22"/>
                <w:szCs w:val="22"/>
              </w:rPr>
              <w:t>смотрения и принятия решения.</w:t>
            </w:r>
          </w:p>
          <w:p w:rsidR="00282A16" w:rsidRPr="00DE2721" w:rsidRDefault="00282A16" w:rsidP="00282A16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057295">
              <w:rPr>
                <w:b w:val="0"/>
                <w:sz w:val="22"/>
                <w:szCs w:val="22"/>
              </w:rPr>
              <w:t>Основаниями для отказа в приеме документов является:</w:t>
            </w:r>
            <w:r w:rsidRPr="0028692A">
              <w:rPr>
                <w:b w:val="0"/>
                <w:sz w:val="22"/>
                <w:szCs w:val="22"/>
              </w:rPr>
              <w:t xml:space="preserve"> </w:t>
            </w:r>
          </w:p>
          <w:p w:rsidR="00282A16" w:rsidRPr="0073283B" w:rsidRDefault="00282A16" w:rsidP="00282A16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057295">
              <w:rPr>
                <w:b w:val="0"/>
                <w:sz w:val="22"/>
                <w:szCs w:val="22"/>
              </w:rPr>
              <w:t>несоответствие пре</w:t>
            </w:r>
            <w:r w:rsidRPr="00057295">
              <w:rPr>
                <w:b w:val="0"/>
                <w:sz w:val="22"/>
                <w:szCs w:val="22"/>
              </w:rPr>
              <w:t>д</w:t>
            </w:r>
            <w:r w:rsidRPr="00057295">
              <w:rPr>
                <w:b w:val="0"/>
                <w:sz w:val="22"/>
                <w:szCs w:val="22"/>
              </w:rPr>
              <w:t>ставленных</w:t>
            </w:r>
            <w:r>
              <w:rPr>
                <w:b w:val="0"/>
                <w:sz w:val="22"/>
                <w:szCs w:val="22"/>
              </w:rPr>
              <w:t xml:space="preserve"> заявителем</w:t>
            </w:r>
            <w:r w:rsidRPr="00057295">
              <w:rPr>
                <w:b w:val="0"/>
                <w:sz w:val="22"/>
                <w:szCs w:val="22"/>
              </w:rPr>
              <w:t xml:space="preserve"> документов</w:t>
            </w:r>
            <w:r w:rsidRPr="00057295">
              <w:rPr>
                <w:sz w:val="22"/>
                <w:szCs w:val="22"/>
              </w:rPr>
              <w:t xml:space="preserve"> </w:t>
            </w:r>
          </w:p>
        </w:tc>
        <w:tc>
          <w:tcPr>
            <w:tcW w:w="1864" w:type="dxa"/>
          </w:tcPr>
          <w:p w:rsidR="00282A16" w:rsidRPr="00F06BF6" w:rsidRDefault="00282A16" w:rsidP="00282A16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F06BF6">
              <w:rPr>
                <w:b w:val="0"/>
                <w:sz w:val="22"/>
                <w:szCs w:val="22"/>
              </w:rPr>
              <w:lastRenderedPageBreak/>
              <w:t>не более 1 раб</w:t>
            </w:r>
            <w:r w:rsidRPr="00F06BF6">
              <w:rPr>
                <w:b w:val="0"/>
                <w:sz w:val="22"/>
                <w:szCs w:val="22"/>
              </w:rPr>
              <w:t>о</w:t>
            </w:r>
            <w:r w:rsidRPr="00F06BF6">
              <w:rPr>
                <w:b w:val="0"/>
                <w:sz w:val="22"/>
                <w:szCs w:val="22"/>
              </w:rPr>
              <w:t>чего дня.</w:t>
            </w:r>
          </w:p>
          <w:p w:rsidR="00282A16" w:rsidRDefault="00282A16" w:rsidP="00282A16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  <w:p w:rsidR="00282A16" w:rsidRPr="0073283B" w:rsidRDefault="00282A16" w:rsidP="00282A16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F06BF6">
              <w:rPr>
                <w:b w:val="0"/>
                <w:sz w:val="22"/>
                <w:szCs w:val="22"/>
              </w:rPr>
              <w:t>Направление з</w:t>
            </w:r>
            <w:r w:rsidRPr="00F06BF6">
              <w:rPr>
                <w:b w:val="0"/>
                <w:sz w:val="22"/>
                <w:szCs w:val="22"/>
              </w:rPr>
              <w:t>а</w:t>
            </w:r>
            <w:r w:rsidRPr="00F06BF6">
              <w:rPr>
                <w:b w:val="0"/>
                <w:sz w:val="22"/>
                <w:szCs w:val="22"/>
              </w:rPr>
              <w:t>явителю ув</w:t>
            </w:r>
            <w:r w:rsidRPr="00F06BF6">
              <w:rPr>
                <w:b w:val="0"/>
                <w:sz w:val="22"/>
                <w:szCs w:val="22"/>
              </w:rPr>
              <w:t>е</w:t>
            </w:r>
            <w:r w:rsidRPr="00F06BF6">
              <w:rPr>
                <w:b w:val="0"/>
                <w:sz w:val="22"/>
                <w:szCs w:val="22"/>
              </w:rPr>
              <w:t>домления об о</w:t>
            </w:r>
            <w:r w:rsidRPr="00F06BF6">
              <w:rPr>
                <w:b w:val="0"/>
                <w:sz w:val="22"/>
                <w:szCs w:val="22"/>
              </w:rPr>
              <w:t>т</w:t>
            </w:r>
            <w:r w:rsidRPr="00F06BF6">
              <w:rPr>
                <w:b w:val="0"/>
                <w:sz w:val="22"/>
                <w:szCs w:val="22"/>
              </w:rPr>
              <w:t>казе в приеме документов в срок не более 3 рабочих дней.</w:t>
            </w:r>
          </w:p>
        </w:tc>
        <w:tc>
          <w:tcPr>
            <w:tcW w:w="1914" w:type="dxa"/>
          </w:tcPr>
          <w:p w:rsidR="00282A16" w:rsidRPr="0073283B" w:rsidRDefault="00282A16" w:rsidP="00282A16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F06BF6">
              <w:rPr>
                <w:b w:val="0"/>
                <w:sz w:val="22"/>
                <w:szCs w:val="22"/>
              </w:rPr>
              <w:t>должностное л</w:t>
            </w:r>
            <w:r w:rsidRPr="00F06BF6">
              <w:rPr>
                <w:b w:val="0"/>
                <w:sz w:val="22"/>
                <w:szCs w:val="22"/>
              </w:rPr>
              <w:t>и</w:t>
            </w:r>
            <w:r w:rsidRPr="00F06BF6">
              <w:rPr>
                <w:b w:val="0"/>
                <w:sz w:val="22"/>
                <w:szCs w:val="22"/>
              </w:rPr>
              <w:t xml:space="preserve">цо </w:t>
            </w:r>
            <w:r>
              <w:rPr>
                <w:b w:val="0"/>
                <w:sz w:val="22"/>
                <w:szCs w:val="22"/>
              </w:rPr>
              <w:t xml:space="preserve">службы </w:t>
            </w:r>
            <w:r w:rsidRPr="00F06BF6">
              <w:rPr>
                <w:b w:val="0"/>
                <w:sz w:val="22"/>
                <w:szCs w:val="22"/>
              </w:rPr>
              <w:t>или сотрудник МФЦ</w:t>
            </w:r>
            <w:r>
              <w:rPr>
                <w:b w:val="0"/>
                <w:sz w:val="22"/>
                <w:szCs w:val="22"/>
              </w:rPr>
              <w:t xml:space="preserve">                                                                      </w:t>
            </w:r>
          </w:p>
        </w:tc>
        <w:tc>
          <w:tcPr>
            <w:tcW w:w="2695" w:type="dxa"/>
          </w:tcPr>
          <w:p w:rsidR="00282A16" w:rsidRPr="00DE4D1A" w:rsidRDefault="00282A16" w:rsidP="00282A16">
            <w:pPr>
              <w:pStyle w:val="42"/>
              <w:spacing w:after="0"/>
              <w:rPr>
                <w:b w:val="0"/>
                <w:sz w:val="22"/>
                <w:szCs w:val="22"/>
              </w:rPr>
            </w:pPr>
            <w:r w:rsidRPr="00DE4D1A">
              <w:rPr>
                <w:b w:val="0"/>
                <w:sz w:val="22"/>
                <w:szCs w:val="22"/>
              </w:rPr>
              <w:t>1.Предоставление заяв</w:t>
            </w:r>
            <w:r w:rsidRPr="00DE4D1A">
              <w:rPr>
                <w:b w:val="0"/>
                <w:sz w:val="22"/>
                <w:szCs w:val="22"/>
              </w:rPr>
              <w:t>и</w:t>
            </w:r>
            <w:r w:rsidRPr="00DE4D1A">
              <w:rPr>
                <w:b w:val="0"/>
                <w:sz w:val="22"/>
                <w:szCs w:val="22"/>
              </w:rPr>
              <w:t>телем документов, нео</w:t>
            </w:r>
            <w:r w:rsidRPr="00DE4D1A">
              <w:rPr>
                <w:b w:val="0"/>
                <w:sz w:val="22"/>
                <w:szCs w:val="22"/>
              </w:rPr>
              <w:t>б</w:t>
            </w:r>
            <w:r w:rsidRPr="00DE4D1A">
              <w:rPr>
                <w:b w:val="0"/>
                <w:sz w:val="22"/>
                <w:szCs w:val="22"/>
              </w:rPr>
              <w:t>ходимых для предоста</w:t>
            </w:r>
            <w:r w:rsidRPr="00DE4D1A">
              <w:rPr>
                <w:b w:val="0"/>
                <w:sz w:val="22"/>
                <w:szCs w:val="22"/>
              </w:rPr>
              <w:t>в</w:t>
            </w:r>
            <w:r w:rsidRPr="00DE4D1A">
              <w:rPr>
                <w:b w:val="0"/>
                <w:sz w:val="22"/>
                <w:szCs w:val="22"/>
              </w:rPr>
              <w:t>ления государственной услуги</w:t>
            </w:r>
            <w:r>
              <w:rPr>
                <w:b w:val="0"/>
                <w:sz w:val="22"/>
                <w:szCs w:val="22"/>
              </w:rPr>
              <w:t>.</w:t>
            </w:r>
          </w:p>
          <w:p w:rsidR="00282A16" w:rsidRDefault="00282A16" w:rsidP="00282A16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DE4D1A">
              <w:rPr>
                <w:b w:val="0"/>
                <w:sz w:val="22"/>
                <w:szCs w:val="22"/>
              </w:rPr>
              <w:t>2. Наличие у заявителя, заполненного по уст</w:t>
            </w:r>
            <w:r w:rsidRPr="00DE4D1A">
              <w:rPr>
                <w:b w:val="0"/>
                <w:sz w:val="22"/>
                <w:szCs w:val="22"/>
              </w:rPr>
              <w:t>а</w:t>
            </w:r>
            <w:r w:rsidRPr="00DE4D1A">
              <w:rPr>
                <w:b w:val="0"/>
                <w:sz w:val="22"/>
                <w:szCs w:val="22"/>
              </w:rPr>
              <w:t>новленной форме зая</w:t>
            </w:r>
            <w:r w:rsidRPr="00DE4D1A">
              <w:rPr>
                <w:b w:val="0"/>
                <w:sz w:val="22"/>
                <w:szCs w:val="22"/>
              </w:rPr>
              <w:t>в</w:t>
            </w:r>
            <w:r w:rsidRPr="00DE4D1A">
              <w:rPr>
                <w:b w:val="0"/>
                <w:sz w:val="22"/>
                <w:szCs w:val="22"/>
              </w:rPr>
              <w:t>ления/предоставление специалистом формы з</w:t>
            </w:r>
            <w:r w:rsidRPr="00DE4D1A">
              <w:rPr>
                <w:b w:val="0"/>
                <w:sz w:val="22"/>
                <w:szCs w:val="22"/>
              </w:rPr>
              <w:t>а</w:t>
            </w:r>
            <w:r w:rsidRPr="00DE4D1A">
              <w:rPr>
                <w:b w:val="0"/>
                <w:sz w:val="22"/>
                <w:szCs w:val="22"/>
              </w:rPr>
              <w:t>явления.</w:t>
            </w:r>
          </w:p>
          <w:p w:rsidR="00282A16" w:rsidRPr="0073283B" w:rsidRDefault="00282A16" w:rsidP="00282A16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125" w:type="dxa"/>
          </w:tcPr>
          <w:p w:rsidR="00282A16" w:rsidRPr="0073283B" w:rsidRDefault="00282A16" w:rsidP="00282A16">
            <w:pPr>
              <w:pStyle w:val="42"/>
              <w:shd w:val="clear" w:color="auto" w:fill="auto"/>
              <w:spacing w:after="0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</w:p>
        </w:tc>
      </w:tr>
      <w:tr w:rsidR="00131210" w:rsidTr="00D712C8">
        <w:tc>
          <w:tcPr>
            <w:tcW w:w="13684" w:type="dxa"/>
            <w:gridSpan w:val="7"/>
          </w:tcPr>
          <w:p w:rsidR="00131210" w:rsidRDefault="00131210" w:rsidP="00F56D11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rPr>
                <w:b w:val="0"/>
                <w:sz w:val="22"/>
                <w:szCs w:val="22"/>
              </w:rPr>
              <w:lastRenderedPageBreak/>
              <w:t>2.</w:t>
            </w:r>
            <w:r w:rsidRPr="0073283B">
              <w:rPr>
                <w:b w:val="0"/>
                <w:sz w:val="22"/>
                <w:szCs w:val="22"/>
              </w:rPr>
              <w:t>Проверка документов на комплектности и их рассмотрение</w:t>
            </w:r>
          </w:p>
        </w:tc>
      </w:tr>
      <w:tr w:rsidR="00282A16" w:rsidTr="0073283B">
        <w:tc>
          <w:tcPr>
            <w:tcW w:w="513" w:type="dxa"/>
          </w:tcPr>
          <w:p w:rsidR="00282A16" w:rsidRPr="0073283B" w:rsidRDefault="00282A16" w:rsidP="00282A16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28" w:type="dxa"/>
          </w:tcPr>
          <w:p w:rsidR="00282A16" w:rsidRPr="0073283B" w:rsidRDefault="00282A16" w:rsidP="00282A16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Проверка док</w:t>
            </w:r>
            <w:r w:rsidRPr="0073283B">
              <w:rPr>
                <w:b w:val="0"/>
                <w:sz w:val="22"/>
                <w:szCs w:val="22"/>
              </w:rPr>
              <w:t>у</w:t>
            </w:r>
            <w:r w:rsidRPr="0073283B">
              <w:rPr>
                <w:b w:val="0"/>
                <w:sz w:val="22"/>
                <w:szCs w:val="22"/>
              </w:rPr>
              <w:t>ментов на ко</w:t>
            </w:r>
            <w:r w:rsidRPr="0073283B">
              <w:rPr>
                <w:b w:val="0"/>
                <w:sz w:val="22"/>
                <w:szCs w:val="22"/>
              </w:rPr>
              <w:t>м</w:t>
            </w:r>
            <w:r w:rsidRPr="0073283B">
              <w:rPr>
                <w:b w:val="0"/>
                <w:sz w:val="22"/>
                <w:szCs w:val="22"/>
              </w:rPr>
              <w:t>плектности и их рассмотрение</w:t>
            </w:r>
          </w:p>
        </w:tc>
        <w:tc>
          <w:tcPr>
            <w:tcW w:w="2545" w:type="dxa"/>
          </w:tcPr>
          <w:p w:rsidR="00282A16" w:rsidRPr="00E151F9" w:rsidRDefault="00282A16" w:rsidP="00282A1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</w:t>
            </w:r>
            <w:r w:rsidRPr="00E151F9">
              <w:rPr>
                <w:b w:val="0"/>
                <w:sz w:val="22"/>
                <w:szCs w:val="22"/>
              </w:rPr>
              <w:t>Проверка правильн</w:t>
            </w:r>
            <w:r w:rsidRPr="00E151F9">
              <w:rPr>
                <w:b w:val="0"/>
                <w:sz w:val="22"/>
                <w:szCs w:val="22"/>
              </w:rPr>
              <w:t>о</w:t>
            </w:r>
            <w:r w:rsidRPr="00E151F9">
              <w:rPr>
                <w:b w:val="0"/>
                <w:sz w:val="22"/>
                <w:szCs w:val="22"/>
              </w:rPr>
              <w:t>сти оформления зая</w:t>
            </w:r>
            <w:r w:rsidRPr="00E151F9">
              <w:rPr>
                <w:b w:val="0"/>
                <w:sz w:val="22"/>
                <w:szCs w:val="22"/>
              </w:rPr>
              <w:t>в</w:t>
            </w:r>
            <w:r w:rsidRPr="00E151F9">
              <w:rPr>
                <w:b w:val="0"/>
                <w:sz w:val="22"/>
                <w:szCs w:val="22"/>
              </w:rPr>
              <w:t>ления и содержание д</w:t>
            </w:r>
            <w:r w:rsidRPr="00E151F9">
              <w:rPr>
                <w:b w:val="0"/>
                <w:sz w:val="22"/>
                <w:szCs w:val="22"/>
              </w:rPr>
              <w:t>о</w:t>
            </w:r>
            <w:r w:rsidRPr="00E151F9">
              <w:rPr>
                <w:b w:val="0"/>
                <w:sz w:val="22"/>
                <w:szCs w:val="22"/>
              </w:rPr>
              <w:t>кументов, указанных в разделе 4 технологич</w:t>
            </w:r>
            <w:r w:rsidRPr="00E151F9">
              <w:rPr>
                <w:b w:val="0"/>
                <w:sz w:val="22"/>
                <w:szCs w:val="22"/>
              </w:rPr>
              <w:t>е</w:t>
            </w:r>
            <w:r w:rsidRPr="00E151F9">
              <w:rPr>
                <w:b w:val="0"/>
                <w:sz w:val="22"/>
                <w:szCs w:val="22"/>
              </w:rPr>
              <w:t>ской схемы на предмет соответствия требов</w:t>
            </w:r>
            <w:r w:rsidRPr="00E151F9">
              <w:rPr>
                <w:b w:val="0"/>
                <w:sz w:val="22"/>
                <w:szCs w:val="22"/>
              </w:rPr>
              <w:t>а</w:t>
            </w:r>
            <w:r w:rsidRPr="00E151F9">
              <w:rPr>
                <w:b w:val="0"/>
                <w:sz w:val="22"/>
                <w:szCs w:val="22"/>
              </w:rPr>
              <w:t>ниям законодательства;</w:t>
            </w:r>
          </w:p>
          <w:p w:rsidR="00282A16" w:rsidRPr="0073283B" w:rsidRDefault="00282A16" w:rsidP="00282A1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</w:p>
        </w:tc>
        <w:tc>
          <w:tcPr>
            <w:tcW w:w="1864" w:type="dxa"/>
          </w:tcPr>
          <w:p w:rsidR="00282A16" w:rsidRDefault="00282A16" w:rsidP="00282A16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не более </w:t>
            </w:r>
            <w:r>
              <w:rPr>
                <w:b w:val="0"/>
                <w:sz w:val="22"/>
                <w:szCs w:val="22"/>
              </w:rPr>
              <w:t>5</w:t>
            </w:r>
            <w:r w:rsidRPr="0073283B">
              <w:rPr>
                <w:b w:val="0"/>
                <w:sz w:val="22"/>
                <w:szCs w:val="22"/>
              </w:rPr>
              <w:t xml:space="preserve"> раб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чих дней</w:t>
            </w:r>
            <w:r w:rsidRPr="00FD499C">
              <w:rPr>
                <w:b w:val="0"/>
                <w:sz w:val="22"/>
                <w:szCs w:val="22"/>
              </w:rPr>
              <w:t xml:space="preserve"> </w:t>
            </w:r>
          </w:p>
          <w:p w:rsidR="00282A16" w:rsidRDefault="00282A16" w:rsidP="00282A16">
            <w:pPr>
              <w:pStyle w:val="42"/>
              <w:shd w:val="clear" w:color="auto" w:fill="auto"/>
              <w:spacing w:after="184" w:line="280" w:lineRule="exact"/>
            </w:pPr>
          </w:p>
        </w:tc>
        <w:tc>
          <w:tcPr>
            <w:tcW w:w="1914" w:type="dxa"/>
          </w:tcPr>
          <w:p w:rsidR="00282A16" w:rsidRDefault="00282A16" w:rsidP="00282A16">
            <w:pPr>
              <w:pStyle w:val="42"/>
              <w:shd w:val="clear" w:color="auto" w:fill="auto"/>
              <w:spacing w:after="184" w:line="280" w:lineRule="exact"/>
            </w:pPr>
            <w:r w:rsidRPr="0073283B">
              <w:rPr>
                <w:b w:val="0"/>
                <w:sz w:val="22"/>
                <w:szCs w:val="22"/>
              </w:rPr>
              <w:t xml:space="preserve">Должностное лицо </w:t>
            </w:r>
            <w:r>
              <w:rPr>
                <w:b w:val="0"/>
                <w:sz w:val="22"/>
                <w:szCs w:val="22"/>
              </w:rPr>
              <w:t>службы</w:t>
            </w:r>
            <w:r w:rsidRPr="0073283B">
              <w:rPr>
                <w:b w:val="0"/>
                <w:sz w:val="22"/>
                <w:szCs w:val="22"/>
              </w:rPr>
              <w:t>, ответственное за предоставление государственной услуги</w:t>
            </w:r>
          </w:p>
        </w:tc>
        <w:tc>
          <w:tcPr>
            <w:tcW w:w="2695" w:type="dxa"/>
          </w:tcPr>
          <w:p w:rsidR="00282A16" w:rsidRPr="00967F61" w:rsidRDefault="00282A16" w:rsidP="00282A16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1.Наличие заявления и копий документов, нео</w:t>
            </w:r>
            <w:r w:rsidRPr="0073283B">
              <w:rPr>
                <w:b w:val="0"/>
                <w:sz w:val="22"/>
                <w:szCs w:val="22"/>
              </w:rPr>
              <w:t>б</w:t>
            </w:r>
            <w:r w:rsidRPr="0073283B">
              <w:rPr>
                <w:b w:val="0"/>
                <w:sz w:val="22"/>
                <w:szCs w:val="22"/>
              </w:rPr>
              <w:t>ходимых для предоста</w:t>
            </w:r>
            <w:r w:rsidRPr="0073283B">
              <w:rPr>
                <w:b w:val="0"/>
                <w:sz w:val="22"/>
                <w:szCs w:val="22"/>
              </w:rPr>
              <w:t>в</w:t>
            </w:r>
            <w:r w:rsidRPr="0073283B">
              <w:rPr>
                <w:b w:val="0"/>
                <w:sz w:val="22"/>
                <w:szCs w:val="22"/>
              </w:rPr>
              <w:t>ления государственной услуги</w:t>
            </w:r>
            <w:r w:rsidRPr="00967F61">
              <w:rPr>
                <w:b w:val="0"/>
                <w:sz w:val="22"/>
                <w:szCs w:val="22"/>
              </w:rPr>
              <w:t>;</w:t>
            </w:r>
          </w:p>
          <w:p w:rsidR="00282A16" w:rsidRPr="00F47A35" w:rsidRDefault="00282A16" w:rsidP="00282A16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</w:t>
            </w:r>
            <w:r w:rsidRPr="0073283B">
              <w:rPr>
                <w:rFonts w:ascii="Calibri" w:hAnsi="Calibri"/>
                <w:b w:val="0"/>
                <w:bCs w:val="0"/>
                <w:sz w:val="22"/>
                <w:szCs w:val="22"/>
                <w:lang w:eastAsia="en-US"/>
              </w:rPr>
              <w:t xml:space="preserve"> </w:t>
            </w:r>
            <w:r>
              <w:rPr>
                <w:b w:val="0"/>
                <w:sz w:val="22"/>
                <w:szCs w:val="22"/>
              </w:rPr>
              <w:t>Компьютер, доступ</w:t>
            </w:r>
            <w:r w:rsidRPr="0073283B">
              <w:rPr>
                <w:b w:val="0"/>
                <w:sz w:val="22"/>
                <w:szCs w:val="22"/>
              </w:rPr>
              <w:t xml:space="preserve"> в </w:t>
            </w:r>
            <w:proofErr w:type="spellStart"/>
            <w:r>
              <w:rPr>
                <w:b w:val="0"/>
                <w:sz w:val="22"/>
                <w:szCs w:val="22"/>
              </w:rPr>
              <w:t>охохозяйственный</w:t>
            </w:r>
            <w:proofErr w:type="spellEnd"/>
            <w:r>
              <w:rPr>
                <w:b w:val="0"/>
                <w:sz w:val="22"/>
                <w:szCs w:val="22"/>
              </w:rPr>
              <w:t xml:space="preserve"> реестр</w:t>
            </w:r>
            <w:r w:rsidRPr="00F47A35">
              <w:rPr>
                <w:b w:val="0"/>
                <w:sz w:val="22"/>
                <w:szCs w:val="22"/>
              </w:rPr>
              <w:t>;</w:t>
            </w:r>
          </w:p>
          <w:p w:rsidR="00282A16" w:rsidRPr="00F47A35" w:rsidRDefault="00282A16" w:rsidP="00282A16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3.</w:t>
            </w:r>
            <w:r>
              <w:t xml:space="preserve"> </w:t>
            </w:r>
            <w:r w:rsidRPr="0073283B">
              <w:rPr>
                <w:b w:val="0"/>
                <w:sz w:val="22"/>
                <w:szCs w:val="22"/>
              </w:rPr>
              <w:t>Наличие документов, необходимых для пред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ставления государстве</w:t>
            </w:r>
            <w:r w:rsidRPr="0073283B">
              <w:rPr>
                <w:b w:val="0"/>
                <w:sz w:val="22"/>
                <w:szCs w:val="22"/>
              </w:rPr>
              <w:t>н</w:t>
            </w:r>
            <w:r w:rsidRPr="0073283B">
              <w:rPr>
                <w:b w:val="0"/>
                <w:sz w:val="22"/>
                <w:szCs w:val="22"/>
              </w:rPr>
              <w:t>ной услуги</w:t>
            </w:r>
            <w:r w:rsidRPr="00F47A35">
              <w:rPr>
                <w:b w:val="0"/>
                <w:sz w:val="22"/>
                <w:szCs w:val="22"/>
              </w:rPr>
              <w:t>;</w:t>
            </w:r>
          </w:p>
          <w:p w:rsidR="00282A16" w:rsidRPr="00F47A35" w:rsidRDefault="00282A16" w:rsidP="00282A16">
            <w:pPr>
              <w:pStyle w:val="42"/>
              <w:shd w:val="clear" w:color="auto" w:fill="auto"/>
              <w:spacing w:after="0" w:line="280" w:lineRule="exact"/>
              <w:rPr>
                <w:lang w:val="en-US"/>
              </w:rPr>
            </w:pPr>
            <w:r>
              <w:rPr>
                <w:b w:val="0"/>
                <w:sz w:val="22"/>
                <w:szCs w:val="22"/>
              </w:rPr>
              <w:t>4</w:t>
            </w:r>
            <w:r w:rsidRPr="0073283B">
              <w:rPr>
                <w:b w:val="0"/>
                <w:sz w:val="22"/>
                <w:szCs w:val="22"/>
              </w:rPr>
              <w:t>.</w:t>
            </w:r>
            <w:r w:rsidRPr="0073283B">
              <w:rPr>
                <w:b w:val="0"/>
                <w:sz w:val="22"/>
                <w:szCs w:val="22"/>
                <w:lang w:val="en-US"/>
              </w:rPr>
              <w:t xml:space="preserve"> </w:t>
            </w:r>
            <w:r>
              <w:rPr>
                <w:b w:val="0"/>
                <w:sz w:val="22"/>
                <w:szCs w:val="22"/>
              </w:rPr>
              <w:t xml:space="preserve">Наличие </w:t>
            </w:r>
            <w:r w:rsidRPr="0073283B">
              <w:rPr>
                <w:b w:val="0"/>
                <w:sz w:val="22"/>
                <w:szCs w:val="22"/>
              </w:rPr>
              <w:t>принтера</w:t>
            </w:r>
            <w:r>
              <w:rPr>
                <w:b w:val="0"/>
                <w:sz w:val="22"/>
                <w:szCs w:val="22"/>
              </w:rPr>
              <w:t>.</w:t>
            </w:r>
          </w:p>
        </w:tc>
        <w:tc>
          <w:tcPr>
            <w:tcW w:w="2125" w:type="dxa"/>
          </w:tcPr>
          <w:p w:rsidR="00282A16" w:rsidRDefault="00282A16" w:rsidP="00282A16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t>-</w:t>
            </w:r>
          </w:p>
        </w:tc>
      </w:tr>
      <w:tr w:rsidR="00131210" w:rsidTr="00DC7951">
        <w:tc>
          <w:tcPr>
            <w:tcW w:w="13684" w:type="dxa"/>
            <w:gridSpan w:val="7"/>
          </w:tcPr>
          <w:p w:rsidR="00131210" w:rsidRPr="00282A16" w:rsidRDefault="00131210" w:rsidP="00282A16">
            <w:pPr>
              <w:pStyle w:val="42"/>
              <w:shd w:val="clear" w:color="auto" w:fill="auto"/>
              <w:spacing w:after="184" w:line="280" w:lineRule="exact"/>
              <w:jc w:val="center"/>
            </w:pPr>
            <w:r>
              <w:rPr>
                <w:b w:val="0"/>
                <w:sz w:val="22"/>
                <w:szCs w:val="22"/>
              </w:rPr>
              <w:t>3.</w:t>
            </w:r>
            <w:r w:rsidRPr="0073283B">
              <w:rPr>
                <w:b w:val="0"/>
                <w:sz w:val="22"/>
                <w:szCs w:val="22"/>
              </w:rPr>
              <w:t xml:space="preserve">Выдача заявителю </w:t>
            </w:r>
            <w:r w:rsidR="00282A16">
              <w:rPr>
                <w:b w:val="0"/>
                <w:sz w:val="22"/>
                <w:szCs w:val="22"/>
              </w:rPr>
              <w:t>уведомления об аннулировании охотничьего билета</w:t>
            </w:r>
            <w:r w:rsidR="000769A8">
              <w:t xml:space="preserve"> </w:t>
            </w:r>
            <w:r w:rsidR="000769A8" w:rsidRPr="000769A8">
              <w:rPr>
                <w:b w:val="0"/>
                <w:sz w:val="22"/>
                <w:szCs w:val="22"/>
              </w:rPr>
              <w:t>единого федерального образца</w:t>
            </w:r>
          </w:p>
        </w:tc>
      </w:tr>
      <w:tr w:rsidR="00FF582A" w:rsidTr="0073283B">
        <w:tc>
          <w:tcPr>
            <w:tcW w:w="513" w:type="dxa"/>
          </w:tcPr>
          <w:p w:rsidR="00287938" w:rsidRPr="0073283B" w:rsidRDefault="00131210" w:rsidP="008377EA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1.</w:t>
            </w:r>
          </w:p>
        </w:tc>
        <w:tc>
          <w:tcPr>
            <w:tcW w:w="2028" w:type="dxa"/>
          </w:tcPr>
          <w:p w:rsidR="00287938" w:rsidRPr="0073283B" w:rsidRDefault="00287938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Выдача заявителю </w:t>
            </w:r>
            <w:r w:rsidR="000769A8" w:rsidRPr="000769A8">
              <w:rPr>
                <w:b w:val="0"/>
                <w:sz w:val="22"/>
                <w:szCs w:val="22"/>
              </w:rPr>
              <w:t xml:space="preserve">уведомления об аннулировании </w:t>
            </w:r>
            <w:r w:rsidR="000769A8" w:rsidRPr="000769A8">
              <w:rPr>
                <w:b w:val="0"/>
                <w:sz w:val="22"/>
                <w:szCs w:val="22"/>
              </w:rPr>
              <w:lastRenderedPageBreak/>
              <w:t>охотничьего бил</w:t>
            </w:r>
            <w:r w:rsidR="000769A8" w:rsidRPr="000769A8">
              <w:rPr>
                <w:b w:val="0"/>
                <w:sz w:val="22"/>
                <w:szCs w:val="22"/>
              </w:rPr>
              <w:t>е</w:t>
            </w:r>
            <w:r w:rsidR="000769A8" w:rsidRPr="000769A8">
              <w:rPr>
                <w:b w:val="0"/>
                <w:sz w:val="22"/>
                <w:szCs w:val="22"/>
              </w:rPr>
              <w:t>та единого фед</w:t>
            </w:r>
            <w:r w:rsidR="000769A8" w:rsidRPr="000769A8">
              <w:rPr>
                <w:b w:val="0"/>
                <w:sz w:val="22"/>
                <w:szCs w:val="22"/>
              </w:rPr>
              <w:t>е</w:t>
            </w:r>
            <w:r w:rsidR="000769A8" w:rsidRPr="000769A8">
              <w:rPr>
                <w:b w:val="0"/>
                <w:sz w:val="22"/>
                <w:szCs w:val="22"/>
              </w:rPr>
              <w:t>рального образца</w:t>
            </w:r>
          </w:p>
        </w:tc>
        <w:tc>
          <w:tcPr>
            <w:tcW w:w="2545" w:type="dxa"/>
          </w:tcPr>
          <w:p w:rsidR="00287938" w:rsidRPr="0073283B" w:rsidRDefault="00287938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 xml:space="preserve">1. </w:t>
            </w:r>
            <w:r w:rsidR="00B03BA4">
              <w:rPr>
                <w:b w:val="0"/>
                <w:sz w:val="22"/>
                <w:szCs w:val="22"/>
              </w:rPr>
              <w:t>И</w:t>
            </w:r>
            <w:r w:rsidR="00C15F7B" w:rsidRPr="0073283B">
              <w:rPr>
                <w:b w:val="0"/>
                <w:sz w:val="22"/>
                <w:szCs w:val="22"/>
              </w:rPr>
              <w:t>нформирование з</w:t>
            </w:r>
            <w:r w:rsidR="00C15F7B" w:rsidRPr="0073283B">
              <w:rPr>
                <w:b w:val="0"/>
                <w:sz w:val="22"/>
                <w:szCs w:val="22"/>
              </w:rPr>
              <w:t>а</w:t>
            </w:r>
            <w:r w:rsidR="00C15F7B" w:rsidRPr="0073283B">
              <w:rPr>
                <w:b w:val="0"/>
                <w:sz w:val="22"/>
                <w:szCs w:val="22"/>
              </w:rPr>
              <w:t>явителя</w:t>
            </w:r>
            <w:r w:rsidRPr="0073283B">
              <w:rPr>
                <w:b w:val="0"/>
                <w:sz w:val="22"/>
                <w:szCs w:val="22"/>
              </w:rPr>
              <w:t xml:space="preserve"> о необходим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сти возврата ранее в</w:t>
            </w:r>
            <w:r w:rsidRPr="0073283B">
              <w:rPr>
                <w:b w:val="0"/>
                <w:sz w:val="22"/>
                <w:szCs w:val="22"/>
              </w:rPr>
              <w:t>ы</w:t>
            </w:r>
            <w:r w:rsidRPr="0073283B">
              <w:rPr>
                <w:b w:val="0"/>
                <w:sz w:val="22"/>
                <w:szCs w:val="22"/>
              </w:rPr>
              <w:lastRenderedPageBreak/>
              <w:t xml:space="preserve">данного </w:t>
            </w:r>
            <w:r w:rsidR="000769A8" w:rsidRPr="000769A8">
              <w:rPr>
                <w:b w:val="0"/>
                <w:sz w:val="22"/>
                <w:szCs w:val="22"/>
              </w:rPr>
              <w:t>охотничьего билета единого фед</w:t>
            </w:r>
            <w:r w:rsidR="000769A8" w:rsidRPr="000769A8">
              <w:rPr>
                <w:b w:val="0"/>
                <w:sz w:val="22"/>
                <w:szCs w:val="22"/>
              </w:rPr>
              <w:t>е</w:t>
            </w:r>
            <w:r w:rsidR="000769A8" w:rsidRPr="000769A8">
              <w:rPr>
                <w:b w:val="0"/>
                <w:sz w:val="22"/>
                <w:szCs w:val="22"/>
              </w:rPr>
              <w:t>рального образца</w:t>
            </w:r>
            <w:r w:rsidRPr="0073283B">
              <w:rPr>
                <w:b w:val="0"/>
                <w:sz w:val="22"/>
                <w:szCs w:val="22"/>
              </w:rPr>
              <w:t>;</w:t>
            </w:r>
          </w:p>
          <w:p w:rsidR="00287938" w:rsidRPr="0073283B" w:rsidRDefault="00287938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2.</w:t>
            </w:r>
            <w:r w:rsidR="004B4826">
              <w:rPr>
                <w:b w:val="0"/>
                <w:sz w:val="22"/>
                <w:szCs w:val="22"/>
              </w:rPr>
              <w:t xml:space="preserve"> П</w:t>
            </w:r>
            <w:r w:rsidRPr="0073283B">
              <w:rPr>
                <w:b w:val="0"/>
                <w:sz w:val="22"/>
                <w:szCs w:val="22"/>
              </w:rPr>
              <w:t xml:space="preserve">одготовка </w:t>
            </w:r>
            <w:r w:rsidR="000769A8" w:rsidRPr="000769A8">
              <w:rPr>
                <w:b w:val="0"/>
                <w:sz w:val="22"/>
                <w:szCs w:val="22"/>
              </w:rPr>
              <w:t>уведо</w:t>
            </w:r>
            <w:r w:rsidR="000769A8" w:rsidRPr="000769A8">
              <w:rPr>
                <w:b w:val="0"/>
                <w:sz w:val="22"/>
                <w:szCs w:val="22"/>
              </w:rPr>
              <w:t>м</w:t>
            </w:r>
            <w:r w:rsidR="000769A8" w:rsidRPr="000769A8">
              <w:rPr>
                <w:b w:val="0"/>
                <w:sz w:val="22"/>
                <w:szCs w:val="22"/>
              </w:rPr>
              <w:t>ления об аннулировании охотничьего билета единого федерального образца</w:t>
            </w:r>
            <w:r w:rsidRPr="0073283B">
              <w:rPr>
                <w:b w:val="0"/>
                <w:sz w:val="22"/>
                <w:szCs w:val="22"/>
              </w:rPr>
              <w:t>;</w:t>
            </w:r>
          </w:p>
          <w:p w:rsidR="00287938" w:rsidRPr="0073283B" w:rsidRDefault="00BB759B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  <w:r w:rsidR="000769A8">
              <w:rPr>
                <w:b w:val="0"/>
                <w:sz w:val="22"/>
                <w:szCs w:val="22"/>
              </w:rPr>
              <w:t>.</w:t>
            </w:r>
            <w:r w:rsidR="004B4826">
              <w:rPr>
                <w:b w:val="0"/>
                <w:sz w:val="22"/>
                <w:szCs w:val="22"/>
              </w:rPr>
              <w:t xml:space="preserve"> О</w:t>
            </w:r>
            <w:r w:rsidR="000769A8">
              <w:rPr>
                <w:b w:val="0"/>
                <w:sz w:val="22"/>
                <w:szCs w:val="22"/>
              </w:rPr>
              <w:t xml:space="preserve">тметка в </w:t>
            </w:r>
            <w:proofErr w:type="spellStart"/>
            <w:r w:rsidR="000769A8">
              <w:rPr>
                <w:b w:val="0"/>
                <w:sz w:val="22"/>
                <w:szCs w:val="22"/>
              </w:rPr>
              <w:t>охотхозя</w:t>
            </w:r>
            <w:r w:rsidR="000769A8">
              <w:rPr>
                <w:b w:val="0"/>
                <w:sz w:val="22"/>
                <w:szCs w:val="22"/>
              </w:rPr>
              <w:t>й</w:t>
            </w:r>
            <w:r w:rsidR="000769A8">
              <w:rPr>
                <w:b w:val="0"/>
                <w:sz w:val="22"/>
                <w:szCs w:val="22"/>
              </w:rPr>
              <w:t>ственном</w:t>
            </w:r>
            <w:proofErr w:type="spellEnd"/>
            <w:r w:rsidR="000769A8">
              <w:rPr>
                <w:b w:val="0"/>
                <w:sz w:val="22"/>
                <w:szCs w:val="22"/>
              </w:rPr>
              <w:t xml:space="preserve"> реестре об аннулировании ранее выданного охотничьего билета</w:t>
            </w:r>
            <w:r w:rsidR="000769A8">
              <w:t xml:space="preserve"> </w:t>
            </w:r>
            <w:r w:rsidR="000769A8" w:rsidRPr="000769A8">
              <w:rPr>
                <w:b w:val="0"/>
                <w:sz w:val="22"/>
                <w:szCs w:val="22"/>
              </w:rPr>
              <w:t>единого фед</w:t>
            </w:r>
            <w:r w:rsidR="000769A8" w:rsidRPr="000769A8">
              <w:rPr>
                <w:b w:val="0"/>
                <w:sz w:val="22"/>
                <w:szCs w:val="22"/>
              </w:rPr>
              <w:t>е</w:t>
            </w:r>
            <w:r w:rsidR="000769A8" w:rsidRPr="000769A8">
              <w:rPr>
                <w:b w:val="0"/>
                <w:sz w:val="22"/>
                <w:szCs w:val="22"/>
              </w:rPr>
              <w:t>рального образца</w:t>
            </w:r>
            <w:r w:rsidR="000769A8">
              <w:rPr>
                <w:b w:val="0"/>
                <w:sz w:val="22"/>
                <w:szCs w:val="22"/>
              </w:rPr>
              <w:t xml:space="preserve"> </w:t>
            </w:r>
          </w:p>
          <w:p w:rsidR="00287938" w:rsidRPr="0073283B" w:rsidRDefault="00BB759B" w:rsidP="000769A8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  <w:r w:rsidR="00287938" w:rsidRPr="0073283B">
              <w:rPr>
                <w:b w:val="0"/>
                <w:sz w:val="22"/>
                <w:szCs w:val="22"/>
              </w:rPr>
              <w:t xml:space="preserve">. </w:t>
            </w:r>
            <w:r w:rsidR="004B4826" w:rsidRPr="004B4826">
              <w:rPr>
                <w:b w:val="0"/>
                <w:sz w:val="22"/>
                <w:szCs w:val="22"/>
              </w:rPr>
              <w:t>Выдача заявителю уведомления об анн</w:t>
            </w:r>
            <w:r w:rsidR="004B4826" w:rsidRPr="004B4826">
              <w:rPr>
                <w:b w:val="0"/>
                <w:sz w:val="22"/>
                <w:szCs w:val="22"/>
              </w:rPr>
              <w:t>у</w:t>
            </w:r>
            <w:r w:rsidR="004B4826" w:rsidRPr="004B4826">
              <w:rPr>
                <w:b w:val="0"/>
                <w:sz w:val="22"/>
                <w:szCs w:val="22"/>
              </w:rPr>
              <w:t>лировании охотничьего билета единого фед</w:t>
            </w:r>
            <w:r w:rsidR="004B4826" w:rsidRPr="004B4826">
              <w:rPr>
                <w:b w:val="0"/>
                <w:sz w:val="22"/>
                <w:szCs w:val="22"/>
              </w:rPr>
              <w:t>е</w:t>
            </w:r>
            <w:r w:rsidR="004B4826" w:rsidRPr="004B4826">
              <w:rPr>
                <w:b w:val="0"/>
                <w:sz w:val="22"/>
                <w:szCs w:val="22"/>
              </w:rPr>
              <w:t>рального образца</w:t>
            </w:r>
            <w:r w:rsidR="00287938" w:rsidRPr="0073283B">
              <w:rPr>
                <w:b w:val="0"/>
                <w:sz w:val="22"/>
                <w:szCs w:val="22"/>
              </w:rPr>
              <w:t xml:space="preserve"> при личном обращении или направление заказным почтовым отправлением с уведомлением.</w:t>
            </w:r>
          </w:p>
        </w:tc>
        <w:tc>
          <w:tcPr>
            <w:tcW w:w="1864" w:type="dxa"/>
          </w:tcPr>
          <w:p w:rsidR="00287938" w:rsidRPr="0073283B" w:rsidRDefault="00272573" w:rsidP="0073283B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lastRenderedPageBreak/>
              <w:t xml:space="preserve">не более </w:t>
            </w:r>
            <w:r w:rsidR="004B4826">
              <w:rPr>
                <w:b w:val="0"/>
                <w:sz w:val="22"/>
                <w:szCs w:val="22"/>
              </w:rPr>
              <w:t>5</w:t>
            </w:r>
            <w:r w:rsidR="00BB759B" w:rsidRPr="0073283B">
              <w:rPr>
                <w:b w:val="0"/>
                <w:sz w:val="22"/>
                <w:szCs w:val="22"/>
              </w:rPr>
              <w:t xml:space="preserve"> </w:t>
            </w:r>
            <w:r w:rsidRPr="0073283B">
              <w:rPr>
                <w:b w:val="0"/>
                <w:sz w:val="22"/>
                <w:szCs w:val="22"/>
              </w:rPr>
              <w:t>раб</w:t>
            </w:r>
            <w:r w:rsidRPr="0073283B"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>чих дней</w:t>
            </w:r>
            <w:r w:rsidR="00BB759B" w:rsidRPr="0073283B">
              <w:rPr>
                <w:b w:val="0"/>
                <w:sz w:val="22"/>
                <w:szCs w:val="22"/>
              </w:rPr>
              <w:t xml:space="preserve"> </w:t>
            </w:r>
          </w:p>
        </w:tc>
        <w:tc>
          <w:tcPr>
            <w:tcW w:w="1914" w:type="dxa"/>
          </w:tcPr>
          <w:p w:rsidR="00287938" w:rsidRPr="0073283B" w:rsidRDefault="00BB759B" w:rsidP="004B4826">
            <w:pPr>
              <w:pStyle w:val="42"/>
              <w:shd w:val="clear" w:color="auto" w:fill="auto"/>
              <w:spacing w:after="184" w:line="280" w:lineRule="exact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 xml:space="preserve">Должностное лицо </w:t>
            </w:r>
            <w:r w:rsidR="004B4826">
              <w:rPr>
                <w:b w:val="0"/>
                <w:sz w:val="22"/>
                <w:szCs w:val="22"/>
              </w:rPr>
              <w:t>службы</w:t>
            </w:r>
            <w:r w:rsidRPr="0073283B">
              <w:rPr>
                <w:b w:val="0"/>
                <w:sz w:val="22"/>
                <w:szCs w:val="22"/>
              </w:rPr>
              <w:t xml:space="preserve">, ответственное за </w:t>
            </w:r>
            <w:r w:rsidRPr="0073283B">
              <w:rPr>
                <w:b w:val="0"/>
                <w:sz w:val="22"/>
                <w:szCs w:val="22"/>
              </w:rPr>
              <w:lastRenderedPageBreak/>
              <w:t>предоставление государственной услуги</w:t>
            </w:r>
          </w:p>
        </w:tc>
        <w:tc>
          <w:tcPr>
            <w:tcW w:w="2695" w:type="dxa"/>
          </w:tcPr>
          <w:p w:rsidR="00B03BA4" w:rsidRDefault="004B4826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lastRenderedPageBreak/>
              <w:t>1. Н</w:t>
            </w:r>
            <w:r w:rsidR="00B03BA4" w:rsidRPr="00B03BA4">
              <w:rPr>
                <w:b w:val="0"/>
                <w:sz w:val="22"/>
                <w:szCs w:val="22"/>
              </w:rPr>
              <w:t xml:space="preserve">аличие бланка </w:t>
            </w:r>
            <w:r>
              <w:rPr>
                <w:b w:val="0"/>
                <w:sz w:val="22"/>
                <w:szCs w:val="22"/>
              </w:rPr>
              <w:t>письма</w:t>
            </w:r>
          </w:p>
          <w:p w:rsidR="00BB759B" w:rsidRPr="00B03BA4" w:rsidRDefault="00B03BA4" w:rsidP="0073283B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2</w:t>
            </w:r>
            <w:r w:rsidR="00BB759B" w:rsidRPr="0073283B">
              <w:rPr>
                <w:b w:val="0"/>
                <w:sz w:val="22"/>
                <w:szCs w:val="22"/>
              </w:rPr>
              <w:t xml:space="preserve">. </w:t>
            </w:r>
            <w:r w:rsidR="004B4826">
              <w:rPr>
                <w:b w:val="0"/>
                <w:sz w:val="22"/>
                <w:szCs w:val="22"/>
              </w:rPr>
              <w:t>Н</w:t>
            </w:r>
            <w:r w:rsidR="00BB759B" w:rsidRPr="00B03BA4">
              <w:rPr>
                <w:b w:val="0"/>
                <w:sz w:val="22"/>
                <w:szCs w:val="22"/>
              </w:rPr>
              <w:t>аличие компьютера, принтера;</w:t>
            </w:r>
          </w:p>
          <w:p w:rsidR="00BB759B" w:rsidRPr="0073283B" w:rsidRDefault="00B03BA4" w:rsidP="00BB759B">
            <w:pPr>
              <w:pStyle w:val="ConsPlusNormal"/>
              <w:rPr>
                <w:rFonts w:ascii="Times New Roman" w:hAnsi="Times New Roman" w:cs="Times New Roman"/>
                <w:bCs/>
                <w:szCs w:val="22"/>
              </w:rPr>
            </w:pPr>
            <w:r>
              <w:rPr>
                <w:rFonts w:ascii="Times New Roman" w:hAnsi="Times New Roman" w:cs="Times New Roman"/>
                <w:bCs/>
                <w:szCs w:val="22"/>
              </w:rPr>
              <w:lastRenderedPageBreak/>
              <w:t>3</w:t>
            </w:r>
            <w:r w:rsidR="004B4826">
              <w:rPr>
                <w:rFonts w:ascii="Times New Roman" w:hAnsi="Times New Roman" w:cs="Times New Roman"/>
                <w:bCs/>
                <w:szCs w:val="22"/>
              </w:rPr>
              <w:t>. Т</w:t>
            </w:r>
            <w:r w:rsidR="00BB759B" w:rsidRPr="0073283B">
              <w:rPr>
                <w:rFonts w:ascii="Times New Roman" w:hAnsi="Times New Roman" w:cs="Times New Roman"/>
                <w:bCs/>
                <w:szCs w:val="22"/>
              </w:rPr>
              <w:t>елефон;</w:t>
            </w:r>
          </w:p>
          <w:p w:rsidR="00BB759B" w:rsidRPr="0073283B" w:rsidRDefault="00BB759B" w:rsidP="0073283B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наличие контактных данных заявителя</w:t>
            </w:r>
          </w:p>
          <w:p w:rsidR="00287938" w:rsidRPr="0073283B" w:rsidRDefault="00287938" w:rsidP="004B4826">
            <w:pPr>
              <w:pStyle w:val="42"/>
              <w:shd w:val="clear" w:color="auto" w:fill="auto"/>
              <w:spacing w:after="0" w:line="240" w:lineRule="auto"/>
              <w:rPr>
                <w:b w:val="0"/>
                <w:sz w:val="22"/>
                <w:szCs w:val="22"/>
              </w:rPr>
            </w:pPr>
          </w:p>
        </w:tc>
        <w:tc>
          <w:tcPr>
            <w:tcW w:w="2125" w:type="dxa"/>
          </w:tcPr>
          <w:p w:rsidR="00287938" w:rsidRPr="00B03BA4" w:rsidRDefault="00B03BA4" w:rsidP="00B03BA4">
            <w:pPr>
              <w:pStyle w:val="42"/>
              <w:shd w:val="clear" w:color="auto" w:fill="auto"/>
              <w:spacing w:after="184" w:line="280" w:lineRule="exact"/>
              <w:jc w:val="center"/>
              <w:rPr>
                <w:b w:val="0"/>
                <w:sz w:val="22"/>
                <w:szCs w:val="22"/>
              </w:rPr>
            </w:pPr>
            <w:r w:rsidRPr="00B03BA4">
              <w:rPr>
                <w:b w:val="0"/>
                <w:sz w:val="22"/>
                <w:szCs w:val="22"/>
              </w:rPr>
              <w:lastRenderedPageBreak/>
              <w:t>-</w:t>
            </w:r>
          </w:p>
        </w:tc>
      </w:tr>
    </w:tbl>
    <w:p w:rsidR="00DC1483" w:rsidRDefault="00DC1483" w:rsidP="00CC2492">
      <w:pPr>
        <w:pStyle w:val="42"/>
        <w:shd w:val="clear" w:color="auto" w:fill="auto"/>
        <w:spacing w:after="184" w:line="280" w:lineRule="exact"/>
        <w:sectPr w:rsidR="00DC1483" w:rsidSect="00052E82">
          <w:type w:val="nextColumn"/>
          <w:pgSz w:w="16837" w:h="11905" w:orient="landscape"/>
          <w:pgMar w:top="1134" w:right="851" w:bottom="1134" w:left="1418" w:header="0" w:footer="6" w:gutter="0"/>
          <w:pgNumType w:start="35"/>
          <w:cols w:space="720"/>
          <w:noEndnote/>
          <w:docGrid w:linePitch="360"/>
        </w:sectPr>
      </w:pPr>
    </w:p>
    <w:p w:rsidR="00535754" w:rsidRDefault="00535754" w:rsidP="00CC2492">
      <w:pPr>
        <w:rPr>
          <w:color w:val="auto"/>
          <w:sz w:val="2"/>
          <w:szCs w:val="2"/>
        </w:rPr>
      </w:pPr>
    </w:p>
    <w:p w:rsidR="00535754" w:rsidRDefault="00535754" w:rsidP="00CC2492">
      <w:pPr>
        <w:pStyle w:val="42"/>
        <w:shd w:val="clear" w:color="auto" w:fill="auto"/>
        <w:spacing w:after="0" w:line="240" w:lineRule="auto"/>
      </w:pPr>
      <w:r>
        <w:t>Раздел 8. «Особенности предоставления «</w:t>
      </w:r>
      <w:proofErr w:type="spellStart"/>
      <w:r>
        <w:t>подуслуги</w:t>
      </w:r>
      <w:proofErr w:type="spellEnd"/>
      <w:r>
        <w:t>» в электронной форме»</w:t>
      </w:r>
    </w:p>
    <w:p w:rsidR="0027130A" w:rsidRDefault="0027130A" w:rsidP="00CC2492">
      <w:pPr>
        <w:pStyle w:val="42"/>
        <w:shd w:val="clear" w:color="auto" w:fill="auto"/>
        <w:spacing w:after="0" w:line="240" w:lineRule="auto"/>
      </w:pPr>
    </w:p>
    <w:tbl>
      <w:tblPr>
        <w:tblW w:w="14744" w:type="dxa"/>
        <w:tblInd w:w="4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84"/>
        <w:gridCol w:w="2037"/>
        <w:gridCol w:w="1833"/>
        <w:gridCol w:w="2105"/>
        <w:gridCol w:w="2117"/>
        <w:gridCol w:w="2130"/>
        <w:gridCol w:w="2038"/>
      </w:tblGrid>
      <w:tr w:rsidR="00CD5C55" w:rsidTr="00EE51E7">
        <w:tc>
          <w:tcPr>
            <w:tcW w:w="2484" w:type="dxa"/>
            <w:vAlign w:val="center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получения 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явителем информации о сроках и порядке предоставления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037" w:type="dxa"/>
            <w:vAlign w:val="center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записи на прием в орган, МФЦ для подачи запроса о пред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ставлении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1833" w:type="dxa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</w:p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форм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рования запроса о предоставл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нии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105" w:type="dxa"/>
            <w:vAlign w:val="center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приема и регистрации орг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ном, предоставл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я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ющим услугу, з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проса 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 предоста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лении «</w:t>
            </w:r>
            <w:proofErr w:type="spellStart"/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» 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 иных документов, необходимых для предоставления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117" w:type="dxa"/>
            <w:vAlign w:val="center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Способ оплаты государственной пошлины 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за пред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ставление «</w:t>
            </w:r>
            <w:proofErr w:type="spellStart"/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услуги</w:t>
            </w:r>
            <w:proofErr w:type="spellEnd"/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» 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 xml:space="preserve">или 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и уплаты иных пл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тежей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, взимаем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ых в соответствии с з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а</w:t>
            </w:r>
            <w:r w:rsidR="007C2CB0"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конодательством РФ</w:t>
            </w:r>
          </w:p>
        </w:tc>
        <w:tc>
          <w:tcPr>
            <w:tcW w:w="2130" w:type="dxa"/>
            <w:vAlign w:val="center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получения сведений о ходе выполнения запроса о предоставлении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  <w:tc>
          <w:tcPr>
            <w:tcW w:w="2038" w:type="dxa"/>
            <w:vAlign w:val="center"/>
          </w:tcPr>
          <w:p w:rsidR="00F03482" w:rsidRPr="0073283B" w:rsidRDefault="00F03482" w:rsidP="0073283B">
            <w:pPr>
              <w:pStyle w:val="81"/>
              <w:shd w:val="clear" w:color="auto" w:fill="auto"/>
              <w:spacing w:line="240" w:lineRule="auto"/>
              <w:jc w:val="center"/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</w:pP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Способ подачи жалобы на нар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шение порядка предоставления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 и д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судебного (внес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у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дебного) обжал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о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вания решений и действий (безде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й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ствия) органа в процессе получ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е</w:t>
            </w:r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ния «</w:t>
            </w:r>
            <w:proofErr w:type="spellStart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подуслуги</w:t>
            </w:r>
            <w:proofErr w:type="spellEnd"/>
            <w:r w:rsidRPr="0073283B">
              <w:rPr>
                <w:rFonts w:ascii="Times New Roman" w:hAnsi="Times New Roman" w:cs="Times New Roman"/>
                <w:b w:val="0"/>
                <w:noProof w:val="0"/>
                <w:sz w:val="22"/>
                <w:szCs w:val="22"/>
              </w:rPr>
              <w:t>»</w:t>
            </w:r>
          </w:p>
        </w:tc>
      </w:tr>
      <w:tr w:rsidR="00CD5C55" w:rsidTr="00EE51E7">
        <w:tc>
          <w:tcPr>
            <w:tcW w:w="2484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1</w:t>
            </w:r>
          </w:p>
        </w:tc>
        <w:tc>
          <w:tcPr>
            <w:tcW w:w="2037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2</w:t>
            </w:r>
          </w:p>
        </w:tc>
        <w:tc>
          <w:tcPr>
            <w:tcW w:w="1833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3</w:t>
            </w:r>
          </w:p>
        </w:tc>
        <w:tc>
          <w:tcPr>
            <w:tcW w:w="2105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4</w:t>
            </w:r>
          </w:p>
        </w:tc>
        <w:tc>
          <w:tcPr>
            <w:tcW w:w="2117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5</w:t>
            </w:r>
          </w:p>
        </w:tc>
        <w:tc>
          <w:tcPr>
            <w:tcW w:w="2130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6</w:t>
            </w:r>
          </w:p>
        </w:tc>
        <w:tc>
          <w:tcPr>
            <w:tcW w:w="2038" w:type="dxa"/>
          </w:tcPr>
          <w:p w:rsidR="00F03482" w:rsidRPr="0073283B" w:rsidRDefault="00F03482" w:rsidP="0073283B">
            <w:pPr>
              <w:pStyle w:val="42"/>
              <w:shd w:val="clear" w:color="auto" w:fill="auto"/>
              <w:spacing w:after="0" w:line="240" w:lineRule="auto"/>
              <w:jc w:val="center"/>
              <w:rPr>
                <w:b w:val="0"/>
                <w:sz w:val="22"/>
                <w:szCs w:val="22"/>
              </w:rPr>
            </w:pPr>
            <w:r w:rsidRPr="0073283B">
              <w:rPr>
                <w:b w:val="0"/>
                <w:sz w:val="22"/>
                <w:szCs w:val="22"/>
              </w:rPr>
              <w:t>7</w:t>
            </w:r>
          </w:p>
        </w:tc>
      </w:tr>
      <w:tr w:rsidR="00F03482" w:rsidRPr="0073283B" w:rsidTr="0073283B">
        <w:tc>
          <w:tcPr>
            <w:tcW w:w="14744" w:type="dxa"/>
            <w:gridSpan w:val="7"/>
          </w:tcPr>
          <w:p w:rsidR="00F03482" w:rsidRDefault="004B482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>
              <w:rPr>
                <w:b w:val="0"/>
                <w:sz w:val="22"/>
                <w:szCs w:val="22"/>
              </w:rPr>
              <w:t xml:space="preserve">1. </w:t>
            </w:r>
            <w:r w:rsidRPr="0073283B">
              <w:rPr>
                <w:b w:val="0"/>
                <w:sz w:val="22"/>
                <w:szCs w:val="22"/>
              </w:rPr>
              <w:t xml:space="preserve">Выдача </w:t>
            </w:r>
            <w:r>
              <w:rPr>
                <w:b w:val="0"/>
                <w:sz w:val="22"/>
                <w:szCs w:val="22"/>
              </w:rPr>
              <w:t>охотничьего билета единого федерального образца</w:t>
            </w:r>
          </w:p>
        </w:tc>
      </w:tr>
      <w:tr w:rsidR="00CD5C55" w:rsidRPr="00EE51E7" w:rsidTr="00EE51E7">
        <w:tc>
          <w:tcPr>
            <w:tcW w:w="2484" w:type="dxa"/>
          </w:tcPr>
          <w:p w:rsidR="00EE51E7" w:rsidRPr="00EE51E7" w:rsidRDefault="00EE51E7" w:rsidP="00EE51E7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1.Региональный портал государственных и муниципальных услуг</w:t>
            </w:r>
            <w:r w:rsidR="00715369">
              <w:rPr>
                <w:b w:val="0"/>
                <w:sz w:val="22"/>
                <w:szCs w:val="22"/>
              </w:rPr>
              <w:t xml:space="preserve"> (функций) А</w:t>
            </w:r>
            <w:r>
              <w:rPr>
                <w:b w:val="0"/>
                <w:sz w:val="22"/>
                <w:szCs w:val="22"/>
              </w:rPr>
              <w:t>страха</w:t>
            </w:r>
            <w:r>
              <w:rPr>
                <w:b w:val="0"/>
                <w:sz w:val="22"/>
                <w:szCs w:val="22"/>
              </w:rPr>
              <w:t>н</w:t>
            </w:r>
            <w:r>
              <w:rPr>
                <w:b w:val="0"/>
                <w:sz w:val="22"/>
                <w:szCs w:val="22"/>
              </w:rPr>
              <w:t xml:space="preserve">ской области </w:t>
            </w:r>
            <w:r w:rsidRPr="00EE51E7">
              <w:rPr>
                <w:b w:val="0"/>
                <w:sz w:val="22"/>
                <w:szCs w:val="22"/>
              </w:rPr>
              <w:t>www.gosuslugi.astrobl.ru</w:t>
            </w:r>
          </w:p>
          <w:p w:rsidR="00EE51E7" w:rsidRPr="006603C9" w:rsidRDefault="00EE51E7" w:rsidP="00EE51E7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6603C9">
              <w:rPr>
                <w:b w:val="0"/>
                <w:sz w:val="22"/>
                <w:szCs w:val="22"/>
              </w:rPr>
              <w:t>2.Единый портал гос</w:t>
            </w:r>
            <w:r w:rsidRPr="006603C9">
              <w:rPr>
                <w:b w:val="0"/>
                <w:sz w:val="22"/>
                <w:szCs w:val="22"/>
              </w:rPr>
              <w:t>у</w:t>
            </w:r>
            <w:r w:rsidRPr="006603C9">
              <w:rPr>
                <w:b w:val="0"/>
                <w:sz w:val="22"/>
                <w:szCs w:val="22"/>
              </w:rPr>
              <w:t>дарственных услуг</w:t>
            </w:r>
          </w:p>
          <w:p w:rsidR="00EE51E7" w:rsidRPr="00EE51E7" w:rsidRDefault="00027FF9" w:rsidP="00EE51E7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hyperlink r:id="rId23" w:history="1">
              <w:r w:rsidR="00EE51E7" w:rsidRPr="006603C9">
                <w:rPr>
                  <w:rStyle w:val="a3"/>
                  <w:b w:val="0"/>
                  <w:sz w:val="22"/>
                  <w:szCs w:val="22"/>
                </w:rPr>
                <w:t>www.gosuslugi.ru</w:t>
              </w:r>
            </w:hyperlink>
          </w:p>
          <w:p w:rsidR="00F03482" w:rsidRPr="00832F6B" w:rsidRDefault="00EE51E7" w:rsidP="0064321D">
            <w:pPr>
              <w:pStyle w:val="42"/>
              <w:shd w:val="clear" w:color="auto" w:fill="auto"/>
              <w:spacing w:after="0" w:line="280" w:lineRule="exact"/>
            </w:pPr>
            <w:r>
              <w:rPr>
                <w:b w:val="0"/>
                <w:sz w:val="22"/>
                <w:szCs w:val="22"/>
              </w:rPr>
              <w:t>3</w:t>
            </w:r>
            <w:r w:rsidR="00F03482" w:rsidRPr="0073283B">
              <w:rPr>
                <w:b w:val="0"/>
                <w:sz w:val="22"/>
                <w:szCs w:val="22"/>
              </w:rPr>
              <w:t>.</w:t>
            </w:r>
            <w:r w:rsidR="00F03482" w:rsidRPr="00110F0B">
              <w:t xml:space="preserve"> </w:t>
            </w:r>
            <w:r>
              <w:rPr>
                <w:b w:val="0"/>
                <w:sz w:val="22"/>
                <w:szCs w:val="22"/>
              </w:rPr>
              <w:t>О</w:t>
            </w:r>
            <w:r w:rsidR="00F03482" w:rsidRPr="0073283B">
              <w:rPr>
                <w:b w:val="0"/>
                <w:sz w:val="22"/>
                <w:szCs w:val="22"/>
              </w:rPr>
              <w:t xml:space="preserve">фициальный сайт </w:t>
            </w:r>
            <w:r w:rsidR="0064321D">
              <w:rPr>
                <w:b w:val="0"/>
                <w:sz w:val="22"/>
                <w:szCs w:val="22"/>
              </w:rPr>
              <w:t>службы</w:t>
            </w:r>
            <w:r w:rsidR="00F03482" w:rsidRPr="0073283B">
              <w:rPr>
                <w:b w:val="0"/>
                <w:sz w:val="22"/>
                <w:szCs w:val="22"/>
              </w:rPr>
              <w:t xml:space="preserve"> </w:t>
            </w:r>
          </w:p>
        </w:tc>
        <w:tc>
          <w:tcPr>
            <w:tcW w:w="2037" w:type="dxa"/>
          </w:tcPr>
          <w:p w:rsidR="00390593" w:rsidRPr="0073283B" w:rsidRDefault="00EE51E7" w:rsidP="0073283B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http://mfc.astrobl.ru/</w:t>
            </w:r>
          </w:p>
          <w:p w:rsidR="00F03482" w:rsidRPr="003210C1" w:rsidRDefault="00F03482" w:rsidP="0073283B">
            <w:pPr>
              <w:pStyle w:val="42"/>
              <w:shd w:val="clear" w:color="auto" w:fill="auto"/>
              <w:spacing w:after="244" w:line="280" w:lineRule="exact"/>
              <w:jc w:val="center"/>
            </w:pPr>
          </w:p>
        </w:tc>
        <w:tc>
          <w:tcPr>
            <w:tcW w:w="1833" w:type="dxa"/>
          </w:tcPr>
          <w:p w:rsidR="00F03482" w:rsidRPr="0073283B" w:rsidRDefault="00EE51E7" w:rsidP="0073283B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Ч</w:t>
            </w:r>
            <w:r w:rsidR="00390593" w:rsidRPr="0073283B">
              <w:rPr>
                <w:b w:val="0"/>
                <w:sz w:val="22"/>
                <w:szCs w:val="22"/>
              </w:rPr>
              <w:t>ерез экранную форму на рег</w:t>
            </w:r>
            <w:r w:rsidR="00390593" w:rsidRPr="0073283B">
              <w:rPr>
                <w:b w:val="0"/>
                <w:sz w:val="22"/>
                <w:szCs w:val="22"/>
              </w:rPr>
              <w:t>и</w:t>
            </w:r>
            <w:r w:rsidR="00390593" w:rsidRPr="0073283B">
              <w:rPr>
                <w:b w:val="0"/>
                <w:sz w:val="22"/>
                <w:szCs w:val="22"/>
              </w:rPr>
              <w:t>ональном по</w:t>
            </w:r>
            <w:r w:rsidR="00390593" w:rsidRPr="0073283B">
              <w:rPr>
                <w:b w:val="0"/>
                <w:sz w:val="22"/>
                <w:szCs w:val="22"/>
              </w:rPr>
              <w:t>р</w:t>
            </w:r>
            <w:r w:rsidR="00390593" w:rsidRPr="0073283B">
              <w:rPr>
                <w:b w:val="0"/>
                <w:sz w:val="22"/>
                <w:szCs w:val="22"/>
              </w:rPr>
              <w:t>тале госуда</w:t>
            </w:r>
            <w:r w:rsidR="00390593" w:rsidRPr="0073283B">
              <w:rPr>
                <w:b w:val="0"/>
                <w:sz w:val="22"/>
                <w:szCs w:val="22"/>
              </w:rPr>
              <w:t>р</w:t>
            </w:r>
            <w:r w:rsidR="00390593" w:rsidRPr="0073283B">
              <w:rPr>
                <w:b w:val="0"/>
                <w:sz w:val="22"/>
                <w:szCs w:val="22"/>
              </w:rPr>
              <w:t>ственных услуг</w:t>
            </w:r>
          </w:p>
        </w:tc>
        <w:tc>
          <w:tcPr>
            <w:tcW w:w="2105" w:type="dxa"/>
          </w:tcPr>
          <w:p w:rsidR="00F03482" w:rsidRPr="0073283B" w:rsidRDefault="0064321D" w:rsidP="0064321D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</w:p>
          <w:p w:rsidR="00F03482" w:rsidRPr="0073283B" w:rsidRDefault="00F03482" w:rsidP="0064321D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</w:p>
        </w:tc>
        <w:tc>
          <w:tcPr>
            <w:tcW w:w="2117" w:type="dxa"/>
          </w:tcPr>
          <w:p w:rsidR="00F03482" w:rsidRDefault="0064321D" w:rsidP="0064321D">
            <w:pPr>
              <w:pStyle w:val="42"/>
              <w:shd w:val="clear" w:color="auto" w:fill="auto"/>
              <w:spacing w:after="244" w:line="280" w:lineRule="exact"/>
              <w:jc w:val="center"/>
            </w:pPr>
            <w:r>
              <w:rPr>
                <w:b w:val="0"/>
                <w:sz w:val="22"/>
                <w:szCs w:val="22"/>
              </w:rPr>
              <w:t>-</w:t>
            </w:r>
          </w:p>
        </w:tc>
        <w:tc>
          <w:tcPr>
            <w:tcW w:w="2130" w:type="dxa"/>
          </w:tcPr>
          <w:p w:rsidR="00F03482" w:rsidRPr="0073283B" w:rsidRDefault="00EE51E7" w:rsidP="004B4826">
            <w:pPr>
              <w:pStyle w:val="42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 xml:space="preserve">Личный кабинет заявителя </w:t>
            </w:r>
          </w:p>
        </w:tc>
        <w:tc>
          <w:tcPr>
            <w:tcW w:w="2038" w:type="dxa"/>
          </w:tcPr>
          <w:p w:rsidR="00835CAE" w:rsidRPr="00835CAE" w:rsidRDefault="00835CAE" w:rsidP="00303E20">
            <w:pPr>
              <w:pStyle w:val="42"/>
              <w:shd w:val="clear" w:color="auto" w:fill="auto"/>
              <w:spacing w:after="0" w:line="280" w:lineRule="exact"/>
              <w:rPr>
                <w:sz w:val="22"/>
                <w:szCs w:val="22"/>
              </w:rPr>
            </w:pPr>
            <w:r w:rsidRPr="00835CAE">
              <w:rPr>
                <w:b w:val="0"/>
                <w:sz w:val="22"/>
                <w:szCs w:val="22"/>
              </w:rPr>
              <w:t>1.личное  обращ</w:t>
            </w:r>
            <w:r w:rsidRPr="00835CAE">
              <w:rPr>
                <w:b w:val="0"/>
                <w:sz w:val="22"/>
                <w:szCs w:val="22"/>
              </w:rPr>
              <w:t>е</w:t>
            </w:r>
            <w:r w:rsidRPr="00835CAE">
              <w:rPr>
                <w:b w:val="0"/>
                <w:sz w:val="22"/>
                <w:szCs w:val="22"/>
              </w:rPr>
              <w:t xml:space="preserve">ние в </w:t>
            </w:r>
            <w:r w:rsidR="004B4826">
              <w:rPr>
                <w:b w:val="0"/>
                <w:sz w:val="22"/>
                <w:szCs w:val="22"/>
              </w:rPr>
              <w:t>службу</w:t>
            </w:r>
            <w:r w:rsidRPr="00835CAE">
              <w:rPr>
                <w:b w:val="0"/>
                <w:sz w:val="22"/>
                <w:szCs w:val="22"/>
              </w:rPr>
              <w:t xml:space="preserve"> или МФЦ</w:t>
            </w:r>
            <w:r w:rsidRPr="00835CAE">
              <w:rPr>
                <w:sz w:val="22"/>
                <w:szCs w:val="22"/>
              </w:rPr>
              <w:t xml:space="preserve">; </w:t>
            </w:r>
          </w:p>
          <w:p w:rsidR="00835CAE" w:rsidRPr="00835CAE" w:rsidRDefault="00835CAE" w:rsidP="00303E2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835CAE">
              <w:rPr>
                <w:b w:val="0"/>
                <w:sz w:val="22"/>
                <w:szCs w:val="22"/>
              </w:rPr>
              <w:t xml:space="preserve">2.посредством </w:t>
            </w:r>
            <w:r w:rsidR="0064321D">
              <w:rPr>
                <w:b w:val="0"/>
                <w:sz w:val="22"/>
                <w:szCs w:val="22"/>
              </w:rPr>
              <w:t xml:space="preserve">ЕПГУ или </w:t>
            </w:r>
            <w:r w:rsidRPr="00835CAE">
              <w:rPr>
                <w:b w:val="0"/>
                <w:sz w:val="22"/>
                <w:szCs w:val="22"/>
              </w:rPr>
              <w:t>РПГУ;</w:t>
            </w:r>
          </w:p>
          <w:p w:rsidR="00F03482" w:rsidRPr="00EE51E7" w:rsidRDefault="00303E20" w:rsidP="0064321D">
            <w:pPr>
              <w:pStyle w:val="42"/>
              <w:shd w:val="clear" w:color="auto" w:fill="auto"/>
              <w:spacing w:after="0" w:line="280" w:lineRule="exact"/>
              <w:rPr>
                <w:highlight w:val="yellow"/>
              </w:rPr>
            </w:pPr>
            <w:r w:rsidRPr="00303E20">
              <w:rPr>
                <w:b w:val="0"/>
                <w:sz w:val="22"/>
                <w:szCs w:val="22"/>
              </w:rPr>
              <w:t>3</w:t>
            </w:r>
            <w:r w:rsidR="00835CAE" w:rsidRPr="00303E20">
              <w:rPr>
                <w:b w:val="0"/>
                <w:sz w:val="22"/>
                <w:szCs w:val="22"/>
              </w:rPr>
              <w:t xml:space="preserve">.официальный сайт </w:t>
            </w:r>
            <w:r w:rsidR="0064321D">
              <w:rPr>
                <w:b w:val="0"/>
                <w:sz w:val="22"/>
                <w:szCs w:val="22"/>
              </w:rPr>
              <w:t>службы</w:t>
            </w:r>
            <w:r>
              <w:rPr>
                <w:b w:val="0"/>
                <w:sz w:val="22"/>
                <w:szCs w:val="22"/>
              </w:rPr>
              <w:t>.</w:t>
            </w:r>
            <w:r w:rsidR="00835CAE" w:rsidRPr="00303E20">
              <w:rPr>
                <w:b w:val="0"/>
                <w:sz w:val="22"/>
                <w:szCs w:val="22"/>
              </w:rPr>
              <w:t xml:space="preserve"> </w:t>
            </w:r>
          </w:p>
        </w:tc>
      </w:tr>
      <w:tr w:rsidR="007948F1" w:rsidRPr="0073283B" w:rsidTr="0073283B">
        <w:tc>
          <w:tcPr>
            <w:tcW w:w="14744" w:type="dxa"/>
            <w:gridSpan w:val="7"/>
          </w:tcPr>
          <w:p w:rsidR="007948F1" w:rsidRDefault="004B4826" w:rsidP="0073283B">
            <w:pPr>
              <w:pStyle w:val="42"/>
              <w:shd w:val="clear" w:color="auto" w:fill="auto"/>
              <w:spacing w:after="0" w:line="240" w:lineRule="auto"/>
              <w:jc w:val="center"/>
            </w:pPr>
            <w:r w:rsidRPr="00411C42">
              <w:rPr>
                <w:b w:val="0"/>
                <w:sz w:val="22"/>
                <w:szCs w:val="22"/>
              </w:rPr>
              <w:t>2. Аннулирование охотничьего билета единого федерального образца</w:t>
            </w:r>
          </w:p>
        </w:tc>
      </w:tr>
      <w:tr w:rsidR="00EE51E7" w:rsidRPr="0073283B" w:rsidTr="00EE51E7">
        <w:tc>
          <w:tcPr>
            <w:tcW w:w="2484" w:type="dxa"/>
          </w:tcPr>
          <w:p w:rsidR="00EE51E7" w:rsidRPr="00EE51E7" w:rsidRDefault="00EE51E7" w:rsidP="006C3DF1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>1.Региональный портал государственных и муниципальных услуг</w:t>
            </w:r>
            <w:r w:rsidR="00715369">
              <w:rPr>
                <w:b w:val="0"/>
                <w:sz w:val="22"/>
                <w:szCs w:val="22"/>
              </w:rPr>
              <w:t xml:space="preserve"> (функций) А</w:t>
            </w:r>
            <w:r>
              <w:rPr>
                <w:b w:val="0"/>
                <w:sz w:val="22"/>
                <w:szCs w:val="22"/>
              </w:rPr>
              <w:t>страха</w:t>
            </w:r>
            <w:r>
              <w:rPr>
                <w:b w:val="0"/>
                <w:sz w:val="22"/>
                <w:szCs w:val="22"/>
              </w:rPr>
              <w:t>н</w:t>
            </w:r>
            <w:r>
              <w:rPr>
                <w:b w:val="0"/>
                <w:sz w:val="22"/>
                <w:szCs w:val="22"/>
              </w:rPr>
              <w:t xml:space="preserve">ской области </w:t>
            </w:r>
            <w:r w:rsidRPr="00EE51E7">
              <w:rPr>
                <w:b w:val="0"/>
                <w:sz w:val="22"/>
                <w:szCs w:val="22"/>
              </w:rPr>
              <w:t xml:space="preserve"> www.gosuslugi.astrobl.ru</w:t>
            </w:r>
          </w:p>
          <w:p w:rsidR="00EE51E7" w:rsidRPr="006603C9" w:rsidRDefault="00EE51E7" w:rsidP="006C3DF1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r w:rsidRPr="006603C9">
              <w:rPr>
                <w:b w:val="0"/>
                <w:sz w:val="22"/>
                <w:szCs w:val="22"/>
              </w:rPr>
              <w:t>2.Единый портал гос</w:t>
            </w:r>
            <w:r w:rsidRPr="006603C9">
              <w:rPr>
                <w:b w:val="0"/>
                <w:sz w:val="22"/>
                <w:szCs w:val="22"/>
              </w:rPr>
              <w:t>у</w:t>
            </w:r>
            <w:r w:rsidRPr="006603C9">
              <w:rPr>
                <w:b w:val="0"/>
                <w:sz w:val="22"/>
                <w:szCs w:val="22"/>
              </w:rPr>
              <w:t>дарственных услуг</w:t>
            </w:r>
          </w:p>
          <w:p w:rsidR="00EE51E7" w:rsidRPr="00EE51E7" w:rsidRDefault="00027FF9" w:rsidP="006C3DF1">
            <w:pPr>
              <w:pStyle w:val="42"/>
              <w:spacing w:after="0" w:line="240" w:lineRule="auto"/>
              <w:rPr>
                <w:b w:val="0"/>
                <w:sz w:val="22"/>
                <w:szCs w:val="22"/>
              </w:rPr>
            </w:pPr>
            <w:hyperlink r:id="rId24" w:history="1">
              <w:r w:rsidR="00EE51E7" w:rsidRPr="006603C9">
                <w:rPr>
                  <w:rStyle w:val="a3"/>
                  <w:b w:val="0"/>
                  <w:sz w:val="22"/>
                  <w:szCs w:val="22"/>
                </w:rPr>
                <w:t>www.gosuslugi.ru</w:t>
              </w:r>
            </w:hyperlink>
          </w:p>
          <w:p w:rsidR="00EE51E7" w:rsidRPr="00832F6B" w:rsidRDefault="00EE51E7" w:rsidP="0064321D">
            <w:pPr>
              <w:pStyle w:val="42"/>
              <w:shd w:val="clear" w:color="auto" w:fill="auto"/>
              <w:spacing w:after="0" w:line="280" w:lineRule="exact"/>
            </w:pPr>
            <w:r>
              <w:rPr>
                <w:b w:val="0"/>
                <w:sz w:val="22"/>
                <w:szCs w:val="22"/>
              </w:rPr>
              <w:t>3</w:t>
            </w:r>
            <w:r w:rsidRPr="0073283B">
              <w:rPr>
                <w:b w:val="0"/>
                <w:sz w:val="22"/>
                <w:szCs w:val="22"/>
              </w:rPr>
              <w:t>.</w:t>
            </w:r>
            <w:r w:rsidRPr="00110F0B">
              <w:t xml:space="preserve"> </w:t>
            </w:r>
            <w:r>
              <w:rPr>
                <w:b w:val="0"/>
                <w:sz w:val="22"/>
                <w:szCs w:val="22"/>
              </w:rPr>
              <w:t>О</w:t>
            </w:r>
            <w:r w:rsidRPr="0073283B">
              <w:rPr>
                <w:b w:val="0"/>
                <w:sz w:val="22"/>
                <w:szCs w:val="22"/>
              </w:rPr>
              <w:t xml:space="preserve">фициальный сайт </w:t>
            </w:r>
            <w:r w:rsidR="0064321D">
              <w:rPr>
                <w:b w:val="0"/>
                <w:sz w:val="22"/>
                <w:szCs w:val="22"/>
              </w:rPr>
              <w:t>службы</w:t>
            </w:r>
          </w:p>
        </w:tc>
        <w:tc>
          <w:tcPr>
            <w:tcW w:w="2037" w:type="dxa"/>
          </w:tcPr>
          <w:p w:rsidR="00EE51E7" w:rsidRPr="0073283B" w:rsidRDefault="00EE51E7" w:rsidP="006C3DF1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lastRenderedPageBreak/>
              <w:t>http://mfc.astrobl.ru/</w:t>
            </w:r>
          </w:p>
          <w:p w:rsidR="00EE51E7" w:rsidRPr="003210C1" w:rsidRDefault="00EE51E7" w:rsidP="006C3DF1">
            <w:pPr>
              <w:pStyle w:val="42"/>
              <w:shd w:val="clear" w:color="auto" w:fill="auto"/>
              <w:spacing w:after="244" w:line="280" w:lineRule="exact"/>
              <w:jc w:val="center"/>
            </w:pPr>
          </w:p>
        </w:tc>
        <w:tc>
          <w:tcPr>
            <w:tcW w:w="1833" w:type="dxa"/>
          </w:tcPr>
          <w:p w:rsidR="00EE51E7" w:rsidRPr="0073283B" w:rsidRDefault="00EE51E7" w:rsidP="006C3DF1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Ч</w:t>
            </w:r>
            <w:r w:rsidRPr="0073283B">
              <w:rPr>
                <w:b w:val="0"/>
                <w:sz w:val="22"/>
                <w:szCs w:val="22"/>
              </w:rPr>
              <w:t>ерез экранную форму на рег</w:t>
            </w:r>
            <w:r w:rsidRPr="0073283B">
              <w:rPr>
                <w:b w:val="0"/>
                <w:sz w:val="22"/>
                <w:szCs w:val="22"/>
              </w:rPr>
              <w:t>и</w:t>
            </w:r>
            <w:r w:rsidRPr="0073283B">
              <w:rPr>
                <w:b w:val="0"/>
                <w:sz w:val="22"/>
                <w:szCs w:val="22"/>
              </w:rPr>
              <w:t>ональном по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тале госуда</w:t>
            </w:r>
            <w:r w:rsidRPr="0073283B">
              <w:rPr>
                <w:b w:val="0"/>
                <w:sz w:val="22"/>
                <w:szCs w:val="22"/>
              </w:rPr>
              <w:t>р</w:t>
            </w:r>
            <w:r w:rsidRPr="0073283B">
              <w:rPr>
                <w:b w:val="0"/>
                <w:sz w:val="22"/>
                <w:szCs w:val="22"/>
              </w:rPr>
              <w:t>ственных услуг</w:t>
            </w:r>
          </w:p>
        </w:tc>
        <w:tc>
          <w:tcPr>
            <w:tcW w:w="2105" w:type="dxa"/>
          </w:tcPr>
          <w:p w:rsidR="00EE51E7" w:rsidRPr="0073283B" w:rsidRDefault="0064321D" w:rsidP="0064321D">
            <w:pPr>
              <w:pStyle w:val="42"/>
              <w:shd w:val="clear" w:color="auto" w:fill="auto"/>
              <w:spacing w:after="244" w:line="280" w:lineRule="exact"/>
              <w:jc w:val="center"/>
              <w:rPr>
                <w:b w:val="0"/>
                <w:sz w:val="22"/>
                <w:szCs w:val="22"/>
              </w:rPr>
            </w:pPr>
            <w:r>
              <w:rPr>
                <w:b w:val="0"/>
                <w:sz w:val="22"/>
                <w:szCs w:val="22"/>
              </w:rPr>
              <w:t>-</w:t>
            </w:r>
          </w:p>
        </w:tc>
        <w:tc>
          <w:tcPr>
            <w:tcW w:w="2117" w:type="dxa"/>
          </w:tcPr>
          <w:p w:rsidR="00EE51E7" w:rsidRDefault="0064321D" w:rsidP="0064321D">
            <w:pPr>
              <w:pStyle w:val="42"/>
              <w:shd w:val="clear" w:color="auto" w:fill="auto"/>
              <w:spacing w:after="244" w:line="280" w:lineRule="exact"/>
              <w:jc w:val="center"/>
            </w:pPr>
            <w:r>
              <w:rPr>
                <w:b w:val="0"/>
                <w:sz w:val="22"/>
                <w:szCs w:val="22"/>
              </w:rPr>
              <w:t>-</w:t>
            </w:r>
          </w:p>
        </w:tc>
        <w:tc>
          <w:tcPr>
            <w:tcW w:w="2130" w:type="dxa"/>
          </w:tcPr>
          <w:p w:rsidR="00EE51E7" w:rsidRPr="0073283B" w:rsidRDefault="00EE51E7" w:rsidP="006C3DF1">
            <w:pPr>
              <w:pStyle w:val="42"/>
              <w:rPr>
                <w:b w:val="0"/>
                <w:sz w:val="22"/>
                <w:szCs w:val="22"/>
              </w:rPr>
            </w:pPr>
            <w:r w:rsidRPr="00EE51E7">
              <w:rPr>
                <w:b w:val="0"/>
                <w:sz w:val="22"/>
                <w:szCs w:val="22"/>
              </w:rPr>
              <w:t xml:space="preserve">Личный кабинет заявителя </w:t>
            </w:r>
          </w:p>
          <w:p w:rsidR="00EE51E7" w:rsidRPr="0073283B" w:rsidRDefault="00EE51E7" w:rsidP="006C3DF1">
            <w:pPr>
              <w:pStyle w:val="42"/>
              <w:shd w:val="clear" w:color="auto" w:fill="auto"/>
              <w:spacing w:after="244" w:line="280" w:lineRule="exact"/>
              <w:rPr>
                <w:b w:val="0"/>
                <w:sz w:val="22"/>
                <w:szCs w:val="22"/>
              </w:rPr>
            </w:pPr>
          </w:p>
        </w:tc>
        <w:tc>
          <w:tcPr>
            <w:tcW w:w="2038" w:type="dxa"/>
          </w:tcPr>
          <w:p w:rsidR="00303E20" w:rsidRPr="00303E20" w:rsidRDefault="00303E20" w:rsidP="00303E2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303E20">
              <w:rPr>
                <w:b w:val="0"/>
                <w:sz w:val="22"/>
                <w:szCs w:val="22"/>
              </w:rPr>
              <w:t>1.личное  обращ</w:t>
            </w:r>
            <w:r w:rsidRPr="00303E20">
              <w:rPr>
                <w:b w:val="0"/>
                <w:sz w:val="22"/>
                <w:szCs w:val="22"/>
              </w:rPr>
              <w:t>е</w:t>
            </w:r>
            <w:r w:rsidRPr="00303E20">
              <w:rPr>
                <w:b w:val="0"/>
                <w:sz w:val="22"/>
                <w:szCs w:val="22"/>
              </w:rPr>
              <w:t xml:space="preserve">ние в </w:t>
            </w:r>
            <w:r w:rsidR="004B4826">
              <w:rPr>
                <w:b w:val="0"/>
                <w:sz w:val="22"/>
                <w:szCs w:val="22"/>
              </w:rPr>
              <w:t>службу</w:t>
            </w:r>
            <w:r w:rsidRPr="00303E20">
              <w:rPr>
                <w:b w:val="0"/>
                <w:sz w:val="22"/>
                <w:szCs w:val="22"/>
              </w:rPr>
              <w:t xml:space="preserve"> или МФЦ; </w:t>
            </w:r>
          </w:p>
          <w:p w:rsidR="00303E20" w:rsidRPr="00303E20" w:rsidRDefault="00303E20" w:rsidP="00303E20">
            <w:pPr>
              <w:pStyle w:val="42"/>
              <w:shd w:val="clear" w:color="auto" w:fill="auto"/>
              <w:spacing w:after="0" w:line="280" w:lineRule="exact"/>
              <w:rPr>
                <w:b w:val="0"/>
                <w:sz w:val="22"/>
                <w:szCs w:val="22"/>
              </w:rPr>
            </w:pPr>
            <w:r w:rsidRPr="00303E20">
              <w:rPr>
                <w:b w:val="0"/>
                <w:sz w:val="22"/>
                <w:szCs w:val="22"/>
              </w:rPr>
              <w:t xml:space="preserve">2.посредством </w:t>
            </w:r>
            <w:r w:rsidR="0064321D">
              <w:rPr>
                <w:b w:val="0"/>
                <w:sz w:val="22"/>
                <w:szCs w:val="22"/>
              </w:rPr>
              <w:t xml:space="preserve">ЕПГУ или </w:t>
            </w:r>
            <w:r w:rsidRPr="00303E20">
              <w:rPr>
                <w:b w:val="0"/>
                <w:sz w:val="22"/>
                <w:szCs w:val="22"/>
              </w:rPr>
              <w:t>РПГУ;</w:t>
            </w:r>
          </w:p>
          <w:p w:rsidR="00EE51E7" w:rsidRPr="00EE51E7" w:rsidRDefault="00303E20" w:rsidP="0064321D">
            <w:pPr>
              <w:pStyle w:val="42"/>
              <w:shd w:val="clear" w:color="auto" w:fill="auto"/>
              <w:spacing w:after="0" w:line="280" w:lineRule="exact"/>
              <w:rPr>
                <w:highlight w:val="yellow"/>
              </w:rPr>
            </w:pPr>
            <w:r w:rsidRPr="00303E20">
              <w:rPr>
                <w:b w:val="0"/>
                <w:sz w:val="22"/>
                <w:szCs w:val="22"/>
              </w:rPr>
              <w:t xml:space="preserve">3.официальный сайт </w:t>
            </w:r>
            <w:r w:rsidR="0064321D">
              <w:rPr>
                <w:b w:val="0"/>
                <w:sz w:val="22"/>
                <w:szCs w:val="22"/>
              </w:rPr>
              <w:t>службы</w:t>
            </w:r>
            <w:r w:rsidRPr="00303E20">
              <w:rPr>
                <w:b w:val="0"/>
                <w:sz w:val="22"/>
                <w:szCs w:val="22"/>
              </w:rPr>
              <w:t>.</w:t>
            </w:r>
          </w:p>
        </w:tc>
      </w:tr>
    </w:tbl>
    <w:p w:rsidR="004B6459" w:rsidRDefault="004B6459" w:rsidP="0064321D">
      <w:pPr>
        <w:widowControl w:val="0"/>
        <w:autoSpaceDE w:val="0"/>
        <w:autoSpaceDN w:val="0"/>
        <w:rPr>
          <w:rFonts w:ascii="Times New Roman" w:hAnsi="Times New Roman" w:cs="Times New Roman"/>
          <w:color w:val="auto"/>
          <w:sz w:val="22"/>
          <w:szCs w:val="20"/>
        </w:rPr>
        <w:sectPr w:rsidR="004B6459" w:rsidSect="00052E82">
          <w:headerReference w:type="default" r:id="rId25"/>
          <w:type w:val="nextColumn"/>
          <w:pgSz w:w="16837" w:h="11905" w:orient="landscape"/>
          <w:pgMar w:top="1134" w:right="851" w:bottom="1134" w:left="1418" w:header="0" w:footer="6" w:gutter="0"/>
          <w:pgNumType w:start="54"/>
          <w:cols w:space="720"/>
          <w:noEndnote/>
          <w:docGrid w:linePitch="360"/>
        </w:sectPr>
      </w:pPr>
    </w:p>
    <w:p w:rsidR="00673CE3" w:rsidRPr="00673CE3" w:rsidRDefault="00673CE3" w:rsidP="00673CE3">
      <w:pPr>
        <w:widowControl w:val="0"/>
        <w:autoSpaceDE w:val="0"/>
        <w:autoSpaceDN w:val="0"/>
        <w:jc w:val="right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lastRenderedPageBreak/>
        <w:t>Приложение № 1</w:t>
      </w:r>
    </w:p>
    <w:p w:rsidR="00673CE3" w:rsidRPr="00673CE3" w:rsidRDefault="00673CE3" w:rsidP="00673CE3">
      <w:pPr>
        <w:widowControl w:val="0"/>
        <w:autoSpaceDE w:val="0"/>
        <w:autoSpaceDN w:val="0"/>
        <w:rPr>
          <w:rFonts w:ascii="Calibri" w:eastAsia="Times New Roman" w:hAnsi="Calibri" w:cs="Calibri"/>
          <w:color w:val="auto"/>
          <w:sz w:val="22"/>
          <w:szCs w:val="20"/>
        </w:rPr>
      </w:pPr>
    </w:p>
    <w:p w:rsidR="00673CE3" w:rsidRPr="00673CE3" w:rsidRDefault="00673CE3" w:rsidP="00673CE3">
      <w:pPr>
        <w:widowControl w:val="0"/>
        <w:autoSpaceDE w:val="0"/>
        <w:autoSpaceDN w:val="0"/>
        <w:jc w:val="right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673CE3" w:rsidRPr="00673CE3" w:rsidRDefault="00673CE3" w:rsidP="00673CE3">
      <w:pPr>
        <w:jc w:val="right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Служба природопользования</w:t>
      </w:r>
    </w:p>
    <w:p w:rsidR="00673CE3" w:rsidRPr="00673CE3" w:rsidRDefault="00673CE3" w:rsidP="00673CE3">
      <w:pPr>
        <w:jc w:val="right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и охраны окружающей среды</w:t>
      </w:r>
    </w:p>
    <w:p w:rsidR="00673CE3" w:rsidRPr="00673CE3" w:rsidRDefault="00673CE3" w:rsidP="00673CE3">
      <w:pPr>
        <w:jc w:val="right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Астраханской области</w:t>
      </w:r>
    </w:p>
    <w:p w:rsidR="00673CE3" w:rsidRPr="00673CE3" w:rsidRDefault="00673CE3" w:rsidP="00673CE3">
      <w:pPr>
        <w:jc w:val="right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673CE3" w:rsidRPr="00673CE3" w:rsidRDefault="00673CE3" w:rsidP="00673CE3">
      <w:pPr>
        <w:jc w:val="center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Заявление</w:t>
      </w:r>
    </w:p>
    <w:p w:rsidR="00673CE3" w:rsidRPr="00673CE3" w:rsidRDefault="00673CE3" w:rsidP="00673CE3">
      <w:pPr>
        <w:jc w:val="center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о получении охотничьего билета единого федерального образца</w:t>
      </w:r>
    </w:p>
    <w:p w:rsidR="00673CE3" w:rsidRPr="00673CE3" w:rsidRDefault="00673CE3" w:rsidP="00673CE3">
      <w:pPr>
        <w:spacing w:line="360" w:lineRule="auto"/>
        <w:rPr>
          <w:rFonts w:ascii="Times New Roman" w:eastAsia="Times New Roman" w:hAnsi="Times New Roman" w:cs="Times New Roman"/>
          <w:color w:val="auto"/>
          <w:sz w:val="16"/>
          <w:szCs w:val="16"/>
        </w:rPr>
      </w:pPr>
    </w:p>
    <w:p w:rsidR="00673CE3" w:rsidRPr="00673CE3" w:rsidRDefault="00673CE3" w:rsidP="00673CE3">
      <w:pPr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1. Фамилия, имя, отчество___________________________________________</w:t>
      </w:r>
    </w:p>
    <w:p w:rsidR="00673CE3" w:rsidRPr="00673CE3" w:rsidRDefault="00673CE3" w:rsidP="00673CE3">
      <w:pPr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_________________________________________________________________</w:t>
      </w:r>
    </w:p>
    <w:p w:rsidR="00673CE3" w:rsidRPr="00673CE3" w:rsidRDefault="00673CE3" w:rsidP="00673CE3">
      <w:pPr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2. Число, месяц, год рождения________________________________________</w:t>
      </w:r>
    </w:p>
    <w:p w:rsidR="00673CE3" w:rsidRPr="00673CE3" w:rsidRDefault="00673CE3" w:rsidP="00673CE3">
      <w:pPr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3. Место рождения__________________________________________________</w:t>
      </w:r>
    </w:p>
    <w:p w:rsidR="00673CE3" w:rsidRPr="00673CE3" w:rsidRDefault="00673CE3" w:rsidP="00673CE3">
      <w:pPr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4. Почтовый адрес и (или) адрес электронной почты _____________________</w:t>
      </w:r>
    </w:p>
    <w:p w:rsidR="00673CE3" w:rsidRPr="00673CE3" w:rsidRDefault="00673CE3" w:rsidP="00673CE3">
      <w:pPr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__________________________________________________________________</w:t>
      </w:r>
    </w:p>
    <w:p w:rsidR="00673CE3" w:rsidRPr="00673CE3" w:rsidRDefault="00673CE3" w:rsidP="00673CE3">
      <w:pPr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5. Номер контактного телефона_______________________________________</w:t>
      </w:r>
    </w:p>
    <w:p w:rsidR="00673CE3" w:rsidRPr="00673CE3" w:rsidRDefault="00673CE3" w:rsidP="00673CE3">
      <w:pPr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6. Место работы, должность__________________________________________</w:t>
      </w:r>
    </w:p>
    <w:p w:rsidR="00673CE3" w:rsidRPr="00673CE3" w:rsidRDefault="00673CE3" w:rsidP="00673CE3">
      <w:pPr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__________________________________________________________________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7. Данные основного документа, удостоверяющего личность: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 серия ________  номер____________  дата выдачи _______________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 кем выдан______________________________________________________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__________________________________________________________________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       </w:t>
      </w:r>
    </w:p>
    <w:p w:rsidR="00673CE3" w:rsidRPr="00673CE3" w:rsidRDefault="00673CE3" w:rsidP="00673CE3">
      <w:pPr>
        <w:ind w:firstLine="426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Прошу выдать мне охотничий билет единого федерального образца.*</w:t>
      </w:r>
    </w:p>
    <w:p w:rsidR="00673CE3" w:rsidRPr="00673CE3" w:rsidRDefault="00673CE3" w:rsidP="00673CE3">
      <w:pPr>
        <w:ind w:firstLine="426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С Требованиями охотничьего минимума, утвержденного приказом Мин</w:t>
      </w: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и</w:t>
      </w: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стерства природных ресурсов и экологии от 30.06.2011 568, ознакомлен 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                                                             __________________________________</w:t>
      </w:r>
    </w:p>
    <w:p w:rsidR="00673CE3" w:rsidRPr="00673CE3" w:rsidRDefault="00673CE3" w:rsidP="00673CE3">
      <w:pPr>
        <w:ind w:hanging="142"/>
        <w:jc w:val="both"/>
        <w:rPr>
          <w:rFonts w:ascii="Times New Roman" w:eastAsia="Times New Roman" w:hAnsi="Times New Roman" w:cs="Times New Roman"/>
          <w:color w:val="auto"/>
          <w:sz w:val="18"/>
          <w:szCs w:val="1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                                                                                           </w:t>
      </w:r>
      <w:r w:rsidRPr="00673CE3">
        <w:rPr>
          <w:rFonts w:ascii="Times New Roman" w:eastAsia="Times New Roman" w:hAnsi="Times New Roman" w:cs="Times New Roman"/>
          <w:color w:val="auto"/>
          <w:sz w:val="18"/>
          <w:szCs w:val="18"/>
        </w:rPr>
        <w:t>(</w:t>
      </w:r>
      <w:proofErr w:type="spellStart"/>
      <w:r w:rsidRPr="00673CE3">
        <w:rPr>
          <w:rFonts w:ascii="Times New Roman" w:eastAsia="Times New Roman" w:hAnsi="Times New Roman" w:cs="Times New Roman"/>
          <w:color w:val="auto"/>
          <w:sz w:val="18"/>
          <w:szCs w:val="18"/>
        </w:rPr>
        <w:t>дата</w:t>
      </w:r>
      <w:proofErr w:type="gramStart"/>
      <w:r w:rsidRPr="00673CE3">
        <w:rPr>
          <w:rFonts w:ascii="Times New Roman" w:eastAsia="Times New Roman" w:hAnsi="Times New Roman" w:cs="Times New Roman"/>
          <w:color w:val="auto"/>
          <w:sz w:val="18"/>
          <w:szCs w:val="18"/>
        </w:rPr>
        <w:t>,п</w:t>
      </w:r>
      <w:proofErr w:type="gramEnd"/>
      <w:r w:rsidRPr="00673CE3">
        <w:rPr>
          <w:rFonts w:ascii="Times New Roman" w:eastAsia="Times New Roman" w:hAnsi="Times New Roman" w:cs="Times New Roman"/>
          <w:color w:val="auto"/>
          <w:sz w:val="18"/>
          <w:szCs w:val="18"/>
        </w:rPr>
        <w:t>одпись</w:t>
      </w:r>
      <w:proofErr w:type="spellEnd"/>
      <w:r w:rsidRPr="00673CE3">
        <w:rPr>
          <w:rFonts w:ascii="Times New Roman" w:eastAsia="Times New Roman" w:hAnsi="Times New Roman" w:cs="Times New Roman"/>
          <w:color w:val="auto"/>
          <w:sz w:val="18"/>
          <w:szCs w:val="18"/>
        </w:rPr>
        <w:t>)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16"/>
          <w:szCs w:val="16"/>
        </w:rPr>
      </w:pP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Приложения:  1. Две личные фотографии размером  3,0 х 4,0;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                        2. Копия  основного документа, удостоверяющего личность 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                            на ______листах.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</w:t>
      </w:r>
    </w:p>
    <w:p w:rsidR="00673CE3" w:rsidRPr="00673CE3" w:rsidRDefault="00673CE3" w:rsidP="00673CE3">
      <w:pPr>
        <w:spacing w:line="360" w:lineRule="auto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«___» ___________20____ г.        _________________       ______________</w:t>
      </w:r>
    </w:p>
    <w:p w:rsidR="00673CE3" w:rsidRPr="00673CE3" w:rsidRDefault="00673CE3" w:rsidP="00673CE3">
      <w:pPr>
        <w:spacing w:line="360" w:lineRule="auto"/>
        <w:rPr>
          <w:rFonts w:ascii="Times New Roman" w:eastAsia="Times New Roman" w:hAnsi="Times New Roman" w:cs="Times New Roman"/>
          <w:color w:val="auto"/>
        </w:rPr>
      </w:pPr>
      <w:r w:rsidRPr="00673CE3">
        <w:rPr>
          <w:rFonts w:ascii="Times New Roman" w:eastAsia="Times New Roman" w:hAnsi="Times New Roman" w:cs="Times New Roman"/>
          <w:color w:val="auto"/>
        </w:rPr>
        <w:t xml:space="preserve">                                                                         (подпись заявителя)                   (Ф.И.О.)</w:t>
      </w:r>
    </w:p>
    <w:p w:rsidR="00C42A25" w:rsidRDefault="00673CE3" w:rsidP="00673CE3">
      <w:pPr>
        <w:widowControl w:val="0"/>
        <w:autoSpaceDE w:val="0"/>
        <w:autoSpaceDN w:val="0"/>
        <w:adjustRightInd w:val="0"/>
        <w:ind w:firstLine="720"/>
        <w:jc w:val="both"/>
        <w:rPr>
          <w:rFonts w:ascii="Times New Roman" w:eastAsia="Times New Roman" w:hAnsi="Times New Roman" w:cs="Times New Roman"/>
          <w:color w:val="auto"/>
        </w:rPr>
      </w:pPr>
      <w:r w:rsidRPr="00673CE3">
        <w:rPr>
          <w:rFonts w:ascii="Times New Roman" w:eastAsia="Times New Roman" w:hAnsi="Times New Roman" w:cs="Times New Roman"/>
          <w:color w:val="auto"/>
        </w:rPr>
        <w:t>* В случае утраты охотничьего билета в заявлении указывается на утрату охотничьего билета единого федерального образца.</w:t>
      </w:r>
    </w:p>
    <w:p w:rsidR="00C42A25" w:rsidRDefault="00C42A25">
      <w:pPr>
        <w:rPr>
          <w:rFonts w:ascii="Times New Roman" w:eastAsia="Times New Roman" w:hAnsi="Times New Roman" w:cs="Times New Roman"/>
          <w:color w:val="auto"/>
        </w:rPr>
      </w:pPr>
      <w:r>
        <w:rPr>
          <w:rFonts w:ascii="Times New Roman" w:eastAsia="Times New Roman" w:hAnsi="Times New Roman" w:cs="Times New Roman"/>
          <w:color w:val="auto"/>
        </w:rPr>
        <w:br w:type="page"/>
      </w:r>
    </w:p>
    <w:p w:rsidR="00673CE3" w:rsidRPr="00673CE3" w:rsidRDefault="00673CE3" w:rsidP="00673CE3">
      <w:pPr>
        <w:widowControl w:val="0"/>
        <w:autoSpaceDE w:val="0"/>
        <w:autoSpaceDN w:val="0"/>
        <w:adjustRightInd w:val="0"/>
        <w:ind w:firstLine="720"/>
        <w:jc w:val="both"/>
        <w:rPr>
          <w:rFonts w:ascii="Times New Roman" w:eastAsia="Times New Roman" w:hAnsi="Times New Roman" w:cs="Times New Roman"/>
          <w:color w:val="auto"/>
        </w:rPr>
      </w:pPr>
    </w:p>
    <w:p w:rsidR="00673CE3" w:rsidRPr="00673CE3" w:rsidRDefault="00C42A25" w:rsidP="00673CE3">
      <w:pPr>
        <w:widowControl w:val="0"/>
        <w:autoSpaceDE w:val="0"/>
        <w:autoSpaceDN w:val="0"/>
        <w:jc w:val="right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color w:val="auto"/>
          <w:sz w:val="28"/>
          <w:szCs w:val="28"/>
        </w:rPr>
        <w:t>Приложение № 2</w:t>
      </w:r>
    </w:p>
    <w:p w:rsidR="00673CE3" w:rsidRPr="00673CE3" w:rsidRDefault="00673CE3" w:rsidP="00673CE3">
      <w:pPr>
        <w:widowControl w:val="0"/>
        <w:autoSpaceDE w:val="0"/>
        <w:autoSpaceDN w:val="0"/>
        <w:rPr>
          <w:rFonts w:ascii="Calibri" w:eastAsia="Times New Roman" w:hAnsi="Calibri" w:cs="Calibri"/>
          <w:color w:val="auto"/>
          <w:sz w:val="22"/>
          <w:szCs w:val="20"/>
        </w:rPr>
      </w:pPr>
    </w:p>
    <w:p w:rsidR="00673CE3" w:rsidRPr="00C42A25" w:rsidRDefault="00673CE3" w:rsidP="00673CE3">
      <w:pPr>
        <w:widowControl w:val="0"/>
        <w:autoSpaceDE w:val="0"/>
        <w:autoSpaceDN w:val="0"/>
        <w:jc w:val="right"/>
        <w:rPr>
          <w:rFonts w:ascii="Times New Roman" w:eastAsia="Times New Roman" w:hAnsi="Times New Roman" w:cs="Times New Roman"/>
          <w:b/>
          <w:color w:val="auto"/>
          <w:sz w:val="28"/>
          <w:szCs w:val="28"/>
        </w:rPr>
      </w:pPr>
      <w:r w:rsidRPr="00C42A25">
        <w:rPr>
          <w:rFonts w:ascii="Times New Roman" w:eastAsia="Times New Roman" w:hAnsi="Times New Roman" w:cs="Times New Roman"/>
          <w:b/>
          <w:color w:val="auto"/>
          <w:sz w:val="28"/>
          <w:szCs w:val="28"/>
        </w:rPr>
        <w:t>Образец заявления</w:t>
      </w:r>
    </w:p>
    <w:p w:rsidR="00673CE3" w:rsidRPr="00673CE3" w:rsidRDefault="00673CE3" w:rsidP="00673CE3">
      <w:pPr>
        <w:widowControl w:val="0"/>
        <w:autoSpaceDE w:val="0"/>
        <w:autoSpaceDN w:val="0"/>
        <w:jc w:val="right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673CE3" w:rsidRPr="00673CE3" w:rsidRDefault="00673CE3" w:rsidP="00673CE3">
      <w:pPr>
        <w:jc w:val="right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Служба природопользования</w:t>
      </w:r>
    </w:p>
    <w:p w:rsidR="00673CE3" w:rsidRPr="00673CE3" w:rsidRDefault="00673CE3" w:rsidP="00673CE3">
      <w:pPr>
        <w:jc w:val="right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и охраны окружающей среды</w:t>
      </w:r>
    </w:p>
    <w:p w:rsidR="00673CE3" w:rsidRPr="00673CE3" w:rsidRDefault="00673CE3" w:rsidP="00673CE3">
      <w:pPr>
        <w:jc w:val="right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Астраханской области</w:t>
      </w:r>
    </w:p>
    <w:p w:rsidR="00673CE3" w:rsidRPr="00673CE3" w:rsidRDefault="00673CE3" w:rsidP="00673CE3">
      <w:pPr>
        <w:jc w:val="right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                                             </w:t>
      </w:r>
    </w:p>
    <w:p w:rsidR="00673CE3" w:rsidRPr="00673CE3" w:rsidRDefault="00673CE3" w:rsidP="00673CE3">
      <w:pPr>
        <w:jc w:val="center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Заявление</w:t>
      </w:r>
    </w:p>
    <w:p w:rsidR="00673CE3" w:rsidRPr="00673CE3" w:rsidRDefault="00673CE3" w:rsidP="00673CE3">
      <w:pPr>
        <w:jc w:val="center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о получении охотничьего билета единого федерального образца</w:t>
      </w:r>
    </w:p>
    <w:p w:rsidR="00673CE3" w:rsidRPr="00673CE3" w:rsidRDefault="00673CE3" w:rsidP="00673CE3">
      <w:pPr>
        <w:spacing w:line="360" w:lineRule="auto"/>
        <w:rPr>
          <w:rFonts w:ascii="Times New Roman" w:eastAsia="Times New Roman" w:hAnsi="Times New Roman" w:cs="Times New Roman"/>
          <w:color w:val="auto"/>
          <w:sz w:val="16"/>
          <w:szCs w:val="16"/>
        </w:rPr>
      </w:pPr>
    </w:p>
    <w:p w:rsidR="00673CE3" w:rsidRPr="00673CE3" w:rsidRDefault="00673CE3" w:rsidP="00673CE3">
      <w:pPr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1. Фамилия, имя, отчество</w:t>
      </w:r>
      <w:r w:rsidR="00C42A25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r w:rsidR="00C42A25" w:rsidRPr="00C42A25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Иванов Иван Иванович</w:t>
      </w: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________________________</w:t>
      </w:r>
    </w:p>
    <w:p w:rsidR="00673CE3" w:rsidRPr="00673CE3" w:rsidRDefault="00673CE3" w:rsidP="00673CE3">
      <w:pPr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____________________________________________________________</w:t>
      </w:r>
      <w:r w:rsidR="005241D4">
        <w:rPr>
          <w:rFonts w:ascii="Times New Roman" w:eastAsia="Times New Roman" w:hAnsi="Times New Roman" w:cs="Times New Roman"/>
          <w:color w:val="auto"/>
          <w:sz w:val="28"/>
          <w:szCs w:val="28"/>
        </w:rPr>
        <w:t>___</w:t>
      </w: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_____</w:t>
      </w:r>
    </w:p>
    <w:p w:rsidR="00673CE3" w:rsidRPr="00673CE3" w:rsidRDefault="00673CE3" w:rsidP="00673CE3">
      <w:pPr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2. Число, месяц, год рождения</w:t>
      </w:r>
      <w:r w:rsidR="00C42A25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r w:rsidR="00C42A25" w:rsidRPr="00C42A25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21.03.1968</w:t>
      </w: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________________________________</w:t>
      </w:r>
    </w:p>
    <w:p w:rsidR="00673CE3" w:rsidRPr="00673CE3" w:rsidRDefault="00673CE3" w:rsidP="00673CE3">
      <w:pPr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3. Место рождения</w:t>
      </w:r>
      <w:r w:rsidR="00C42A25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r w:rsidR="00C42A25" w:rsidRPr="00C42A25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г. Камызяк Астраханской обл.</w:t>
      </w: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________________________</w:t>
      </w:r>
    </w:p>
    <w:p w:rsidR="00C42A25" w:rsidRDefault="00673CE3" w:rsidP="00673CE3">
      <w:pPr>
        <w:spacing w:line="360" w:lineRule="auto"/>
        <w:jc w:val="both"/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4. Почтовый адрес и (или) адрес электронной </w:t>
      </w:r>
      <w:r w:rsidRPr="00C42A25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почты </w:t>
      </w:r>
      <w:r w:rsidR="001E090E" w:rsidRPr="001E090E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414000,</w:t>
      </w:r>
      <w:r w:rsidR="001E090E" w:rsidRPr="001E090E">
        <w:rPr>
          <w:rFonts w:ascii="Times New Roman" w:eastAsia="Times New Roman" w:hAnsi="Times New Roman" w:cs="Times New Roman"/>
          <w:color w:val="auto"/>
          <w:sz w:val="28"/>
          <w:szCs w:val="28"/>
          <w:u w:val="single"/>
        </w:rPr>
        <w:t xml:space="preserve"> </w:t>
      </w:r>
      <w:r w:rsidR="00C42A25" w:rsidRPr="001E090E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г</w:t>
      </w:r>
      <w:r w:rsidR="00C42A25" w:rsidRPr="00C42A25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. Астрахань,</w:t>
      </w:r>
      <w:r w:rsidR="00C42A25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_____</w:t>
      </w:r>
      <w:r w:rsidR="00C42A25" w:rsidRPr="00C42A25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 xml:space="preserve"> </w:t>
      </w:r>
    </w:p>
    <w:p w:rsidR="00673CE3" w:rsidRPr="00673CE3" w:rsidRDefault="00C42A25" w:rsidP="00673CE3">
      <w:pPr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C42A25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ул. Бабушкина, д. 13</w:t>
      </w:r>
      <w:r w:rsidR="00673CE3"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__________________________________</w:t>
      </w:r>
      <w:r>
        <w:rPr>
          <w:rFonts w:ascii="Times New Roman" w:eastAsia="Times New Roman" w:hAnsi="Times New Roman" w:cs="Times New Roman"/>
          <w:color w:val="auto"/>
          <w:sz w:val="28"/>
          <w:szCs w:val="28"/>
        </w:rPr>
        <w:t>_</w:t>
      </w:r>
      <w:r w:rsidR="00673CE3"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_______________</w:t>
      </w:r>
    </w:p>
    <w:p w:rsidR="00673CE3" w:rsidRPr="00673CE3" w:rsidRDefault="00673CE3" w:rsidP="00673CE3">
      <w:pPr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5. Номер контактного телефона</w:t>
      </w:r>
      <w:r w:rsidR="00C42A25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r w:rsidR="001E090E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8 (9хх</w:t>
      </w:r>
      <w:r w:rsidR="00C42A25" w:rsidRPr="00C42A25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 xml:space="preserve">) </w:t>
      </w:r>
      <w:proofErr w:type="spellStart"/>
      <w:r w:rsidR="001E090E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ххх-хх-хх</w:t>
      </w:r>
      <w:proofErr w:type="spellEnd"/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__________________________</w:t>
      </w:r>
    </w:p>
    <w:p w:rsidR="00C42A25" w:rsidRDefault="00673CE3" w:rsidP="00673CE3">
      <w:pPr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6. Место работы, должность</w:t>
      </w:r>
      <w:r w:rsidR="00C42A25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____</w:t>
      </w:r>
      <w:r w:rsidR="00C42A25" w:rsidRPr="00C42A25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ООО «Газпром добыча Астрахань»</w:t>
      </w:r>
      <w:r w:rsidR="00C42A25">
        <w:rPr>
          <w:rFonts w:ascii="Times New Roman" w:eastAsia="Times New Roman" w:hAnsi="Times New Roman" w:cs="Times New Roman"/>
          <w:color w:val="auto"/>
          <w:sz w:val="28"/>
          <w:szCs w:val="28"/>
        </w:rPr>
        <w:t>________</w:t>
      </w:r>
    </w:p>
    <w:p w:rsidR="00673CE3" w:rsidRPr="00673CE3" w:rsidRDefault="00C42A25" w:rsidP="00673CE3">
      <w:pPr>
        <w:spacing w:line="360" w:lineRule="auto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</w:t>
      </w:r>
      <w:r w:rsidRPr="00C42A25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респираторщик</w:t>
      </w:r>
      <w:r w:rsidR="00673CE3"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_________________</w:t>
      </w:r>
      <w:r>
        <w:rPr>
          <w:rFonts w:ascii="Times New Roman" w:eastAsia="Times New Roman" w:hAnsi="Times New Roman" w:cs="Times New Roman"/>
          <w:color w:val="auto"/>
          <w:sz w:val="28"/>
          <w:szCs w:val="28"/>
        </w:rPr>
        <w:t>_</w:t>
      </w:r>
      <w:r w:rsidR="00673CE3"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___________________________________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7. Данные основного документа, удостоверяющего личность: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 серия _</w:t>
      </w:r>
      <w:r w:rsidR="00C42A25" w:rsidRPr="00C42A25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12 04</w:t>
      </w:r>
      <w:r w:rsidR="00C42A25">
        <w:rPr>
          <w:rFonts w:ascii="Times New Roman" w:eastAsia="Times New Roman" w:hAnsi="Times New Roman" w:cs="Times New Roman"/>
          <w:color w:val="auto"/>
          <w:sz w:val="28"/>
          <w:szCs w:val="28"/>
        </w:rPr>
        <w:t>_  номер_</w:t>
      </w: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</w:t>
      </w:r>
      <w:r w:rsidR="00C42A25" w:rsidRPr="00C42A25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066770</w:t>
      </w: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  дата выдачи _</w:t>
      </w:r>
      <w:r w:rsidR="00C42A25" w:rsidRPr="00C42A25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25.11.2004</w:t>
      </w: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_____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 кем </w:t>
      </w:r>
      <w:proofErr w:type="spellStart"/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выдан_</w:t>
      </w:r>
      <w:r w:rsidR="001E090E" w:rsidRPr="001E090E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Советским</w:t>
      </w:r>
      <w:proofErr w:type="spellEnd"/>
      <w:r w:rsidR="001E090E" w:rsidRPr="001E090E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 xml:space="preserve"> РОВД г. Астрахани</w:t>
      </w: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</w:t>
      </w:r>
      <w:r w:rsidR="001E090E">
        <w:rPr>
          <w:rFonts w:ascii="Times New Roman" w:eastAsia="Times New Roman" w:hAnsi="Times New Roman" w:cs="Times New Roman"/>
          <w:color w:val="auto"/>
          <w:sz w:val="28"/>
          <w:szCs w:val="28"/>
        </w:rPr>
        <w:t>___________</w:t>
      </w: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_______________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________________________________________________________</w:t>
      </w:r>
      <w:r w:rsidR="001E090E">
        <w:rPr>
          <w:rFonts w:ascii="Times New Roman" w:eastAsia="Times New Roman" w:hAnsi="Times New Roman" w:cs="Times New Roman"/>
          <w:color w:val="auto"/>
          <w:sz w:val="28"/>
          <w:szCs w:val="28"/>
        </w:rPr>
        <w:t>__</w:t>
      </w: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__________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       </w:t>
      </w:r>
    </w:p>
    <w:p w:rsidR="00673CE3" w:rsidRPr="00673CE3" w:rsidRDefault="00673CE3" w:rsidP="00673CE3">
      <w:pPr>
        <w:ind w:firstLine="426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Прошу выдать мне охотничий билет единого федерального образца.*</w:t>
      </w:r>
    </w:p>
    <w:p w:rsidR="00673CE3" w:rsidRPr="00673CE3" w:rsidRDefault="00673CE3" w:rsidP="00673CE3">
      <w:pPr>
        <w:ind w:firstLine="426"/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С Требованиями охотничьего минимума, утвержденного приказом Мин</w:t>
      </w: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и</w:t>
      </w: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стерства природных ресурсов и экологии от 30.06.2011 568, ознакомлен 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                                                             __________________________________</w:t>
      </w:r>
    </w:p>
    <w:p w:rsidR="00673CE3" w:rsidRPr="00673CE3" w:rsidRDefault="00673CE3" w:rsidP="00673CE3">
      <w:pPr>
        <w:ind w:hanging="142"/>
        <w:jc w:val="both"/>
        <w:rPr>
          <w:rFonts w:ascii="Times New Roman" w:eastAsia="Times New Roman" w:hAnsi="Times New Roman" w:cs="Times New Roman"/>
          <w:color w:val="auto"/>
          <w:sz w:val="18"/>
          <w:szCs w:val="1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                                                                                           </w:t>
      </w:r>
      <w:r w:rsidRPr="00673CE3">
        <w:rPr>
          <w:rFonts w:ascii="Times New Roman" w:eastAsia="Times New Roman" w:hAnsi="Times New Roman" w:cs="Times New Roman"/>
          <w:color w:val="auto"/>
          <w:sz w:val="18"/>
          <w:szCs w:val="18"/>
        </w:rPr>
        <w:t>(</w:t>
      </w:r>
      <w:proofErr w:type="spellStart"/>
      <w:r w:rsidRPr="00673CE3">
        <w:rPr>
          <w:rFonts w:ascii="Times New Roman" w:eastAsia="Times New Roman" w:hAnsi="Times New Roman" w:cs="Times New Roman"/>
          <w:color w:val="auto"/>
          <w:sz w:val="18"/>
          <w:szCs w:val="18"/>
        </w:rPr>
        <w:t>дата</w:t>
      </w:r>
      <w:proofErr w:type="gramStart"/>
      <w:r w:rsidRPr="00673CE3">
        <w:rPr>
          <w:rFonts w:ascii="Times New Roman" w:eastAsia="Times New Roman" w:hAnsi="Times New Roman" w:cs="Times New Roman"/>
          <w:color w:val="auto"/>
          <w:sz w:val="18"/>
          <w:szCs w:val="18"/>
        </w:rPr>
        <w:t>,п</w:t>
      </w:r>
      <w:proofErr w:type="gramEnd"/>
      <w:r w:rsidRPr="00673CE3">
        <w:rPr>
          <w:rFonts w:ascii="Times New Roman" w:eastAsia="Times New Roman" w:hAnsi="Times New Roman" w:cs="Times New Roman"/>
          <w:color w:val="auto"/>
          <w:sz w:val="18"/>
          <w:szCs w:val="18"/>
        </w:rPr>
        <w:t>одпись</w:t>
      </w:r>
      <w:proofErr w:type="spellEnd"/>
      <w:r w:rsidRPr="00673CE3">
        <w:rPr>
          <w:rFonts w:ascii="Times New Roman" w:eastAsia="Times New Roman" w:hAnsi="Times New Roman" w:cs="Times New Roman"/>
          <w:color w:val="auto"/>
          <w:sz w:val="18"/>
          <w:szCs w:val="18"/>
        </w:rPr>
        <w:t>)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16"/>
          <w:szCs w:val="16"/>
        </w:rPr>
      </w:pP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Приложения:  1. Две личные фотографии размером  3,0 х 4,0;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                        2. Копия  основного документа, удостоверяющего личность 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                            на __</w:t>
      </w:r>
      <w:r w:rsidR="001E090E" w:rsidRPr="001E090E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2</w:t>
      </w: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___листах.</w:t>
      </w:r>
    </w:p>
    <w:p w:rsidR="00673CE3" w:rsidRPr="00673CE3" w:rsidRDefault="00673CE3" w:rsidP="00673CE3">
      <w:pPr>
        <w:jc w:val="both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</w:t>
      </w:r>
    </w:p>
    <w:p w:rsidR="00673CE3" w:rsidRPr="001E090E" w:rsidRDefault="00673CE3" w:rsidP="00673CE3">
      <w:pPr>
        <w:spacing w:line="360" w:lineRule="auto"/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</w:pP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«___» ___________20____ г.        _________________    </w:t>
      </w:r>
      <w:r w:rsidR="001E090E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</w:t>
      </w: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</w:t>
      </w:r>
      <w:r w:rsidR="001E090E" w:rsidRPr="001E090E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Иванов И.И.</w:t>
      </w:r>
    </w:p>
    <w:p w:rsidR="00673CE3" w:rsidRPr="00673CE3" w:rsidRDefault="00673CE3" w:rsidP="00673CE3">
      <w:pPr>
        <w:spacing w:line="360" w:lineRule="auto"/>
        <w:rPr>
          <w:rFonts w:ascii="Times New Roman" w:eastAsia="Times New Roman" w:hAnsi="Times New Roman" w:cs="Times New Roman"/>
          <w:color w:val="auto"/>
        </w:rPr>
      </w:pPr>
      <w:r w:rsidRPr="00673CE3">
        <w:rPr>
          <w:rFonts w:ascii="Times New Roman" w:eastAsia="Times New Roman" w:hAnsi="Times New Roman" w:cs="Times New Roman"/>
          <w:color w:val="auto"/>
        </w:rPr>
        <w:t xml:space="preserve">                                                                         (подпись заявителя)                   (Ф.И.О.)</w:t>
      </w:r>
    </w:p>
    <w:p w:rsidR="00673CE3" w:rsidRPr="00673CE3" w:rsidRDefault="00673CE3" w:rsidP="00673CE3">
      <w:pPr>
        <w:widowControl w:val="0"/>
        <w:autoSpaceDE w:val="0"/>
        <w:autoSpaceDN w:val="0"/>
        <w:adjustRightInd w:val="0"/>
        <w:ind w:firstLine="720"/>
        <w:jc w:val="both"/>
        <w:rPr>
          <w:rFonts w:ascii="Times New Roman" w:eastAsia="Times New Roman" w:hAnsi="Times New Roman" w:cs="Times New Roman"/>
          <w:color w:val="auto"/>
        </w:rPr>
      </w:pPr>
      <w:r w:rsidRPr="00673CE3">
        <w:rPr>
          <w:rFonts w:ascii="Times New Roman" w:eastAsia="Times New Roman" w:hAnsi="Times New Roman" w:cs="Times New Roman"/>
          <w:color w:val="auto"/>
        </w:rPr>
        <w:t>* В случае утраты охотничьего билета в заявлении указывается на утрату охотничьего билета единого федерального образца.</w:t>
      </w:r>
    </w:p>
    <w:p w:rsidR="000E7C16" w:rsidRDefault="000E7C16">
      <w:pPr>
        <w:rPr>
          <w:rFonts w:ascii="Times New Roman" w:hAnsi="Times New Roman" w:cs="Times New Roman"/>
          <w:color w:val="auto"/>
          <w:sz w:val="22"/>
          <w:szCs w:val="20"/>
        </w:rPr>
      </w:pPr>
      <w:r>
        <w:rPr>
          <w:rFonts w:ascii="Times New Roman" w:hAnsi="Times New Roman" w:cs="Times New Roman"/>
          <w:color w:val="auto"/>
          <w:sz w:val="22"/>
          <w:szCs w:val="20"/>
        </w:rPr>
        <w:br w:type="page"/>
      </w:r>
    </w:p>
    <w:p w:rsidR="000E7C16" w:rsidRPr="000E7C16" w:rsidRDefault="000E7C16" w:rsidP="000E7C16">
      <w:pPr>
        <w:autoSpaceDE w:val="0"/>
        <w:autoSpaceDN w:val="0"/>
        <w:adjustRightInd w:val="0"/>
        <w:jc w:val="right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lastRenderedPageBreak/>
        <w:t>Приложение №3</w:t>
      </w:r>
    </w:p>
    <w:p w:rsidR="000E7C16" w:rsidRPr="000E7C16" w:rsidRDefault="000E7C16" w:rsidP="000E7C16">
      <w:pPr>
        <w:autoSpaceDE w:val="0"/>
        <w:autoSpaceDN w:val="0"/>
        <w:adjustRightInd w:val="0"/>
        <w:jc w:val="right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</w:p>
    <w:p w:rsidR="000E7C16" w:rsidRPr="000E7C16" w:rsidRDefault="000E7C16" w:rsidP="000E7C16">
      <w:pPr>
        <w:ind w:left="5387"/>
        <w:jc w:val="right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0E7C16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Служба природопользования</w:t>
      </w:r>
    </w:p>
    <w:p w:rsidR="000E7C16" w:rsidRPr="000E7C16" w:rsidRDefault="000E7C16" w:rsidP="000E7C16">
      <w:pPr>
        <w:ind w:left="5387"/>
        <w:jc w:val="right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и охраны окружающей среды</w:t>
      </w:r>
    </w:p>
    <w:p w:rsidR="000E7C16" w:rsidRPr="000E7C16" w:rsidRDefault="000E7C16" w:rsidP="000E7C16">
      <w:pPr>
        <w:ind w:left="5387"/>
        <w:jc w:val="right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0E7C16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Астраханской области</w:t>
      </w:r>
    </w:p>
    <w:p w:rsidR="000E7C16" w:rsidRPr="000E7C16" w:rsidRDefault="000E7C16" w:rsidP="000E7C16">
      <w:pPr>
        <w:spacing w:after="200" w:line="276" w:lineRule="auto"/>
        <w:rPr>
          <w:rFonts w:ascii="Calibri" w:eastAsia="Calibri" w:hAnsi="Calibri" w:cs="Times New Roman"/>
          <w:color w:val="auto"/>
          <w:sz w:val="28"/>
          <w:szCs w:val="28"/>
          <w:lang w:eastAsia="en-US"/>
        </w:rPr>
      </w:pPr>
    </w:p>
    <w:p w:rsidR="000E7C16" w:rsidRDefault="000E7C16" w:rsidP="000E7C16">
      <w:pPr>
        <w:spacing w:after="200" w:line="276" w:lineRule="auto"/>
        <w:rPr>
          <w:rFonts w:ascii="Calibri" w:eastAsia="Calibri" w:hAnsi="Calibri" w:cs="Times New Roman"/>
          <w:color w:val="auto"/>
          <w:sz w:val="28"/>
          <w:szCs w:val="28"/>
          <w:lang w:eastAsia="en-US"/>
        </w:rPr>
      </w:pPr>
    </w:p>
    <w:p w:rsidR="001E090E" w:rsidRPr="001E090E" w:rsidRDefault="001E090E" w:rsidP="001E090E">
      <w:pPr>
        <w:jc w:val="center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Заявление</w:t>
      </w:r>
    </w:p>
    <w:p w:rsidR="001E090E" w:rsidRPr="001E090E" w:rsidRDefault="001E090E" w:rsidP="001E090E">
      <w:pPr>
        <w:jc w:val="center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об аннулировании охотничьего билета единого федерального образца</w:t>
      </w:r>
    </w:p>
    <w:p w:rsidR="001E090E" w:rsidRPr="001E090E" w:rsidRDefault="001E090E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</w:p>
    <w:p w:rsidR="001E090E" w:rsidRPr="001E090E" w:rsidRDefault="001E090E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1. Фамилия, имя, отчество___________________________________________</w:t>
      </w:r>
    </w:p>
    <w:p w:rsidR="001E090E" w:rsidRPr="001E090E" w:rsidRDefault="001E090E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__________________________________________________________________</w:t>
      </w:r>
    </w:p>
    <w:p w:rsidR="001E090E" w:rsidRPr="001E090E" w:rsidRDefault="001E090E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2. Почтовый адрес и (или) адрес электронной почты _____________________</w:t>
      </w:r>
    </w:p>
    <w:p w:rsidR="001E090E" w:rsidRPr="001E090E" w:rsidRDefault="001E090E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__________________________________________________________________</w:t>
      </w:r>
    </w:p>
    <w:p w:rsidR="001E090E" w:rsidRPr="001E090E" w:rsidRDefault="001E090E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3. Номер контактного телефона_______________________________________</w:t>
      </w:r>
    </w:p>
    <w:p w:rsidR="001E090E" w:rsidRPr="001E090E" w:rsidRDefault="001E090E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__________________________________________________________________</w:t>
      </w:r>
    </w:p>
    <w:p w:rsidR="001E090E" w:rsidRPr="001E090E" w:rsidRDefault="001E090E" w:rsidP="001E090E">
      <w:pPr>
        <w:jc w:val="both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</w:p>
    <w:p w:rsidR="001E090E" w:rsidRPr="001E090E" w:rsidRDefault="001E090E" w:rsidP="001E090E">
      <w:pPr>
        <w:jc w:val="both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4. Учетные серия, номер и дата выдачи охотничьего билета единого федерал</w:t>
      </w: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ь</w:t>
      </w: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ного образца _______________________________________________</w:t>
      </w:r>
    </w:p>
    <w:p w:rsidR="001E090E" w:rsidRPr="001E090E" w:rsidRDefault="001E090E" w:rsidP="001E090E">
      <w:pPr>
        <w:jc w:val="both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__________________________________________________________________</w:t>
      </w:r>
    </w:p>
    <w:p w:rsidR="001E090E" w:rsidRPr="001E090E" w:rsidRDefault="001E090E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</w:p>
    <w:p w:rsidR="001E090E" w:rsidRPr="001E090E" w:rsidRDefault="001E090E" w:rsidP="001E090E">
      <w:pPr>
        <w:ind w:firstLine="426"/>
        <w:jc w:val="both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Прошу аннулировать мой охотничий билет единого федерального образца в связи с _______________________________________________________</w:t>
      </w:r>
    </w:p>
    <w:p w:rsidR="001E090E" w:rsidRPr="001E090E" w:rsidRDefault="001E090E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</w:p>
    <w:p w:rsidR="001E090E" w:rsidRPr="001E090E" w:rsidRDefault="001E090E" w:rsidP="001E090E">
      <w:pPr>
        <w:ind w:firstLine="567"/>
        <w:jc w:val="both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Уведомление об аннулировании охотничьего билета единого федерального образца прошу направить:</w:t>
      </w:r>
    </w:p>
    <w:p w:rsidR="001E090E" w:rsidRPr="001E090E" w:rsidRDefault="001E090E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__________________________________________________________________</w:t>
      </w:r>
    </w:p>
    <w:p w:rsidR="001E090E" w:rsidRPr="001E090E" w:rsidRDefault="001E090E" w:rsidP="001E090E">
      <w:pPr>
        <w:jc w:val="center"/>
        <w:rPr>
          <w:rFonts w:ascii="Times New Roman" w:eastAsia="Calibri" w:hAnsi="Times New Roman" w:cs="Times New Roman"/>
          <w:color w:val="auto"/>
          <w:sz w:val="18"/>
          <w:szCs w:val="1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18"/>
          <w:szCs w:val="18"/>
          <w:lang w:eastAsia="en-US"/>
        </w:rPr>
        <w:t>(почтой (указывается почтовый адрес), по электронной почте (указывается адрес электронной почты), либо вручить лично)</w:t>
      </w:r>
    </w:p>
    <w:p w:rsidR="001E090E" w:rsidRPr="001E090E" w:rsidRDefault="001E090E" w:rsidP="001E090E">
      <w:pPr>
        <w:jc w:val="center"/>
        <w:rPr>
          <w:rFonts w:ascii="Times New Roman" w:eastAsia="Calibri" w:hAnsi="Times New Roman" w:cs="Times New Roman"/>
          <w:color w:val="auto"/>
          <w:sz w:val="18"/>
          <w:szCs w:val="18"/>
          <w:lang w:eastAsia="en-US"/>
        </w:rPr>
      </w:pPr>
    </w:p>
    <w:p w:rsidR="001E090E" w:rsidRPr="001E090E" w:rsidRDefault="001E090E" w:rsidP="001E090E">
      <w:pPr>
        <w:spacing w:line="360" w:lineRule="auto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1E090E" w:rsidRPr="001E090E" w:rsidRDefault="001E090E" w:rsidP="001E090E">
      <w:pPr>
        <w:spacing w:line="360" w:lineRule="auto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1E090E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«___» ___________20____ г.        _________________       ______________</w:t>
      </w:r>
    </w:p>
    <w:p w:rsidR="001E090E" w:rsidRPr="001E090E" w:rsidRDefault="001E090E" w:rsidP="001E090E">
      <w:pPr>
        <w:spacing w:line="360" w:lineRule="auto"/>
        <w:rPr>
          <w:rFonts w:ascii="Times New Roman" w:eastAsia="Times New Roman" w:hAnsi="Times New Roman" w:cs="Times New Roman"/>
          <w:color w:val="auto"/>
        </w:rPr>
      </w:pPr>
      <w:r w:rsidRPr="001E090E">
        <w:rPr>
          <w:rFonts w:ascii="Times New Roman" w:eastAsia="Times New Roman" w:hAnsi="Times New Roman" w:cs="Times New Roman"/>
          <w:color w:val="auto"/>
        </w:rPr>
        <w:t xml:space="preserve">                                                                         (подпись заявителя)                   (Ф.И.О.)</w:t>
      </w:r>
    </w:p>
    <w:p w:rsidR="000E7C16" w:rsidRPr="000E7C16" w:rsidRDefault="000E7C16" w:rsidP="000E7C16">
      <w:pPr>
        <w:spacing w:after="200" w:line="276" w:lineRule="auto"/>
        <w:rPr>
          <w:rFonts w:ascii="Calibri" w:eastAsia="Calibri" w:hAnsi="Calibri" w:cs="Times New Roman"/>
          <w:color w:val="auto"/>
          <w:sz w:val="22"/>
          <w:szCs w:val="22"/>
          <w:lang w:eastAsia="en-US"/>
        </w:rPr>
      </w:pPr>
    </w:p>
    <w:p w:rsidR="000E7C16" w:rsidRDefault="000E7C16">
      <w:pPr>
        <w:rPr>
          <w:rFonts w:ascii="Times New Roman" w:hAnsi="Times New Roman" w:cs="Times New Roman"/>
          <w:color w:val="auto"/>
          <w:sz w:val="22"/>
          <w:szCs w:val="20"/>
        </w:rPr>
      </w:pPr>
      <w:r>
        <w:rPr>
          <w:rFonts w:ascii="Times New Roman" w:hAnsi="Times New Roman" w:cs="Times New Roman"/>
          <w:color w:val="auto"/>
          <w:sz w:val="22"/>
          <w:szCs w:val="20"/>
        </w:rPr>
        <w:br w:type="page"/>
      </w:r>
    </w:p>
    <w:p w:rsidR="000E7C16" w:rsidRPr="000E7C16" w:rsidRDefault="00100847" w:rsidP="000E7C16">
      <w:pPr>
        <w:autoSpaceDE w:val="0"/>
        <w:autoSpaceDN w:val="0"/>
        <w:adjustRightInd w:val="0"/>
        <w:jc w:val="right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lastRenderedPageBreak/>
        <w:t>Приложение №4</w:t>
      </w:r>
    </w:p>
    <w:p w:rsidR="000E7C16" w:rsidRPr="000E7C16" w:rsidRDefault="000E7C16" w:rsidP="000E7C16">
      <w:pPr>
        <w:autoSpaceDE w:val="0"/>
        <w:autoSpaceDN w:val="0"/>
        <w:adjustRightInd w:val="0"/>
        <w:jc w:val="right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</w:p>
    <w:p w:rsidR="001E090E" w:rsidRPr="001E090E" w:rsidRDefault="001E090E" w:rsidP="001E090E">
      <w:pPr>
        <w:autoSpaceDE w:val="0"/>
        <w:autoSpaceDN w:val="0"/>
        <w:adjustRightInd w:val="0"/>
        <w:jc w:val="right"/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b/>
          <w:color w:val="auto"/>
          <w:sz w:val="28"/>
          <w:szCs w:val="28"/>
          <w:lang w:eastAsia="en-US"/>
        </w:rPr>
        <w:t>Образец заявления</w:t>
      </w:r>
    </w:p>
    <w:p w:rsidR="001E090E" w:rsidRPr="001E090E" w:rsidRDefault="001E090E" w:rsidP="001E090E">
      <w:pPr>
        <w:autoSpaceDE w:val="0"/>
        <w:autoSpaceDN w:val="0"/>
        <w:adjustRightInd w:val="0"/>
        <w:jc w:val="right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</w:p>
    <w:p w:rsidR="001E090E" w:rsidRPr="001E090E" w:rsidRDefault="001E090E" w:rsidP="001E090E">
      <w:pPr>
        <w:ind w:left="5387"/>
        <w:jc w:val="right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Служба природопользования</w:t>
      </w:r>
    </w:p>
    <w:p w:rsidR="001E090E" w:rsidRPr="001E090E" w:rsidRDefault="001E090E" w:rsidP="001E090E">
      <w:pPr>
        <w:ind w:left="5387"/>
        <w:jc w:val="right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и охраны окружающей среды</w:t>
      </w:r>
    </w:p>
    <w:p w:rsidR="001E090E" w:rsidRPr="001E090E" w:rsidRDefault="001E090E" w:rsidP="001E090E">
      <w:pPr>
        <w:ind w:left="5387"/>
        <w:jc w:val="right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Астраханской области</w:t>
      </w:r>
    </w:p>
    <w:p w:rsidR="001E090E" w:rsidRDefault="001E090E" w:rsidP="001E090E">
      <w:pPr>
        <w:jc w:val="center"/>
        <w:rPr>
          <w:rFonts w:ascii="Times New Roman" w:eastAsia="Calibri" w:hAnsi="Times New Roman" w:cs="Times New Roman"/>
          <w:color w:val="auto"/>
          <w:sz w:val="16"/>
          <w:szCs w:val="16"/>
          <w:lang w:eastAsia="en-US"/>
        </w:rPr>
      </w:pPr>
    </w:p>
    <w:p w:rsidR="001E090E" w:rsidRDefault="001E090E" w:rsidP="001E090E">
      <w:pPr>
        <w:jc w:val="center"/>
        <w:rPr>
          <w:rFonts w:ascii="Times New Roman" w:eastAsia="Calibri" w:hAnsi="Times New Roman" w:cs="Times New Roman"/>
          <w:color w:val="auto"/>
          <w:sz w:val="16"/>
          <w:szCs w:val="16"/>
          <w:lang w:eastAsia="en-US"/>
        </w:rPr>
      </w:pPr>
    </w:p>
    <w:p w:rsidR="001E090E" w:rsidRDefault="001E090E" w:rsidP="001E090E">
      <w:pPr>
        <w:jc w:val="center"/>
        <w:rPr>
          <w:rFonts w:ascii="Times New Roman" w:eastAsia="Calibri" w:hAnsi="Times New Roman" w:cs="Times New Roman"/>
          <w:color w:val="auto"/>
          <w:sz w:val="16"/>
          <w:szCs w:val="16"/>
          <w:lang w:eastAsia="en-US"/>
        </w:rPr>
      </w:pPr>
    </w:p>
    <w:p w:rsidR="001E090E" w:rsidRDefault="001E090E" w:rsidP="001E090E">
      <w:pPr>
        <w:jc w:val="center"/>
        <w:rPr>
          <w:rFonts w:ascii="Times New Roman" w:eastAsia="Calibri" w:hAnsi="Times New Roman" w:cs="Times New Roman"/>
          <w:color w:val="auto"/>
          <w:sz w:val="16"/>
          <w:szCs w:val="16"/>
          <w:lang w:eastAsia="en-US"/>
        </w:rPr>
      </w:pPr>
    </w:p>
    <w:p w:rsidR="001E090E" w:rsidRDefault="001E090E" w:rsidP="001E090E">
      <w:pPr>
        <w:jc w:val="center"/>
        <w:rPr>
          <w:rFonts w:ascii="Times New Roman" w:eastAsia="Calibri" w:hAnsi="Times New Roman" w:cs="Times New Roman"/>
          <w:color w:val="auto"/>
          <w:sz w:val="16"/>
          <w:szCs w:val="16"/>
          <w:lang w:eastAsia="en-US"/>
        </w:rPr>
      </w:pPr>
    </w:p>
    <w:p w:rsidR="001E090E" w:rsidRPr="001E090E" w:rsidRDefault="001E090E" w:rsidP="001E090E">
      <w:pPr>
        <w:jc w:val="center"/>
        <w:rPr>
          <w:rFonts w:ascii="Times New Roman" w:eastAsia="Calibri" w:hAnsi="Times New Roman" w:cs="Times New Roman"/>
          <w:color w:val="auto"/>
          <w:sz w:val="16"/>
          <w:szCs w:val="16"/>
          <w:lang w:eastAsia="en-US"/>
        </w:rPr>
      </w:pPr>
    </w:p>
    <w:p w:rsidR="001E090E" w:rsidRPr="001E090E" w:rsidRDefault="001E090E" w:rsidP="001E090E">
      <w:pPr>
        <w:jc w:val="center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Заявление</w:t>
      </w:r>
    </w:p>
    <w:p w:rsidR="001E090E" w:rsidRPr="001E090E" w:rsidRDefault="001E090E" w:rsidP="001E090E">
      <w:pPr>
        <w:jc w:val="center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об аннулировании охотничьего билета единого федерального образца</w:t>
      </w:r>
    </w:p>
    <w:p w:rsidR="001E090E" w:rsidRPr="001E090E" w:rsidRDefault="001E090E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</w:p>
    <w:p w:rsidR="001E090E" w:rsidRPr="001E090E" w:rsidRDefault="001E090E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1. Фамилия, имя, отчество</w:t>
      </w:r>
      <w:r w:rsidRPr="001E090E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 xml:space="preserve"> </w:t>
      </w:r>
      <w:r w:rsidRPr="00C42A25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Иванов Иван Иванович</w:t>
      </w:r>
      <w:r w:rsidRPr="00673CE3">
        <w:rPr>
          <w:rFonts w:ascii="Times New Roman" w:eastAsia="Times New Roman" w:hAnsi="Times New Roman" w:cs="Times New Roman"/>
          <w:color w:val="auto"/>
          <w:sz w:val="28"/>
          <w:szCs w:val="28"/>
        </w:rPr>
        <w:t>___</w:t>
      </w:r>
      <w:r>
        <w:rPr>
          <w:rFonts w:ascii="Times New Roman" w:eastAsia="Times New Roman" w:hAnsi="Times New Roman" w:cs="Times New Roman"/>
          <w:color w:val="auto"/>
          <w:sz w:val="28"/>
          <w:szCs w:val="28"/>
        </w:rPr>
        <w:t>___</w:t>
      </w: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_______________</w:t>
      </w:r>
    </w:p>
    <w:p w:rsidR="001E090E" w:rsidRPr="001E090E" w:rsidRDefault="001E090E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__________________________________________________________________</w:t>
      </w:r>
    </w:p>
    <w:p w:rsidR="001E090E" w:rsidRDefault="001E090E" w:rsidP="001E090E">
      <w:pPr>
        <w:spacing w:line="360" w:lineRule="auto"/>
        <w:jc w:val="both"/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 xml:space="preserve">2. Почтовый адрес и (или) адрес электронной почты </w:t>
      </w:r>
      <w:r w:rsidRPr="001E090E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414000,</w:t>
      </w:r>
      <w:r w:rsidRPr="001E090E">
        <w:rPr>
          <w:rFonts w:ascii="Times New Roman" w:eastAsia="Times New Roman" w:hAnsi="Times New Roman" w:cs="Times New Roman"/>
          <w:color w:val="auto"/>
          <w:sz w:val="28"/>
          <w:szCs w:val="28"/>
          <w:u w:val="single"/>
        </w:rPr>
        <w:t xml:space="preserve"> </w:t>
      </w:r>
      <w:r w:rsidRPr="001E090E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г</w:t>
      </w:r>
      <w:r w:rsidRPr="00C42A25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. Астрахань,</w:t>
      </w:r>
      <w:r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__</w:t>
      </w:r>
      <w:r w:rsidRPr="00C42A25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 xml:space="preserve"> </w:t>
      </w:r>
    </w:p>
    <w:p w:rsidR="001E090E" w:rsidRPr="001E090E" w:rsidRDefault="001E090E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C42A25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ул. Бабушкина, д. 13</w:t>
      </w:r>
      <w: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</w:t>
      </w: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__________</w:t>
      </w:r>
      <w: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_______</w:t>
      </w: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____________________________</w:t>
      </w:r>
    </w:p>
    <w:p w:rsidR="001E090E" w:rsidRPr="001E090E" w:rsidRDefault="001E090E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3. Номер контактного телефона</w:t>
      </w:r>
      <w:r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8 (9хх</w:t>
      </w:r>
      <w:r w:rsidRPr="00C42A25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 xml:space="preserve">) </w:t>
      </w:r>
      <w:proofErr w:type="spellStart"/>
      <w:r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ххх-хх-хх</w:t>
      </w:r>
      <w:proofErr w:type="spellEnd"/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 xml:space="preserve"> </w:t>
      </w:r>
      <w: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______________________</w:t>
      </w: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</w:t>
      </w:r>
    </w:p>
    <w:p w:rsidR="001E090E" w:rsidRPr="001E090E" w:rsidRDefault="001E090E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__________________________________________________________________</w:t>
      </w:r>
    </w:p>
    <w:p w:rsidR="001E090E" w:rsidRPr="001E090E" w:rsidRDefault="001E090E" w:rsidP="001E090E">
      <w:pPr>
        <w:jc w:val="both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</w:p>
    <w:p w:rsidR="001E090E" w:rsidRPr="001E090E" w:rsidRDefault="001E090E" w:rsidP="001E090E">
      <w:pPr>
        <w:jc w:val="both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4. Учетные серия, номер и дата выдачи охотничьего билета единого федерал</w:t>
      </w: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ь</w:t>
      </w: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 xml:space="preserve">ного образца </w:t>
      </w:r>
      <w:r w:rsidRPr="005241D4">
        <w:rPr>
          <w:rFonts w:ascii="Times New Roman" w:eastAsia="Calibri" w:hAnsi="Times New Roman" w:cs="Times New Roman"/>
          <w:b/>
          <w:color w:val="auto"/>
          <w:sz w:val="28"/>
          <w:szCs w:val="28"/>
          <w:u w:val="single"/>
          <w:lang w:eastAsia="en-US"/>
        </w:rPr>
        <w:t>се</w:t>
      </w:r>
      <w:r w:rsidR="005241D4" w:rsidRPr="005241D4">
        <w:rPr>
          <w:rFonts w:ascii="Times New Roman" w:eastAsia="Calibri" w:hAnsi="Times New Roman" w:cs="Times New Roman"/>
          <w:b/>
          <w:color w:val="auto"/>
          <w:sz w:val="28"/>
          <w:szCs w:val="28"/>
          <w:u w:val="single"/>
          <w:lang w:eastAsia="en-US"/>
        </w:rPr>
        <w:t>р</w:t>
      </w:r>
      <w:r w:rsidRPr="005241D4">
        <w:rPr>
          <w:rFonts w:ascii="Times New Roman" w:eastAsia="Calibri" w:hAnsi="Times New Roman" w:cs="Times New Roman"/>
          <w:b/>
          <w:color w:val="auto"/>
          <w:sz w:val="28"/>
          <w:szCs w:val="28"/>
          <w:u w:val="single"/>
          <w:lang w:eastAsia="en-US"/>
        </w:rPr>
        <w:t>ия 30 № 00ххххх</w:t>
      </w:r>
      <w:r w:rsidR="005241D4" w:rsidRPr="005241D4">
        <w:rPr>
          <w:rFonts w:ascii="Times New Roman" w:eastAsia="Calibri" w:hAnsi="Times New Roman" w:cs="Times New Roman"/>
          <w:b/>
          <w:color w:val="auto"/>
          <w:sz w:val="28"/>
          <w:szCs w:val="28"/>
          <w:u w:val="single"/>
          <w:lang w:eastAsia="en-US"/>
        </w:rPr>
        <w:t xml:space="preserve"> от 25.12.2016</w:t>
      </w: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</w:t>
      </w:r>
      <w:r w:rsidR="005241D4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</w:t>
      </w: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</w:t>
      </w:r>
      <w:r w:rsidR="005241D4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</w:t>
      </w: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_____________</w:t>
      </w:r>
    </w:p>
    <w:p w:rsidR="001E090E" w:rsidRPr="001E090E" w:rsidRDefault="001E090E" w:rsidP="001E090E">
      <w:pPr>
        <w:jc w:val="both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_________________________________________</w:t>
      </w:r>
      <w:r w:rsidR="005241D4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</w:t>
      </w: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_________________________</w:t>
      </w:r>
    </w:p>
    <w:p w:rsidR="001E090E" w:rsidRPr="001E090E" w:rsidRDefault="001E090E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</w:p>
    <w:p w:rsidR="001E090E" w:rsidRPr="001E090E" w:rsidRDefault="001E090E" w:rsidP="001E090E">
      <w:pPr>
        <w:ind w:firstLine="426"/>
        <w:jc w:val="both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 xml:space="preserve">Прошу аннулировать мой охотничий билет единого федерального образца в связи с </w:t>
      </w:r>
      <w:r w:rsidR="005241D4" w:rsidRPr="005241D4">
        <w:rPr>
          <w:rFonts w:ascii="Times New Roman" w:eastAsia="Calibri" w:hAnsi="Times New Roman" w:cs="Times New Roman"/>
          <w:b/>
          <w:color w:val="auto"/>
          <w:sz w:val="28"/>
          <w:szCs w:val="28"/>
          <w:u w:val="single"/>
          <w:lang w:eastAsia="en-US"/>
        </w:rPr>
        <w:t>тем, что пришёл в негодность</w:t>
      </w:r>
      <w:r w:rsidR="005241D4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__________</w:t>
      </w: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_________________________</w:t>
      </w:r>
    </w:p>
    <w:p w:rsidR="001E090E" w:rsidRPr="001E090E" w:rsidRDefault="001E090E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</w:p>
    <w:p w:rsidR="001E090E" w:rsidRPr="001E090E" w:rsidRDefault="001E090E" w:rsidP="001E090E">
      <w:pPr>
        <w:ind w:firstLine="567"/>
        <w:jc w:val="both"/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Уведомление об аннулировании охотничьего билета единого федерального образца прошу направить:</w:t>
      </w:r>
    </w:p>
    <w:p w:rsidR="001E090E" w:rsidRPr="001E090E" w:rsidRDefault="005241D4" w:rsidP="001E090E">
      <w:pP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</w:pPr>
      <w:r w:rsidRPr="005241D4">
        <w:rPr>
          <w:rFonts w:ascii="Times New Roman" w:eastAsia="Calibri" w:hAnsi="Times New Roman" w:cs="Times New Roman"/>
          <w:b/>
          <w:color w:val="auto"/>
          <w:sz w:val="28"/>
          <w:szCs w:val="28"/>
          <w:u w:val="single"/>
          <w:lang w:eastAsia="en-US"/>
        </w:rPr>
        <w:t>вручить лично</w:t>
      </w:r>
      <w:r w:rsidR="001E090E"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</w:t>
      </w:r>
      <w:r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</w:t>
      </w:r>
      <w:r w:rsidR="001E090E" w:rsidRPr="001E090E">
        <w:rPr>
          <w:rFonts w:ascii="Times New Roman" w:eastAsia="Calibri" w:hAnsi="Times New Roman" w:cs="Times New Roman"/>
          <w:color w:val="auto"/>
          <w:sz w:val="28"/>
          <w:szCs w:val="28"/>
          <w:lang w:eastAsia="en-US"/>
        </w:rPr>
        <w:t>________________________________________________</w:t>
      </w:r>
    </w:p>
    <w:p w:rsidR="001E090E" w:rsidRPr="001E090E" w:rsidRDefault="001E090E" w:rsidP="001E090E">
      <w:pPr>
        <w:jc w:val="center"/>
        <w:rPr>
          <w:rFonts w:ascii="Times New Roman" w:eastAsia="Calibri" w:hAnsi="Times New Roman" w:cs="Times New Roman"/>
          <w:color w:val="auto"/>
          <w:sz w:val="18"/>
          <w:szCs w:val="18"/>
          <w:lang w:eastAsia="en-US"/>
        </w:rPr>
      </w:pPr>
      <w:r w:rsidRPr="001E090E">
        <w:rPr>
          <w:rFonts w:ascii="Times New Roman" w:eastAsia="Calibri" w:hAnsi="Times New Roman" w:cs="Times New Roman"/>
          <w:color w:val="auto"/>
          <w:sz w:val="18"/>
          <w:szCs w:val="18"/>
          <w:lang w:eastAsia="en-US"/>
        </w:rPr>
        <w:t>(почтой (указывается почтовый адрес), по электронной почте (указывается адрес электронной почты), либо вручить лично)</w:t>
      </w:r>
    </w:p>
    <w:p w:rsidR="001E090E" w:rsidRPr="001E090E" w:rsidRDefault="001E090E" w:rsidP="001E090E">
      <w:pPr>
        <w:jc w:val="center"/>
        <w:rPr>
          <w:rFonts w:ascii="Times New Roman" w:eastAsia="Calibri" w:hAnsi="Times New Roman" w:cs="Times New Roman"/>
          <w:color w:val="auto"/>
          <w:sz w:val="18"/>
          <w:szCs w:val="18"/>
          <w:lang w:eastAsia="en-US"/>
        </w:rPr>
      </w:pPr>
    </w:p>
    <w:p w:rsidR="001E090E" w:rsidRPr="001E090E" w:rsidRDefault="001E090E" w:rsidP="001E090E">
      <w:pPr>
        <w:spacing w:line="360" w:lineRule="auto"/>
        <w:rPr>
          <w:rFonts w:ascii="Times New Roman" w:eastAsia="Times New Roman" w:hAnsi="Times New Roman" w:cs="Times New Roman"/>
          <w:color w:val="auto"/>
          <w:sz w:val="28"/>
          <w:szCs w:val="28"/>
        </w:rPr>
      </w:pPr>
    </w:p>
    <w:p w:rsidR="001E090E" w:rsidRPr="001E090E" w:rsidRDefault="001E090E" w:rsidP="001E090E">
      <w:pPr>
        <w:spacing w:line="360" w:lineRule="auto"/>
        <w:rPr>
          <w:rFonts w:ascii="Times New Roman" w:eastAsia="Times New Roman" w:hAnsi="Times New Roman" w:cs="Times New Roman"/>
          <w:color w:val="auto"/>
          <w:sz w:val="28"/>
          <w:szCs w:val="28"/>
        </w:rPr>
      </w:pPr>
      <w:r w:rsidRPr="001E090E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«___» ___________20____ г.        _________________     </w:t>
      </w:r>
      <w:r w:rsidR="005241D4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 </w:t>
      </w:r>
      <w:r w:rsidRPr="001E090E">
        <w:rPr>
          <w:rFonts w:ascii="Times New Roman" w:eastAsia="Times New Roman" w:hAnsi="Times New Roman" w:cs="Times New Roman"/>
          <w:color w:val="auto"/>
          <w:sz w:val="28"/>
          <w:szCs w:val="28"/>
        </w:rPr>
        <w:t xml:space="preserve">  </w:t>
      </w:r>
      <w:r w:rsidR="005241D4" w:rsidRPr="001E090E">
        <w:rPr>
          <w:rFonts w:ascii="Times New Roman" w:eastAsia="Times New Roman" w:hAnsi="Times New Roman" w:cs="Times New Roman"/>
          <w:b/>
          <w:color w:val="auto"/>
          <w:sz w:val="28"/>
          <w:szCs w:val="28"/>
          <w:u w:val="single"/>
        </w:rPr>
        <w:t>Иванов И.И.</w:t>
      </w:r>
    </w:p>
    <w:p w:rsidR="001E090E" w:rsidRPr="001E090E" w:rsidRDefault="001E090E" w:rsidP="001E090E">
      <w:pPr>
        <w:spacing w:line="360" w:lineRule="auto"/>
        <w:rPr>
          <w:rFonts w:ascii="Times New Roman" w:eastAsia="Times New Roman" w:hAnsi="Times New Roman" w:cs="Times New Roman"/>
          <w:color w:val="auto"/>
        </w:rPr>
      </w:pPr>
      <w:r w:rsidRPr="001E090E">
        <w:rPr>
          <w:rFonts w:ascii="Times New Roman" w:eastAsia="Times New Roman" w:hAnsi="Times New Roman" w:cs="Times New Roman"/>
          <w:color w:val="auto"/>
        </w:rPr>
        <w:t xml:space="preserve">                                                                         (подпись заявителя)                   (Ф.И.О.)</w:t>
      </w:r>
    </w:p>
    <w:p w:rsidR="000E7C16" w:rsidRPr="000E7C16" w:rsidRDefault="000E7C16" w:rsidP="000E7C16">
      <w:pPr>
        <w:spacing w:after="200" w:line="276" w:lineRule="auto"/>
        <w:rPr>
          <w:rFonts w:ascii="Calibri" w:eastAsia="Calibri" w:hAnsi="Calibri" w:cs="Times New Roman"/>
          <w:color w:val="auto"/>
          <w:sz w:val="28"/>
          <w:szCs w:val="28"/>
          <w:lang w:eastAsia="en-US"/>
        </w:rPr>
      </w:pPr>
    </w:p>
    <w:p w:rsidR="000E7C16" w:rsidRPr="000E7C16" w:rsidRDefault="000E7C16" w:rsidP="000E7C16">
      <w:pPr>
        <w:spacing w:after="200" w:line="276" w:lineRule="auto"/>
        <w:rPr>
          <w:rFonts w:ascii="Calibri" w:eastAsia="Calibri" w:hAnsi="Calibri" w:cs="Times New Roman"/>
          <w:color w:val="auto"/>
          <w:sz w:val="22"/>
          <w:szCs w:val="22"/>
          <w:lang w:eastAsia="en-US"/>
        </w:rPr>
      </w:pPr>
    </w:p>
    <w:p w:rsidR="000E7C16" w:rsidRDefault="000E7C16" w:rsidP="000E7C16">
      <w:pPr>
        <w:widowControl w:val="0"/>
        <w:autoSpaceDE w:val="0"/>
        <w:autoSpaceDN w:val="0"/>
        <w:ind w:firstLine="540"/>
        <w:jc w:val="center"/>
        <w:rPr>
          <w:rFonts w:ascii="Times New Roman" w:hAnsi="Times New Roman" w:cs="Times New Roman"/>
          <w:color w:val="auto"/>
          <w:sz w:val="22"/>
          <w:szCs w:val="20"/>
        </w:rPr>
      </w:pPr>
    </w:p>
    <w:p w:rsidR="00100847" w:rsidRDefault="00100847">
      <w:pPr>
        <w:rPr>
          <w:rFonts w:ascii="Times New Roman" w:hAnsi="Times New Roman" w:cs="Times New Roman"/>
          <w:color w:val="auto"/>
          <w:sz w:val="22"/>
          <w:szCs w:val="20"/>
        </w:rPr>
      </w:pPr>
      <w:r>
        <w:rPr>
          <w:rFonts w:ascii="Times New Roman" w:hAnsi="Times New Roman" w:cs="Times New Roman"/>
          <w:color w:val="auto"/>
          <w:sz w:val="22"/>
          <w:szCs w:val="20"/>
        </w:rPr>
        <w:br w:type="page"/>
      </w:r>
    </w:p>
    <w:p w:rsidR="00176025" w:rsidRPr="00176025" w:rsidRDefault="00176025" w:rsidP="00176025">
      <w:pPr>
        <w:jc w:val="right"/>
        <w:rPr>
          <w:rFonts w:ascii="Times New Roman" w:hAnsi="Times New Roman" w:cs="Times New Roman"/>
          <w:color w:val="auto"/>
          <w:sz w:val="28"/>
          <w:szCs w:val="28"/>
        </w:rPr>
      </w:pPr>
      <w:r w:rsidRPr="00176025">
        <w:rPr>
          <w:rFonts w:ascii="Times New Roman" w:hAnsi="Times New Roman" w:cs="Times New Roman"/>
          <w:color w:val="auto"/>
          <w:sz w:val="28"/>
          <w:szCs w:val="28"/>
        </w:rPr>
        <w:lastRenderedPageBreak/>
        <w:t>Приложение №5</w:t>
      </w:r>
    </w:p>
    <w:p w:rsidR="00CF0185" w:rsidRDefault="00100847">
      <w:pPr>
        <w:widowControl w:val="0"/>
        <w:autoSpaceDE w:val="0"/>
        <w:autoSpaceDN w:val="0"/>
        <w:ind w:firstLine="540"/>
        <w:jc w:val="center"/>
        <w:rPr>
          <w:rFonts w:ascii="Times New Roman" w:hAnsi="Times New Roman" w:cs="Times New Roman"/>
          <w:color w:val="auto"/>
          <w:sz w:val="22"/>
          <w:szCs w:val="20"/>
        </w:rPr>
      </w:pPr>
      <w:r>
        <w:rPr>
          <w:rFonts w:ascii="Times New Roman" w:hAnsi="Times New Roman" w:cs="Times New Roman"/>
          <w:noProof/>
          <w:color w:val="auto"/>
          <w:sz w:val="22"/>
          <w:szCs w:val="20"/>
        </w:rPr>
        <w:drawing>
          <wp:inline distT="0" distB="0" distL="0" distR="0">
            <wp:extent cx="6115050" cy="8401050"/>
            <wp:effectExtent l="0" t="0" r="0" b="0"/>
            <wp:docPr id="8" name="Рисунок 8" descr="C:\Users\EKopytin\Desktop\Рисунок (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EKopytin\Desktop\Рисунок (4).jp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5050" cy="840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F0185" w:rsidSect="004B6459">
      <w:pgSz w:w="11905" w:h="16837"/>
      <w:pgMar w:top="851" w:right="1134" w:bottom="1418" w:left="1134" w:header="0" w:footer="6" w:gutter="0"/>
      <w:pgNumType w:start="2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769B8" w:rsidRDefault="002769B8">
      <w:pPr>
        <w:rPr>
          <w:color w:val="auto"/>
        </w:rPr>
      </w:pPr>
      <w:r>
        <w:rPr>
          <w:color w:val="auto"/>
        </w:rPr>
        <w:separator/>
      </w:r>
    </w:p>
  </w:endnote>
  <w:endnote w:type="continuationSeparator" w:id="0">
    <w:p w:rsidR="002769B8" w:rsidRDefault="002769B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21EE" w:rsidRDefault="003021EE">
    <w:pPr>
      <w:rPr>
        <w:color w:val="auto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769B8" w:rsidRDefault="002769B8">
      <w:pPr>
        <w:rPr>
          <w:color w:val="auto"/>
        </w:rPr>
      </w:pPr>
      <w:r>
        <w:rPr>
          <w:color w:val="auto"/>
        </w:rPr>
        <w:separator/>
      </w:r>
    </w:p>
  </w:footnote>
  <w:footnote w:type="continuationSeparator" w:id="0">
    <w:p w:rsidR="002769B8" w:rsidRDefault="002769B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21EE" w:rsidRDefault="003021EE">
    <w:pPr>
      <w:pStyle w:val="af3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2</w:t>
    </w:r>
    <w:r>
      <w:fldChar w:fldCharType="end"/>
    </w:r>
  </w:p>
  <w:p w:rsidR="003021EE" w:rsidRDefault="003021EE">
    <w:pPr>
      <w:pStyle w:val="af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21EE" w:rsidRDefault="003021EE" w:rsidP="00CC28E6">
    <w:pPr>
      <w:pStyle w:val="a8"/>
      <w:framePr w:w="13021" w:h="197" w:wrap="none" w:vAnchor="text" w:hAnchor="page" w:x="3595" w:y="526"/>
      <w:shd w:val="clear" w:color="auto" w:fill="auto"/>
      <w:ind w:left="6674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21EE" w:rsidRDefault="003021EE">
    <w:pPr>
      <w:pStyle w:val="a8"/>
      <w:framePr w:w="11534" w:h="211" w:wrap="none" w:vAnchor="text" w:hAnchor="page" w:x="186" w:y="671"/>
      <w:shd w:val="clear" w:color="auto" w:fill="auto"/>
      <w:ind w:left="6691"/>
    </w:pPr>
    <w:r>
      <w:fldChar w:fldCharType="begin"/>
    </w:r>
    <w:r>
      <w:instrText xml:space="preserve"> PAGE \* MERGEFORMAT </w:instrText>
    </w:r>
    <w:r>
      <w:fldChar w:fldCharType="separate"/>
    </w:r>
    <w:r w:rsidRPr="009B16C5">
      <w:rPr>
        <w:rStyle w:val="12pt"/>
        <w:noProof/>
        <w:szCs w:val="24"/>
      </w:rPr>
      <w:t>13</w:t>
    </w:r>
    <w:r>
      <w:fldChar w:fldCharType="end"/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21EE" w:rsidRDefault="003021EE">
    <w:pPr>
      <w:pStyle w:val="a8"/>
      <w:framePr w:w="11534" w:h="197" w:wrap="none" w:vAnchor="text" w:hAnchor="page" w:x="186" w:y="495"/>
      <w:shd w:val="clear" w:color="auto" w:fill="auto"/>
      <w:ind w:left="6674"/>
    </w:pPr>
    <w:r>
      <w:fldChar w:fldCharType="begin"/>
    </w:r>
    <w:r>
      <w:instrText xml:space="preserve"> PAGE \* MERGEFORMAT </w:instrText>
    </w:r>
    <w:r>
      <w:fldChar w:fldCharType="separate"/>
    </w:r>
    <w:r w:rsidRPr="00D51F76">
      <w:rPr>
        <w:rStyle w:val="12pt"/>
        <w:noProof/>
        <w:szCs w:val="24"/>
      </w:rPr>
      <w:t>11</w:t>
    </w:r>
    <w:r>
      <w:fldChar w:fldCharType="end"/>
    </w: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21EE" w:rsidRDefault="003021EE" w:rsidP="00450430">
    <w:pPr>
      <w:pStyle w:val="af3"/>
      <w:framePr w:w="11534" w:h="197" w:wrap="none" w:vAnchor="text" w:hAnchor="page" w:x="4861" w:y="332"/>
      <w:jc w:val="right"/>
    </w:pPr>
  </w:p>
  <w:p w:rsidR="003021EE" w:rsidRDefault="003021EE" w:rsidP="00CC28E6">
    <w:pPr>
      <w:pStyle w:val="a8"/>
      <w:framePr w:w="11534" w:h="197" w:wrap="none" w:vAnchor="text" w:hAnchor="page" w:x="4861" w:y="332"/>
      <w:shd w:val="clear" w:color="auto" w:fill="auto"/>
      <w:ind w:left="6674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21EE" w:rsidRPr="0073283B" w:rsidRDefault="003021EE">
    <w:pPr>
      <w:rPr>
        <w:color w:val="auto"/>
        <w:sz w:val="20"/>
        <w:szCs w:val="20"/>
      </w:rPr>
    </w:pPr>
  </w:p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21EE" w:rsidRDefault="003021EE">
    <w:pPr>
      <w:pStyle w:val="af3"/>
      <w:jc w:val="center"/>
    </w:pPr>
    <w:r>
      <w:fldChar w:fldCharType="begin"/>
    </w:r>
    <w:r>
      <w:instrText>PAGE   \* MERGEFORMAT</w:instrText>
    </w:r>
    <w:r>
      <w:fldChar w:fldCharType="separate"/>
    </w:r>
    <w:r>
      <w:rPr>
        <w:noProof/>
      </w:rPr>
      <w:t>2</w:t>
    </w:r>
    <w:r>
      <w:fldChar w:fldCharType="end"/>
    </w:r>
  </w:p>
  <w:p w:rsidR="003021EE" w:rsidRPr="00A447A7" w:rsidRDefault="003021EE" w:rsidP="00A447A7">
    <w:pPr>
      <w:pStyle w:val="af3"/>
    </w:pPr>
  </w:p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21EE" w:rsidRDefault="003021EE">
    <w:pPr>
      <w:rPr>
        <w:color w:val="auto"/>
      </w:rPr>
    </w:pPr>
  </w:p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021EE" w:rsidRPr="004B4826" w:rsidRDefault="003021EE" w:rsidP="004B4826">
    <w:pPr>
      <w:pStyle w:val="af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multilevel"/>
    <w:tmpl w:val="00000000"/>
    <w:lvl w:ilvl="0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1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2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3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4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5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6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7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8">
      <w:start w:val="1"/>
      <w:numFmt w:val="decimal"/>
      <w:lvlText w:val="1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</w:abstractNum>
  <w:abstractNum w:abstractNumId="1">
    <w:nsid w:val="00000003"/>
    <w:multiLevelType w:val="multilevel"/>
    <w:tmpl w:val="00000002"/>
    <w:lvl w:ilvl="0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1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2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3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4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5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6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7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8">
      <w:start w:val="4"/>
      <w:numFmt w:val="decimal"/>
      <w:lvlText w:val="2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</w:abstractNum>
  <w:abstractNum w:abstractNumId="2">
    <w:nsid w:val="00000005"/>
    <w:multiLevelType w:val="multilevel"/>
    <w:tmpl w:val="00000004"/>
    <w:lvl w:ilvl="0">
      <w:start w:val="1"/>
      <w:numFmt w:val="decimal"/>
      <w:lvlText w:val="3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1">
      <w:start w:val="1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2">
      <w:start w:val="1"/>
      <w:numFmt w:val="decimal"/>
      <w:lvlText w:val="%3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3">
      <w:start w:val="1"/>
      <w:numFmt w:val="decimal"/>
      <w:lvlText w:val="%3.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4">
      <w:start w:val="1"/>
      <w:numFmt w:val="decimal"/>
      <w:lvlText w:val="%3.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5">
      <w:start w:val="1"/>
      <w:numFmt w:val="decimal"/>
      <w:lvlText w:val="%3.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6">
      <w:start w:val="1"/>
      <w:numFmt w:val="decimal"/>
      <w:lvlText w:val="%3.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7">
      <w:start w:val="1"/>
      <w:numFmt w:val="decimal"/>
      <w:lvlText w:val="%3.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8">
      <w:start w:val="1"/>
      <w:numFmt w:val="decimal"/>
      <w:lvlText w:val="%3.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</w:abstractNum>
  <w:abstractNum w:abstractNumId="3">
    <w:nsid w:val="00000007"/>
    <w:multiLevelType w:val="multilevel"/>
    <w:tmpl w:val="00000006"/>
    <w:lvl w:ilvl="0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1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2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3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4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5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6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7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8">
      <w:start w:val="1"/>
      <w:numFmt w:val="decimal"/>
      <w:lvlText w:val="7.%1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</w:abstractNum>
  <w:abstractNum w:abstractNumId="4">
    <w:nsid w:val="00000009"/>
    <w:multiLevelType w:val="multilevel"/>
    <w:tmpl w:val="00000008"/>
    <w:lvl w:ilvl="0">
      <w:start w:val="3"/>
      <w:numFmt w:val="decimal"/>
      <w:lvlText w:val="7.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1">
      <w:start w:val="8"/>
      <w:numFmt w:val="decimal"/>
      <w:lvlText w:val="%2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2">
      <w:start w:val="1"/>
      <w:numFmt w:val="decimal"/>
      <w:lvlText w:val="%3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3">
      <w:start w:val="1"/>
      <w:numFmt w:val="decimal"/>
      <w:lvlText w:val="%4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4">
      <w:start w:val="1"/>
      <w:numFmt w:val="decimal"/>
      <w:lvlText w:val="%5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5">
      <w:start w:val="1"/>
      <w:numFmt w:val="decimal"/>
      <w:lvlText w:val="%6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6">
      <w:start w:val="8"/>
      <w:numFmt w:val="decimal"/>
      <w:lvlText w:val="%1.%7.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7">
      <w:start w:val="1"/>
      <w:numFmt w:val="decimal"/>
      <w:lvlText w:val="%8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  <w:lvl w:ilvl="8">
      <w:start w:val="1"/>
      <w:numFmt w:val="decimal"/>
      <w:lvlText w:val="%8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9"/>
        <w:szCs w:val="29"/>
        <w:u w:val="none"/>
      </w:rPr>
    </w:lvl>
  </w:abstractNum>
  <w:abstractNum w:abstractNumId="5">
    <w:nsid w:val="02C27277"/>
    <w:multiLevelType w:val="hybridMultilevel"/>
    <w:tmpl w:val="64581AC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>
    <w:nsid w:val="0DF36107"/>
    <w:multiLevelType w:val="hybridMultilevel"/>
    <w:tmpl w:val="4260D272"/>
    <w:lvl w:ilvl="0" w:tplc="D722B66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FF6076A"/>
    <w:multiLevelType w:val="hybridMultilevel"/>
    <w:tmpl w:val="6BAE90A0"/>
    <w:lvl w:ilvl="0" w:tplc="D7AA2B10">
      <w:start w:val="2"/>
      <w:numFmt w:val="bullet"/>
      <w:lvlText w:val="-"/>
      <w:lvlJc w:val="left"/>
      <w:pPr>
        <w:ind w:left="720" w:hanging="360"/>
      </w:pPr>
      <w:rPr>
        <w:rFonts w:ascii="Times New Roman" w:eastAsia="Arial Unicode MS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AE02A9D"/>
    <w:multiLevelType w:val="hybridMultilevel"/>
    <w:tmpl w:val="BAE092E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1C1F10C7"/>
    <w:multiLevelType w:val="hybridMultilevel"/>
    <w:tmpl w:val="22346DC2"/>
    <w:lvl w:ilvl="0" w:tplc="08C604BE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1C8549A6"/>
    <w:multiLevelType w:val="hybridMultilevel"/>
    <w:tmpl w:val="0D2499B2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298D31BC"/>
    <w:multiLevelType w:val="hybridMultilevel"/>
    <w:tmpl w:val="27AEBB38"/>
    <w:lvl w:ilvl="0" w:tplc="ACB64706">
      <w:start w:val="1"/>
      <w:numFmt w:val="bullet"/>
      <w:lvlText w:val="-"/>
      <w:lvlJc w:val="left"/>
      <w:pPr>
        <w:ind w:left="720" w:hanging="360"/>
      </w:pPr>
      <w:rPr>
        <w:rFonts w:ascii="Times New Roman" w:eastAsia="Batang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04E6749"/>
    <w:multiLevelType w:val="hybridMultilevel"/>
    <w:tmpl w:val="5394F08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2C207D4"/>
    <w:multiLevelType w:val="hybridMultilevel"/>
    <w:tmpl w:val="4458328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4">
    <w:nsid w:val="357E6812"/>
    <w:multiLevelType w:val="hybridMultilevel"/>
    <w:tmpl w:val="B1881D20"/>
    <w:lvl w:ilvl="0" w:tplc="0419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4C4D74B2"/>
    <w:multiLevelType w:val="hybridMultilevel"/>
    <w:tmpl w:val="E2FC83D8"/>
    <w:lvl w:ilvl="0" w:tplc="9C640DC6">
      <w:start w:val="1"/>
      <w:numFmt w:val="decimal"/>
      <w:lvlText w:val="%1."/>
      <w:lvlJc w:val="left"/>
      <w:pPr>
        <w:ind w:left="104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76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48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0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2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4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6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08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00" w:hanging="180"/>
      </w:pPr>
      <w:rPr>
        <w:rFonts w:cs="Times New Roman"/>
      </w:rPr>
    </w:lvl>
  </w:abstractNum>
  <w:abstractNum w:abstractNumId="16">
    <w:nsid w:val="505C2425"/>
    <w:multiLevelType w:val="hybridMultilevel"/>
    <w:tmpl w:val="921E05B2"/>
    <w:lvl w:ilvl="0" w:tplc="4816DF5C">
      <w:numFmt w:val="bullet"/>
      <w:lvlText w:val="-"/>
      <w:lvlJc w:val="left"/>
      <w:pPr>
        <w:ind w:left="720" w:hanging="360"/>
      </w:pPr>
      <w:rPr>
        <w:rFonts w:ascii="Times New Roman" w:eastAsia="Batang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6B232DC"/>
    <w:multiLevelType w:val="hybridMultilevel"/>
    <w:tmpl w:val="F970FCE8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5ADB4A2E"/>
    <w:multiLevelType w:val="hybridMultilevel"/>
    <w:tmpl w:val="33B4F956"/>
    <w:lvl w:ilvl="0" w:tplc="4C7249EC">
      <w:start w:val="2"/>
      <w:numFmt w:val="bullet"/>
      <w:lvlText w:val="-"/>
      <w:lvlJc w:val="left"/>
      <w:pPr>
        <w:ind w:left="720" w:hanging="360"/>
      </w:pPr>
      <w:rPr>
        <w:rFonts w:ascii="Times New Roman" w:eastAsia="Batang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61870B3"/>
    <w:multiLevelType w:val="hybridMultilevel"/>
    <w:tmpl w:val="B0F2DD4E"/>
    <w:lvl w:ilvl="0" w:tplc="04190001">
      <w:start w:val="1"/>
      <w:numFmt w:val="bullet"/>
      <w:lvlText w:val=""/>
      <w:lvlJc w:val="left"/>
      <w:pPr>
        <w:ind w:left="14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2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28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4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160" w:hanging="360"/>
      </w:pPr>
      <w:rPr>
        <w:rFonts w:ascii="Wingdings" w:hAnsi="Wingdings" w:hint="default"/>
      </w:rPr>
    </w:lvl>
  </w:abstractNum>
  <w:abstractNum w:abstractNumId="20">
    <w:nsid w:val="6A06285B"/>
    <w:multiLevelType w:val="hybridMultilevel"/>
    <w:tmpl w:val="BA166F10"/>
    <w:lvl w:ilvl="0" w:tplc="4FE6AC5C">
      <w:start w:val="2"/>
      <w:numFmt w:val="bullet"/>
      <w:lvlText w:val="-"/>
      <w:lvlJc w:val="left"/>
      <w:pPr>
        <w:ind w:left="720" w:hanging="360"/>
      </w:pPr>
      <w:rPr>
        <w:rFonts w:ascii="Times New Roman" w:eastAsia="Batang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A7C6B5F"/>
    <w:multiLevelType w:val="hybridMultilevel"/>
    <w:tmpl w:val="7ED2E3BA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15"/>
  </w:num>
  <w:num w:numId="7">
    <w:abstractNumId w:val="19"/>
  </w:num>
  <w:num w:numId="8">
    <w:abstractNumId w:val="9"/>
  </w:num>
  <w:num w:numId="9">
    <w:abstractNumId w:val="18"/>
  </w:num>
  <w:num w:numId="10">
    <w:abstractNumId w:val="20"/>
  </w:num>
  <w:num w:numId="11">
    <w:abstractNumId w:val="14"/>
  </w:num>
  <w:num w:numId="12">
    <w:abstractNumId w:val="10"/>
  </w:num>
  <w:num w:numId="13">
    <w:abstractNumId w:val="8"/>
  </w:num>
  <w:num w:numId="14">
    <w:abstractNumId w:val="5"/>
  </w:num>
  <w:num w:numId="15">
    <w:abstractNumId w:val="11"/>
  </w:num>
  <w:num w:numId="16">
    <w:abstractNumId w:val="16"/>
  </w:num>
  <w:num w:numId="17">
    <w:abstractNumId w:val="13"/>
  </w:num>
  <w:num w:numId="18">
    <w:abstractNumId w:val="7"/>
  </w:num>
  <w:num w:numId="19">
    <w:abstractNumId w:val="21"/>
  </w:num>
  <w:num w:numId="20">
    <w:abstractNumId w:val="17"/>
  </w:num>
  <w:num w:numId="21">
    <w:abstractNumId w:val="12"/>
  </w:num>
  <w:num w:numId="22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proofState w:spelling="clean" w:grammar="clean"/>
  <w:defaultTabStop w:val="720"/>
  <w:autoHyphenation/>
  <w:drawingGridHorizontalSpacing w:val="181"/>
  <w:drawingGridVerticalSpacing w:val="181"/>
  <w:doNotShadeFormData/>
  <w:characterSpacingControl w:val="compressPunctuation"/>
  <w:doNotValidateAgainstSchema/>
  <w:doNotDemarcateInvalidXml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94232"/>
    <w:rsid w:val="0000000D"/>
    <w:rsid w:val="000058E4"/>
    <w:rsid w:val="0000761C"/>
    <w:rsid w:val="000076CA"/>
    <w:rsid w:val="00007F18"/>
    <w:rsid w:val="00010BDF"/>
    <w:rsid w:val="00011BFF"/>
    <w:rsid w:val="00012C82"/>
    <w:rsid w:val="0001434A"/>
    <w:rsid w:val="000147FF"/>
    <w:rsid w:val="00015627"/>
    <w:rsid w:val="00017071"/>
    <w:rsid w:val="00021B33"/>
    <w:rsid w:val="00027FF9"/>
    <w:rsid w:val="00031089"/>
    <w:rsid w:val="0003278F"/>
    <w:rsid w:val="0003321F"/>
    <w:rsid w:val="000337C9"/>
    <w:rsid w:val="0003523B"/>
    <w:rsid w:val="00035A9A"/>
    <w:rsid w:val="00035C72"/>
    <w:rsid w:val="00036339"/>
    <w:rsid w:val="000366E9"/>
    <w:rsid w:val="00040CFB"/>
    <w:rsid w:val="000416D6"/>
    <w:rsid w:val="000439E8"/>
    <w:rsid w:val="00043A8D"/>
    <w:rsid w:val="00043F37"/>
    <w:rsid w:val="00044F2C"/>
    <w:rsid w:val="000464D8"/>
    <w:rsid w:val="00052E82"/>
    <w:rsid w:val="00054C87"/>
    <w:rsid w:val="00056F55"/>
    <w:rsid w:val="00057295"/>
    <w:rsid w:val="00060CCC"/>
    <w:rsid w:val="000610F7"/>
    <w:rsid w:val="000625A1"/>
    <w:rsid w:val="00062DD1"/>
    <w:rsid w:val="00063299"/>
    <w:rsid w:val="00063BE0"/>
    <w:rsid w:val="00066290"/>
    <w:rsid w:val="00067A54"/>
    <w:rsid w:val="000703B7"/>
    <w:rsid w:val="0007280B"/>
    <w:rsid w:val="00074111"/>
    <w:rsid w:val="000769A8"/>
    <w:rsid w:val="000807D4"/>
    <w:rsid w:val="00081892"/>
    <w:rsid w:val="00081929"/>
    <w:rsid w:val="00085136"/>
    <w:rsid w:val="000863A0"/>
    <w:rsid w:val="00090B63"/>
    <w:rsid w:val="0009306E"/>
    <w:rsid w:val="00094E77"/>
    <w:rsid w:val="000A2651"/>
    <w:rsid w:val="000B5575"/>
    <w:rsid w:val="000C65DC"/>
    <w:rsid w:val="000D1CE3"/>
    <w:rsid w:val="000D3E00"/>
    <w:rsid w:val="000D6337"/>
    <w:rsid w:val="000D71B0"/>
    <w:rsid w:val="000D7CF1"/>
    <w:rsid w:val="000E3A80"/>
    <w:rsid w:val="000E6CFA"/>
    <w:rsid w:val="000E73B6"/>
    <w:rsid w:val="000E7C16"/>
    <w:rsid w:val="000F0EE4"/>
    <w:rsid w:val="000F4563"/>
    <w:rsid w:val="001007E2"/>
    <w:rsid w:val="00100847"/>
    <w:rsid w:val="00110F0B"/>
    <w:rsid w:val="0011501B"/>
    <w:rsid w:val="00117EFE"/>
    <w:rsid w:val="001258C4"/>
    <w:rsid w:val="00130DA0"/>
    <w:rsid w:val="00131210"/>
    <w:rsid w:val="0013477B"/>
    <w:rsid w:val="00134D26"/>
    <w:rsid w:val="0013797B"/>
    <w:rsid w:val="00141C73"/>
    <w:rsid w:val="00145220"/>
    <w:rsid w:val="00150972"/>
    <w:rsid w:val="001615A3"/>
    <w:rsid w:val="00164111"/>
    <w:rsid w:val="0017069B"/>
    <w:rsid w:val="001708F5"/>
    <w:rsid w:val="0017257A"/>
    <w:rsid w:val="00172C6E"/>
    <w:rsid w:val="00173C52"/>
    <w:rsid w:val="00175484"/>
    <w:rsid w:val="00176025"/>
    <w:rsid w:val="001807E4"/>
    <w:rsid w:val="00183AEE"/>
    <w:rsid w:val="00184783"/>
    <w:rsid w:val="001904FD"/>
    <w:rsid w:val="001907FC"/>
    <w:rsid w:val="001927C4"/>
    <w:rsid w:val="00194412"/>
    <w:rsid w:val="001A13FB"/>
    <w:rsid w:val="001A2FA7"/>
    <w:rsid w:val="001A4176"/>
    <w:rsid w:val="001A64C6"/>
    <w:rsid w:val="001B3468"/>
    <w:rsid w:val="001B43F2"/>
    <w:rsid w:val="001B78DB"/>
    <w:rsid w:val="001C247F"/>
    <w:rsid w:val="001C441A"/>
    <w:rsid w:val="001C550C"/>
    <w:rsid w:val="001C5B61"/>
    <w:rsid w:val="001C60C8"/>
    <w:rsid w:val="001C71C1"/>
    <w:rsid w:val="001D1703"/>
    <w:rsid w:val="001D47F7"/>
    <w:rsid w:val="001D6ED8"/>
    <w:rsid w:val="001E090E"/>
    <w:rsid w:val="001E2B83"/>
    <w:rsid w:val="001E74E0"/>
    <w:rsid w:val="001E7F14"/>
    <w:rsid w:val="001F0896"/>
    <w:rsid w:val="001F1223"/>
    <w:rsid w:val="001F1718"/>
    <w:rsid w:val="002053D0"/>
    <w:rsid w:val="00207BA9"/>
    <w:rsid w:val="002131C8"/>
    <w:rsid w:val="00215691"/>
    <w:rsid w:val="0021606D"/>
    <w:rsid w:val="00216088"/>
    <w:rsid w:val="00221E73"/>
    <w:rsid w:val="00225934"/>
    <w:rsid w:val="00226319"/>
    <w:rsid w:val="002325BD"/>
    <w:rsid w:val="00233A12"/>
    <w:rsid w:val="00233E8A"/>
    <w:rsid w:val="0024034A"/>
    <w:rsid w:val="00240AA3"/>
    <w:rsid w:val="00240CC7"/>
    <w:rsid w:val="002424D1"/>
    <w:rsid w:val="00243ED9"/>
    <w:rsid w:val="00246EAF"/>
    <w:rsid w:val="00250C61"/>
    <w:rsid w:val="00254AFF"/>
    <w:rsid w:val="00254B76"/>
    <w:rsid w:val="002667E6"/>
    <w:rsid w:val="00267CA5"/>
    <w:rsid w:val="002707B3"/>
    <w:rsid w:val="00270863"/>
    <w:rsid w:val="0027130A"/>
    <w:rsid w:val="00271780"/>
    <w:rsid w:val="00272573"/>
    <w:rsid w:val="0027582D"/>
    <w:rsid w:val="002769B8"/>
    <w:rsid w:val="00277131"/>
    <w:rsid w:val="00277858"/>
    <w:rsid w:val="00281703"/>
    <w:rsid w:val="00282A16"/>
    <w:rsid w:val="0028355C"/>
    <w:rsid w:val="0028578C"/>
    <w:rsid w:val="0028692A"/>
    <w:rsid w:val="00287938"/>
    <w:rsid w:val="00291362"/>
    <w:rsid w:val="002918EC"/>
    <w:rsid w:val="002939BA"/>
    <w:rsid w:val="00294232"/>
    <w:rsid w:val="00296D3D"/>
    <w:rsid w:val="002A0087"/>
    <w:rsid w:val="002A0117"/>
    <w:rsid w:val="002A1888"/>
    <w:rsid w:val="002A1EE7"/>
    <w:rsid w:val="002A3574"/>
    <w:rsid w:val="002C7A09"/>
    <w:rsid w:val="002D0285"/>
    <w:rsid w:val="002D0AE8"/>
    <w:rsid w:val="002D1D8C"/>
    <w:rsid w:val="002D5135"/>
    <w:rsid w:val="002D70F5"/>
    <w:rsid w:val="002E6BBF"/>
    <w:rsid w:val="002E7B49"/>
    <w:rsid w:val="002F0F29"/>
    <w:rsid w:val="002F270F"/>
    <w:rsid w:val="002F42A2"/>
    <w:rsid w:val="002F46D6"/>
    <w:rsid w:val="002F4F31"/>
    <w:rsid w:val="002F6A96"/>
    <w:rsid w:val="003021EE"/>
    <w:rsid w:val="00303E20"/>
    <w:rsid w:val="003047D6"/>
    <w:rsid w:val="00314AE6"/>
    <w:rsid w:val="0031544F"/>
    <w:rsid w:val="00316033"/>
    <w:rsid w:val="003210C1"/>
    <w:rsid w:val="0032476F"/>
    <w:rsid w:val="00326299"/>
    <w:rsid w:val="00326BDE"/>
    <w:rsid w:val="003333EA"/>
    <w:rsid w:val="00335F74"/>
    <w:rsid w:val="00336B52"/>
    <w:rsid w:val="00337836"/>
    <w:rsid w:val="0033799C"/>
    <w:rsid w:val="00343207"/>
    <w:rsid w:val="003471A1"/>
    <w:rsid w:val="00350239"/>
    <w:rsid w:val="00351B8F"/>
    <w:rsid w:val="00357748"/>
    <w:rsid w:val="00363F7A"/>
    <w:rsid w:val="00365533"/>
    <w:rsid w:val="00366B14"/>
    <w:rsid w:val="00375EBA"/>
    <w:rsid w:val="00384E90"/>
    <w:rsid w:val="00386CF5"/>
    <w:rsid w:val="0038722E"/>
    <w:rsid w:val="00390593"/>
    <w:rsid w:val="003960C6"/>
    <w:rsid w:val="003B0B2D"/>
    <w:rsid w:val="003B0B62"/>
    <w:rsid w:val="003B5402"/>
    <w:rsid w:val="003B5808"/>
    <w:rsid w:val="003C0888"/>
    <w:rsid w:val="003C3A83"/>
    <w:rsid w:val="003C448B"/>
    <w:rsid w:val="003C6351"/>
    <w:rsid w:val="003D1134"/>
    <w:rsid w:val="003D5038"/>
    <w:rsid w:val="003D642A"/>
    <w:rsid w:val="003E3DB0"/>
    <w:rsid w:val="003E46DA"/>
    <w:rsid w:val="003E7DA1"/>
    <w:rsid w:val="003F2303"/>
    <w:rsid w:val="003F2994"/>
    <w:rsid w:val="003F6C10"/>
    <w:rsid w:val="003F6DBD"/>
    <w:rsid w:val="00400E83"/>
    <w:rsid w:val="00407811"/>
    <w:rsid w:val="00410822"/>
    <w:rsid w:val="00411C42"/>
    <w:rsid w:val="004175E7"/>
    <w:rsid w:val="004248A1"/>
    <w:rsid w:val="004276D8"/>
    <w:rsid w:val="00427D8B"/>
    <w:rsid w:val="00430BF1"/>
    <w:rsid w:val="00432A70"/>
    <w:rsid w:val="00433E44"/>
    <w:rsid w:val="00436547"/>
    <w:rsid w:val="0044017B"/>
    <w:rsid w:val="0044711C"/>
    <w:rsid w:val="00450430"/>
    <w:rsid w:val="00454A54"/>
    <w:rsid w:val="00456CDF"/>
    <w:rsid w:val="00463691"/>
    <w:rsid w:val="00465AB2"/>
    <w:rsid w:val="00474464"/>
    <w:rsid w:val="00474C6C"/>
    <w:rsid w:val="00475C92"/>
    <w:rsid w:val="00477950"/>
    <w:rsid w:val="00484081"/>
    <w:rsid w:val="004843C0"/>
    <w:rsid w:val="00485AC3"/>
    <w:rsid w:val="00487D50"/>
    <w:rsid w:val="004907E9"/>
    <w:rsid w:val="004915D0"/>
    <w:rsid w:val="004934CC"/>
    <w:rsid w:val="00494BC4"/>
    <w:rsid w:val="00497449"/>
    <w:rsid w:val="00497699"/>
    <w:rsid w:val="004A0CF0"/>
    <w:rsid w:val="004A1AB7"/>
    <w:rsid w:val="004A4F30"/>
    <w:rsid w:val="004A5CD1"/>
    <w:rsid w:val="004A6884"/>
    <w:rsid w:val="004B27E6"/>
    <w:rsid w:val="004B3E12"/>
    <w:rsid w:val="004B4826"/>
    <w:rsid w:val="004B6459"/>
    <w:rsid w:val="004C0CDD"/>
    <w:rsid w:val="004C2FB8"/>
    <w:rsid w:val="004C5AE6"/>
    <w:rsid w:val="004C6E0A"/>
    <w:rsid w:val="004D18F3"/>
    <w:rsid w:val="004D1E1D"/>
    <w:rsid w:val="004D739F"/>
    <w:rsid w:val="004E0267"/>
    <w:rsid w:val="004E150D"/>
    <w:rsid w:val="004E3C21"/>
    <w:rsid w:val="004F2B68"/>
    <w:rsid w:val="00503E76"/>
    <w:rsid w:val="00506CA7"/>
    <w:rsid w:val="00511269"/>
    <w:rsid w:val="00511817"/>
    <w:rsid w:val="00511B60"/>
    <w:rsid w:val="00515A9A"/>
    <w:rsid w:val="005241D4"/>
    <w:rsid w:val="005241D6"/>
    <w:rsid w:val="00524D25"/>
    <w:rsid w:val="0052569F"/>
    <w:rsid w:val="00527BF4"/>
    <w:rsid w:val="00533962"/>
    <w:rsid w:val="00534467"/>
    <w:rsid w:val="00535754"/>
    <w:rsid w:val="00537A62"/>
    <w:rsid w:val="00541004"/>
    <w:rsid w:val="00542B97"/>
    <w:rsid w:val="00545DF9"/>
    <w:rsid w:val="0055240A"/>
    <w:rsid w:val="00553EAE"/>
    <w:rsid w:val="0055480E"/>
    <w:rsid w:val="00555DAF"/>
    <w:rsid w:val="005625FF"/>
    <w:rsid w:val="00563FFC"/>
    <w:rsid w:val="00564CB6"/>
    <w:rsid w:val="0056717A"/>
    <w:rsid w:val="00581664"/>
    <w:rsid w:val="00581E0B"/>
    <w:rsid w:val="00584520"/>
    <w:rsid w:val="00584AC6"/>
    <w:rsid w:val="005863A0"/>
    <w:rsid w:val="00590ED5"/>
    <w:rsid w:val="00592357"/>
    <w:rsid w:val="00593BCC"/>
    <w:rsid w:val="00595603"/>
    <w:rsid w:val="005A03FC"/>
    <w:rsid w:val="005A0881"/>
    <w:rsid w:val="005A1193"/>
    <w:rsid w:val="005A1629"/>
    <w:rsid w:val="005A2FF4"/>
    <w:rsid w:val="005A518B"/>
    <w:rsid w:val="005A762F"/>
    <w:rsid w:val="005A76E8"/>
    <w:rsid w:val="005B5047"/>
    <w:rsid w:val="005C2ACF"/>
    <w:rsid w:val="005C3E95"/>
    <w:rsid w:val="005C429E"/>
    <w:rsid w:val="005D160F"/>
    <w:rsid w:val="005D3F69"/>
    <w:rsid w:val="005D5ACD"/>
    <w:rsid w:val="005E495D"/>
    <w:rsid w:val="005F3EA6"/>
    <w:rsid w:val="005F4040"/>
    <w:rsid w:val="005F4246"/>
    <w:rsid w:val="005F6F4C"/>
    <w:rsid w:val="006007DB"/>
    <w:rsid w:val="00602ED9"/>
    <w:rsid w:val="00604ECD"/>
    <w:rsid w:val="00617B3E"/>
    <w:rsid w:val="00617E04"/>
    <w:rsid w:val="00623AF0"/>
    <w:rsid w:val="00624AEC"/>
    <w:rsid w:val="006258AC"/>
    <w:rsid w:val="006309A7"/>
    <w:rsid w:val="0063101F"/>
    <w:rsid w:val="006318AF"/>
    <w:rsid w:val="0063298E"/>
    <w:rsid w:val="00632DA9"/>
    <w:rsid w:val="006342F2"/>
    <w:rsid w:val="006349AA"/>
    <w:rsid w:val="0063537B"/>
    <w:rsid w:val="0063676A"/>
    <w:rsid w:val="00636A97"/>
    <w:rsid w:val="00640213"/>
    <w:rsid w:val="006425AF"/>
    <w:rsid w:val="006431FD"/>
    <w:rsid w:val="0064321D"/>
    <w:rsid w:val="00644FB6"/>
    <w:rsid w:val="00650855"/>
    <w:rsid w:val="00653E05"/>
    <w:rsid w:val="006603C9"/>
    <w:rsid w:val="00662D80"/>
    <w:rsid w:val="006643EA"/>
    <w:rsid w:val="006664DC"/>
    <w:rsid w:val="00673019"/>
    <w:rsid w:val="00673CE3"/>
    <w:rsid w:val="00675B74"/>
    <w:rsid w:val="00676353"/>
    <w:rsid w:val="00676C49"/>
    <w:rsid w:val="00680A23"/>
    <w:rsid w:val="006855C2"/>
    <w:rsid w:val="00687A08"/>
    <w:rsid w:val="00687E44"/>
    <w:rsid w:val="00691F26"/>
    <w:rsid w:val="006926B3"/>
    <w:rsid w:val="00694871"/>
    <w:rsid w:val="00696007"/>
    <w:rsid w:val="006A0DD4"/>
    <w:rsid w:val="006A0E41"/>
    <w:rsid w:val="006A1770"/>
    <w:rsid w:val="006A1C9A"/>
    <w:rsid w:val="006A51C4"/>
    <w:rsid w:val="006A5F91"/>
    <w:rsid w:val="006B1574"/>
    <w:rsid w:val="006B4C10"/>
    <w:rsid w:val="006B5E5D"/>
    <w:rsid w:val="006B786F"/>
    <w:rsid w:val="006C0BA8"/>
    <w:rsid w:val="006C1186"/>
    <w:rsid w:val="006C2A44"/>
    <w:rsid w:val="006C3DF1"/>
    <w:rsid w:val="006C597A"/>
    <w:rsid w:val="006D43C3"/>
    <w:rsid w:val="006E1322"/>
    <w:rsid w:val="006E27D0"/>
    <w:rsid w:val="006E4C09"/>
    <w:rsid w:val="006E77CB"/>
    <w:rsid w:val="006F1A66"/>
    <w:rsid w:val="006F5FBD"/>
    <w:rsid w:val="00700B77"/>
    <w:rsid w:val="007020FC"/>
    <w:rsid w:val="00702D8B"/>
    <w:rsid w:val="00703652"/>
    <w:rsid w:val="00711000"/>
    <w:rsid w:val="007120E0"/>
    <w:rsid w:val="00715369"/>
    <w:rsid w:val="0072077D"/>
    <w:rsid w:val="00724451"/>
    <w:rsid w:val="007259AE"/>
    <w:rsid w:val="00727833"/>
    <w:rsid w:val="00731213"/>
    <w:rsid w:val="0073195E"/>
    <w:rsid w:val="00731D47"/>
    <w:rsid w:val="0073283B"/>
    <w:rsid w:val="00755838"/>
    <w:rsid w:val="00755F48"/>
    <w:rsid w:val="00760735"/>
    <w:rsid w:val="00762169"/>
    <w:rsid w:val="00762242"/>
    <w:rsid w:val="007659C4"/>
    <w:rsid w:val="00771139"/>
    <w:rsid w:val="00776519"/>
    <w:rsid w:val="00776B8E"/>
    <w:rsid w:val="00780428"/>
    <w:rsid w:val="00783892"/>
    <w:rsid w:val="00791C37"/>
    <w:rsid w:val="00794758"/>
    <w:rsid w:val="007948F1"/>
    <w:rsid w:val="007956B0"/>
    <w:rsid w:val="007A0EBA"/>
    <w:rsid w:val="007A53CA"/>
    <w:rsid w:val="007A6147"/>
    <w:rsid w:val="007B0055"/>
    <w:rsid w:val="007B4C79"/>
    <w:rsid w:val="007C0F1E"/>
    <w:rsid w:val="007C2CB0"/>
    <w:rsid w:val="007C6D92"/>
    <w:rsid w:val="007C7A8E"/>
    <w:rsid w:val="007D27AA"/>
    <w:rsid w:val="007D5717"/>
    <w:rsid w:val="007D5A2E"/>
    <w:rsid w:val="007D6213"/>
    <w:rsid w:val="007D6D3E"/>
    <w:rsid w:val="007E2A64"/>
    <w:rsid w:val="007E57F9"/>
    <w:rsid w:val="007E5D38"/>
    <w:rsid w:val="007E60EA"/>
    <w:rsid w:val="007F15FA"/>
    <w:rsid w:val="007F371A"/>
    <w:rsid w:val="007F6D67"/>
    <w:rsid w:val="007F6F43"/>
    <w:rsid w:val="00800E89"/>
    <w:rsid w:val="00804FF2"/>
    <w:rsid w:val="00806E2E"/>
    <w:rsid w:val="00807043"/>
    <w:rsid w:val="00810843"/>
    <w:rsid w:val="0081120A"/>
    <w:rsid w:val="008119F7"/>
    <w:rsid w:val="0081280C"/>
    <w:rsid w:val="00816003"/>
    <w:rsid w:val="00816366"/>
    <w:rsid w:val="0082002C"/>
    <w:rsid w:val="00822066"/>
    <w:rsid w:val="00825594"/>
    <w:rsid w:val="00827A36"/>
    <w:rsid w:val="00830A73"/>
    <w:rsid w:val="00832F6B"/>
    <w:rsid w:val="00833200"/>
    <w:rsid w:val="00833464"/>
    <w:rsid w:val="00833F0D"/>
    <w:rsid w:val="008352F8"/>
    <w:rsid w:val="00835CAE"/>
    <w:rsid w:val="00835D29"/>
    <w:rsid w:val="008377EA"/>
    <w:rsid w:val="008410C5"/>
    <w:rsid w:val="0084418B"/>
    <w:rsid w:val="008468A2"/>
    <w:rsid w:val="008544EE"/>
    <w:rsid w:val="008673DD"/>
    <w:rsid w:val="00867D76"/>
    <w:rsid w:val="0087400D"/>
    <w:rsid w:val="00874424"/>
    <w:rsid w:val="0087606A"/>
    <w:rsid w:val="0088279A"/>
    <w:rsid w:val="00884341"/>
    <w:rsid w:val="00885A28"/>
    <w:rsid w:val="008879CC"/>
    <w:rsid w:val="00887ED2"/>
    <w:rsid w:val="00890CF0"/>
    <w:rsid w:val="00893B30"/>
    <w:rsid w:val="00894017"/>
    <w:rsid w:val="00897710"/>
    <w:rsid w:val="008A4D3C"/>
    <w:rsid w:val="008A5E22"/>
    <w:rsid w:val="008A5FCB"/>
    <w:rsid w:val="008B4C63"/>
    <w:rsid w:val="008B5851"/>
    <w:rsid w:val="008B5DE0"/>
    <w:rsid w:val="008C02A3"/>
    <w:rsid w:val="008C0994"/>
    <w:rsid w:val="008C2B73"/>
    <w:rsid w:val="008C31B7"/>
    <w:rsid w:val="008D13BF"/>
    <w:rsid w:val="008D5B05"/>
    <w:rsid w:val="008D7DEA"/>
    <w:rsid w:val="008E29FB"/>
    <w:rsid w:val="008E3AF0"/>
    <w:rsid w:val="008E75C5"/>
    <w:rsid w:val="008F545B"/>
    <w:rsid w:val="008F6E11"/>
    <w:rsid w:val="0090353B"/>
    <w:rsid w:val="009109F4"/>
    <w:rsid w:val="00912AD2"/>
    <w:rsid w:val="00916E29"/>
    <w:rsid w:val="009210E0"/>
    <w:rsid w:val="009249AD"/>
    <w:rsid w:val="00925583"/>
    <w:rsid w:val="009255DF"/>
    <w:rsid w:val="009357A7"/>
    <w:rsid w:val="00935815"/>
    <w:rsid w:val="00943C8E"/>
    <w:rsid w:val="009470F7"/>
    <w:rsid w:val="00947317"/>
    <w:rsid w:val="0095238A"/>
    <w:rsid w:val="00955FBB"/>
    <w:rsid w:val="00964AFA"/>
    <w:rsid w:val="00964CBF"/>
    <w:rsid w:val="0096635C"/>
    <w:rsid w:val="00967F61"/>
    <w:rsid w:val="00971D75"/>
    <w:rsid w:val="009722F8"/>
    <w:rsid w:val="00973556"/>
    <w:rsid w:val="0097460C"/>
    <w:rsid w:val="00976EB8"/>
    <w:rsid w:val="00981C08"/>
    <w:rsid w:val="00987186"/>
    <w:rsid w:val="0098763E"/>
    <w:rsid w:val="00996EDD"/>
    <w:rsid w:val="009971F1"/>
    <w:rsid w:val="009A0257"/>
    <w:rsid w:val="009A1164"/>
    <w:rsid w:val="009A4DDE"/>
    <w:rsid w:val="009B16C5"/>
    <w:rsid w:val="009B1F1B"/>
    <w:rsid w:val="009B33A1"/>
    <w:rsid w:val="009B4C07"/>
    <w:rsid w:val="009B536E"/>
    <w:rsid w:val="009C0E08"/>
    <w:rsid w:val="009C2DBC"/>
    <w:rsid w:val="009C489C"/>
    <w:rsid w:val="009C4DC8"/>
    <w:rsid w:val="009C5BEB"/>
    <w:rsid w:val="009D5DA6"/>
    <w:rsid w:val="009F26BB"/>
    <w:rsid w:val="009F3227"/>
    <w:rsid w:val="009F3CA2"/>
    <w:rsid w:val="00A0167D"/>
    <w:rsid w:val="00A019FA"/>
    <w:rsid w:val="00A0237E"/>
    <w:rsid w:val="00A046A7"/>
    <w:rsid w:val="00A04A74"/>
    <w:rsid w:val="00A04B59"/>
    <w:rsid w:val="00A06B11"/>
    <w:rsid w:val="00A07451"/>
    <w:rsid w:val="00A11222"/>
    <w:rsid w:val="00A11F40"/>
    <w:rsid w:val="00A20A0D"/>
    <w:rsid w:val="00A20B2C"/>
    <w:rsid w:val="00A213D2"/>
    <w:rsid w:val="00A33095"/>
    <w:rsid w:val="00A33BA5"/>
    <w:rsid w:val="00A34281"/>
    <w:rsid w:val="00A34900"/>
    <w:rsid w:val="00A4197B"/>
    <w:rsid w:val="00A41A3A"/>
    <w:rsid w:val="00A447A7"/>
    <w:rsid w:val="00A54F09"/>
    <w:rsid w:val="00A55678"/>
    <w:rsid w:val="00A56563"/>
    <w:rsid w:val="00A57430"/>
    <w:rsid w:val="00A577F3"/>
    <w:rsid w:val="00A62738"/>
    <w:rsid w:val="00A64B73"/>
    <w:rsid w:val="00A717FC"/>
    <w:rsid w:val="00A75815"/>
    <w:rsid w:val="00A761CA"/>
    <w:rsid w:val="00A80523"/>
    <w:rsid w:val="00A813C5"/>
    <w:rsid w:val="00A8771D"/>
    <w:rsid w:val="00A93A5D"/>
    <w:rsid w:val="00A97E58"/>
    <w:rsid w:val="00AB3B61"/>
    <w:rsid w:val="00AB4ABB"/>
    <w:rsid w:val="00AB5A24"/>
    <w:rsid w:val="00AB6A81"/>
    <w:rsid w:val="00AB7C7D"/>
    <w:rsid w:val="00AD6B22"/>
    <w:rsid w:val="00AE0763"/>
    <w:rsid w:val="00AE0B4D"/>
    <w:rsid w:val="00AE2CAE"/>
    <w:rsid w:val="00AE4AF9"/>
    <w:rsid w:val="00AE4F12"/>
    <w:rsid w:val="00AF1772"/>
    <w:rsid w:val="00AF22DC"/>
    <w:rsid w:val="00AF2793"/>
    <w:rsid w:val="00AF5887"/>
    <w:rsid w:val="00AF7439"/>
    <w:rsid w:val="00B01E8C"/>
    <w:rsid w:val="00B02645"/>
    <w:rsid w:val="00B03BA4"/>
    <w:rsid w:val="00B05B9D"/>
    <w:rsid w:val="00B06AB4"/>
    <w:rsid w:val="00B06F6A"/>
    <w:rsid w:val="00B1350A"/>
    <w:rsid w:val="00B15AB5"/>
    <w:rsid w:val="00B2422D"/>
    <w:rsid w:val="00B27999"/>
    <w:rsid w:val="00B30259"/>
    <w:rsid w:val="00B31D39"/>
    <w:rsid w:val="00B340FE"/>
    <w:rsid w:val="00B3633B"/>
    <w:rsid w:val="00B46F62"/>
    <w:rsid w:val="00B52DEF"/>
    <w:rsid w:val="00B53268"/>
    <w:rsid w:val="00B533C1"/>
    <w:rsid w:val="00B53B66"/>
    <w:rsid w:val="00B6125B"/>
    <w:rsid w:val="00B6545E"/>
    <w:rsid w:val="00B67E54"/>
    <w:rsid w:val="00B70672"/>
    <w:rsid w:val="00B73B4E"/>
    <w:rsid w:val="00B77370"/>
    <w:rsid w:val="00B80D31"/>
    <w:rsid w:val="00B82EA0"/>
    <w:rsid w:val="00B854A1"/>
    <w:rsid w:val="00B85C1C"/>
    <w:rsid w:val="00B872C2"/>
    <w:rsid w:val="00B87AB0"/>
    <w:rsid w:val="00B87CF2"/>
    <w:rsid w:val="00B9180C"/>
    <w:rsid w:val="00B93B1A"/>
    <w:rsid w:val="00B946E3"/>
    <w:rsid w:val="00B9555D"/>
    <w:rsid w:val="00BB0062"/>
    <w:rsid w:val="00BB2D6C"/>
    <w:rsid w:val="00BB7549"/>
    <w:rsid w:val="00BB759B"/>
    <w:rsid w:val="00BC3620"/>
    <w:rsid w:val="00BC4AEE"/>
    <w:rsid w:val="00BD55F0"/>
    <w:rsid w:val="00BE031C"/>
    <w:rsid w:val="00BE21EE"/>
    <w:rsid w:val="00BE2E39"/>
    <w:rsid w:val="00BE34D5"/>
    <w:rsid w:val="00BE3616"/>
    <w:rsid w:val="00BE6BA0"/>
    <w:rsid w:val="00BE7069"/>
    <w:rsid w:val="00BF03A9"/>
    <w:rsid w:val="00BF1F46"/>
    <w:rsid w:val="00BF3880"/>
    <w:rsid w:val="00BF3E3D"/>
    <w:rsid w:val="00BF56C0"/>
    <w:rsid w:val="00C0321E"/>
    <w:rsid w:val="00C03DDE"/>
    <w:rsid w:val="00C10EC6"/>
    <w:rsid w:val="00C1339F"/>
    <w:rsid w:val="00C15F7B"/>
    <w:rsid w:val="00C20386"/>
    <w:rsid w:val="00C21C11"/>
    <w:rsid w:val="00C2212B"/>
    <w:rsid w:val="00C239E5"/>
    <w:rsid w:val="00C26851"/>
    <w:rsid w:val="00C2777F"/>
    <w:rsid w:val="00C32F80"/>
    <w:rsid w:val="00C35BCA"/>
    <w:rsid w:val="00C3676D"/>
    <w:rsid w:val="00C36FFD"/>
    <w:rsid w:val="00C40469"/>
    <w:rsid w:val="00C42415"/>
    <w:rsid w:val="00C42A25"/>
    <w:rsid w:val="00C46AC0"/>
    <w:rsid w:val="00C47294"/>
    <w:rsid w:val="00C51937"/>
    <w:rsid w:val="00C54165"/>
    <w:rsid w:val="00C57B7C"/>
    <w:rsid w:val="00C65650"/>
    <w:rsid w:val="00C65DA2"/>
    <w:rsid w:val="00C720B0"/>
    <w:rsid w:val="00C7368A"/>
    <w:rsid w:val="00C7377E"/>
    <w:rsid w:val="00C74259"/>
    <w:rsid w:val="00C75631"/>
    <w:rsid w:val="00C77DB7"/>
    <w:rsid w:val="00C828FE"/>
    <w:rsid w:val="00C83711"/>
    <w:rsid w:val="00C85765"/>
    <w:rsid w:val="00C902A6"/>
    <w:rsid w:val="00CA0CCD"/>
    <w:rsid w:val="00CA1332"/>
    <w:rsid w:val="00CA17A9"/>
    <w:rsid w:val="00CA60E9"/>
    <w:rsid w:val="00CA6E84"/>
    <w:rsid w:val="00CB4DC9"/>
    <w:rsid w:val="00CC0395"/>
    <w:rsid w:val="00CC2492"/>
    <w:rsid w:val="00CC28E6"/>
    <w:rsid w:val="00CC3BF8"/>
    <w:rsid w:val="00CC44F5"/>
    <w:rsid w:val="00CC5B6C"/>
    <w:rsid w:val="00CC7921"/>
    <w:rsid w:val="00CD1CDB"/>
    <w:rsid w:val="00CD5667"/>
    <w:rsid w:val="00CD5C55"/>
    <w:rsid w:val="00CD7F82"/>
    <w:rsid w:val="00CE0486"/>
    <w:rsid w:val="00CE0741"/>
    <w:rsid w:val="00CE09C1"/>
    <w:rsid w:val="00CE0E8F"/>
    <w:rsid w:val="00CE3508"/>
    <w:rsid w:val="00CE445E"/>
    <w:rsid w:val="00CE5C1F"/>
    <w:rsid w:val="00CE628B"/>
    <w:rsid w:val="00CE7BC3"/>
    <w:rsid w:val="00CF0185"/>
    <w:rsid w:val="00CF0849"/>
    <w:rsid w:val="00CF409B"/>
    <w:rsid w:val="00CF4CA2"/>
    <w:rsid w:val="00CF5E1E"/>
    <w:rsid w:val="00CF7A42"/>
    <w:rsid w:val="00D06258"/>
    <w:rsid w:val="00D070BD"/>
    <w:rsid w:val="00D119D2"/>
    <w:rsid w:val="00D1314D"/>
    <w:rsid w:val="00D15E50"/>
    <w:rsid w:val="00D16EA9"/>
    <w:rsid w:val="00D21665"/>
    <w:rsid w:val="00D2629E"/>
    <w:rsid w:val="00D2783C"/>
    <w:rsid w:val="00D360A9"/>
    <w:rsid w:val="00D36BB3"/>
    <w:rsid w:val="00D402ED"/>
    <w:rsid w:val="00D428AE"/>
    <w:rsid w:val="00D44C14"/>
    <w:rsid w:val="00D4514D"/>
    <w:rsid w:val="00D4679F"/>
    <w:rsid w:val="00D51F76"/>
    <w:rsid w:val="00D57D4C"/>
    <w:rsid w:val="00D61C1C"/>
    <w:rsid w:val="00D61F51"/>
    <w:rsid w:val="00D624DA"/>
    <w:rsid w:val="00D62694"/>
    <w:rsid w:val="00D6287B"/>
    <w:rsid w:val="00D66DE0"/>
    <w:rsid w:val="00D705D0"/>
    <w:rsid w:val="00D712C8"/>
    <w:rsid w:val="00D81725"/>
    <w:rsid w:val="00D866C3"/>
    <w:rsid w:val="00DA283F"/>
    <w:rsid w:val="00DA6505"/>
    <w:rsid w:val="00DA7567"/>
    <w:rsid w:val="00DB5C74"/>
    <w:rsid w:val="00DB6906"/>
    <w:rsid w:val="00DB7135"/>
    <w:rsid w:val="00DC0762"/>
    <w:rsid w:val="00DC1483"/>
    <w:rsid w:val="00DC5976"/>
    <w:rsid w:val="00DC6375"/>
    <w:rsid w:val="00DC7951"/>
    <w:rsid w:val="00DD2785"/>
    <w:rsid w:val="00DD3F26"/>
    <w:rsid w:val="00DD53D8"/>
    <w:rsid w:val="00DD7235"/>
    <w:rsid w:val="00DD798C"/>
    <w:rsid w:val="00DE2721"/>
    <w:rsid w:val="00DE4716"/>
    <w:rsid w:val="00DE4D1A"/>
    <w:rsid w:val="00DE72B9"/>
    <w:rsid w:val="00DF2F88"/>
    <w:rsid w:val="00DF42A6"/>
    <w:rsid w:val="00DF4F7F"/>
    <w:rsid w:val="00DF586C"/>
    <w:rsid w:val="00E00A1B"/>
    <w:rsid w:val="00E00E7A"/>
    <w:rsid w:val="00E03521"/>
    <w:rsid w:val="00E044DD"/>
    <w:rsid w:val="00E07AE8"/>
    <w:rsid w:val="00E10007"/>
    <w:rsid w:val="00E151F9"/>
    <w:rsid w:val="00E1714B"/>
    <w:rsid w:val="00E2212B"/>
    <w:rsid w:val="00E23D32"/>
    <w:rsid w:val="00E2410D"/>
    <w:rsid w:val="00E25D95"/>
    <w:rsid w:val="00E26FB3"/>
    <w:rsid w:val="00E27276"/>
    <w:rsid w:val="00E341B4"/>
    <w:rsid w:val="00E3664B"/>
    <w:rsid w:val="00E447EE"/>
    <w:rsid w:val="00E4536C"/>
    <w:rsid w:val="00E47909"/>
    <w:rsid w:val="00E53338"/>
    <w:rsid w:val="00E63C6D"/>
    <w:rsid w:val="00E70686"/>
    <w:rsid w:val="00E7131B"/>
    <w:rsid w:val="00E76DD2"/>
    <w:rsid w:val="00E77DDE"/>
    <w:rsid w:val="00E81B3C"/>
    <w:rsid w:val="00E91170"/>
    <w:rsid w:val="00E925A3"/>
    <w:rsid w:val="00E93720"/>
    <w:rsid w:val="00E962FD"/>
    <w:rsid w:val="00EA4940"/>
    <w:rsid w:val="00EA5C60"/>
    <w:rsid w:val="00EA5F5C"/>
    <w:rsid w:val="00EB022B"/>
    <w:rsid w:val="00EB205E"/>
    <w:rsid w:val="00EB365D"/>
    <w:rsid w:val="00EB7CB3"/>
    <w:rsid w:val="00EC5956"/>
    <w:rsid w:val="00ED0BBB"/>
    <w:rsid w:val="00ED24D9"/>
    <w:rsid w:val="00ED4BCF"/>
    <w:rsid w:val="00EE02D5"/>
    <w:rsid w:val="00EE0E3E"/>
    <w:rsid w:val="00EE4084"/>
    <w:rsid w:val="00EE51E7"/>
    <w:rsid w:val="00EE6313"/>
    <w:rsid w:val="00EE6C4B"/>
    <w:rsid w:val="00EF0C5F"/>
    <w:rsid w:val="00EF1CF6"/>
    <w:rsid w:val="00EF316A"/>
    <w:rsid w:val="00EF3C70"/>
    <w:rsid w:val="00EF4E37"/>
    <w:rsid w:val="00EF67EE"/>
    <w:rsid w:val="00EF6ABE"/>
    <w:rsid w:val="00EF7744"/>
    <w:rsid w:val="00F03482"/>
    <w:rsid w:val="00F03C49"/>
    <w:rsid w:val="00F04CFC"/>
    <w:rsid w:val="00F06BF6"/>
    <w:rsid w:val="00F1770E"/>
    <w:rsid w:val="00F20F3D"/>
    <w:rsid w:val="00F21AC5"/>
    <w:rsid w:val="00F2290D"/>
    <w:rsid w:val="00F27787"/>
    <w:rsid w:val="00F30F28"/>
    <w:rsid w:val="00F335DE"/>
    <w:rsid w:val="00F341F0"/>
    <w:rsid w:val="00F346DD"/>
    <w:rsid w:val="00F356AF"/>
    <w:rsid w:val="00F36D1F"/>
    <w:rsid w:val="00F4344F"/>
    <w:rsid w:val="00F47A35"/>
    <w:rsid w:val="00F47CB5"/>
    <w:rsid w:val="00F504D1"/>
    <w:rsid w:val="00F51B7E"/>
    <w:rsid w:val="00F520B4"/>
    <w:rsid w:val="00F544C6"/>
    <w:rsid w:val="00F54A5F"/>
    <w:rsid w:val="00F56D11"/>
    <w:rsid w:val="00F5746F"/>
    <w:rsid w:val="00F630BB"/>
    <w:rsid w:val="00F73822"/>
    <w:rsid w:val="00F81F2E"/>
    <w:rsid w:val="00F83C84"/>
    <w:rsid w:val="00F87727"/>
    <w:rsid w:val="00F87A97"/>
    <w:rsid w:val="00F92ECA"/>
    <w:rsid w:val="00F93E1D"/>
    <w:rsid w:val="00F95799"/>
    <w:rsid w:val="00F95E0D"/>
    <w:rsid w:val="00FA3A9A"/>
    <w:rsid w:val="00FA5A73"/>
    <w:rsid w:val="00FB0E93"/>
    <w:rsid w:val="00FB409D"/>
    <w:rsid w:val="00FB6CAE"/>
    <w:rsid w:val="00FC07BD"/>
    <w:rsid w:val="00FC2094"/>
    <w:rsid w:val="00FC488B"/>
    <w:rsid w:val="00FC7584"/>
    <w:rsid w:val="00FD0836"/>
    <w:rsid w:val="00FD1E49"/>
    <w:rsid w:val="00FD499C"/>
    <w:rsid w:val="00FD659A"/>
    <w:rsid w:val="00FE082E"/>
    <w:rsid w:val="00FF07EB"/>
    <w:rsid w:val="00FF12D2"/>
    <w:rsid w:val="00FF13D2"/>
    <w:rsid w:val="00FF5254"/>
    <w:rsid w:val="00FF58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 Unicode MS" w:eastAsia="Arial Unicode MS" w:hAnsi="Arial Unicode MS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Body Text" w:unhideWhenUsed="0"/>
    <w:lsdException w:name="Subtitle" w:semiHidden="0" w:uiPriority="11" w:unhideWhenUsed="0" w:qFormat="1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0E89"/>
    <w:rPr>
      <w:rFonts w:cs="Arial Unicode MS"/>
      <w:color w:val="00000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rPr>
      <w:rFonts w:cs="Times New Roman"/>
      <w:color w:val="0066CC"/>
      <w:u w:val="single"/>
    </w:rPr>
  </w:style>
  <w:style w:type="character" w:customStyle="1" w:styleId="a4">
    <w:name w:val="Сноска_"/>
    <w:link w:val="a5"/>
    <w:uiPriority w:val="99"/>
    <w:locked/>
    <w:rPr>
      <w:rFonts w:ascii="Times New Roman" w:hAnsi="Times New Roman"/>
      <w:b/>
      <w:spacing w:val="0"/>
      <w:sz w:val="19"/>
    </w:rPr>
  </w:style>
  <w:style w:type="character" w:customStyle="1" w:styleId="2">
    <w:name w:val="Сноска (2)_"/>
    <w:link w:val="20"/>
    <w:uiPriority w:val="99"/>
    <w:locked/>
    <w:rPr>
      <w:rFonts w:ascii="Times New Roman" w:hAnsi="Times New Roman"/>
      <w:spacing w:val="0"/>
      <w:sz w:val="29"/>
    </w:rPr>
  </w:style>
  <w:style w:type="character" w:customStyle="1" w:styleId="3">
    <w:name w:val="Сноска (3)_"/>
    <w:link w:val="30"/>
    <w:uiPriority w:val="99"/>
    <w:locked/>
    <w:rPr>
      <w:rFonts w:ascii="Times New Roman" w:hAnsi="Times New Roman"/>
      <w:b/>
      <w:spacing w:val="0"/>
      <w:sz w:val="23"/>
    </w:rPr>
  </w:style>
  <w:style w:type="character" w:customStyle="1" w:styleId="4">
    <w:name w:val="Сноска (4)_"/>
    <w:link w:val="40"/>
    <w:uiPriority w:val="99"/>
    <w:locked/>
    <w:rPr>
      <w:rFonts w:ascii="Times New Roman" w:hAnsi="Times New Roman"/>
      <w:noProof/>
      <w:w w:val="150"/>
      <w:sz w:val="10"/>
    </w:rPr>
  </w:style>
  <w:style w:type="character" w:customStyle="1" w:styleId="1">
    <w:name w:val="Заголовок №1_"/>
    <w:link w:val="10"/>
    <w:uiPriority w:val="99"/>
    <w:locked/>
    <w:rPr>
      <w:rFonts w:ascii="Times New Roman" w:hAnsi="Times New Roman"/>
      <w:b/>
      <w:spacing w:val="0"/>
      <w:sz w:val="32"/>
    </w:rPr>
  </w:style>
  <w:style w:type="character" w:customStyle="1" w:styleId="11">
    <w:name w:val="Основной текст Знак1"/>
    <w:link w:val="a6"/>
    <w:uiPriority w:val="99"/>
    <w:locked/>
    <w:rPr>
      <w:rFonts w:ascii="Times New Roman" w:hAnsi="Times New Roman"/>
      <w:i/>
      <w:spacing w:val="-10"/>
      <w:sz w:val="29"/>
    </w:rPr>
  </w:style>
  <w:style w:type="character" w:customStyle="1" w:styleId="31">
    <w:name w:val="Основной текст (3)_"/>
    <w:link w:val="310"/>
    <w:uiPriority w:val="99"/>
    <w:locked/>
    <w:rPr>
      <w:rFonts w:ascii="Times New Roman" w:hAnsi="Times New Roman"/>
      <w:b/>
      <w:spacing w:val="0"/>
      <w:sz w:val="19"/>
    </w:rPr>
  </w:style>
  <w:style w:type="character" w:customStyle="1" w:styleId="21">
    <w:name w:val="Основной текст (2)_"/>
    <w:link w:val="210"/>
    <w:uiPriority w:val="99"/>
    <w:locked/>
    <w:rPr>
      <w:rFonts w:ascii="Times New Roman" w:hAnsi="Times New Roman"/>
      <w:spacing w:val="0"/>
      <w:sz w:val="29"/>
    </w:rPr>
  </w:style>
  <w:style w:type="character" w:customStyle="1" w:styleId="22">
    <w:name w:val="Основной текст (2)"/>
    <w:uiPriority w:val="99"/>
    <w:rPr>
      <w:rFonts w:ascii="Times New Roman" w:hAnsi="Times New Roman"/>
      <w:spacing w:val="0"/>
      <w:sz w:val="29"/>
      <w:u w:val="single"/>
    </w:rPr>
  </w:style>
  <w:style w:type="character" w:customStyle="1" w:styleId="32">
    <w:name w:val="Основной текст (3)"/>
    <w:uiPriority w:val="99"/>
  </w:style>
  <w:style w:type="character" w:customStyle="1" w:styleId="41">
    <w:name w:val="Основной текст (4)_"/>
    <w:link w:val="42"/>
    <w:uiPriority w:val="99"/>
    <w:locked/>
    <w:rPr>
      <w:rFonts w:ascii="Times New Roman" w:hAnsi="Times New Roman"/>
      <w:b/>
      <w:spacing w:val="0"/>
      <w:sz w:val="28"/>
    </w:rPr>
  </w:style>
  <w:style w:type="character" w:customStyle="1" w:styleId="213">
    <w:name w:val="Основной текст (2) + 13"/>
    <w:aliases w:val="5 pt"/>
    <w:uiPriority w:val="99"/>
    <w:rPr>
      <w:rFonts w:ascii="Times New Roman" w:hAnsi="Times New Roman"/>
      <w:spacing w:val="0"/>
      <w:sz w:val="27"/>
    </w:rPr>
  </w:style>
  <w:style w:type="character" w:customStyle="1" w:styleId="a7">
    <w:name w:val="Колонтитул_"/>
    <w:link w:val="a8"/>
    <w:uiPriority w:val="99"/>
    <w:locked/>
    <w:rPr>
      <w:rFonts w:ascii="Times New Roman" w:hAnsi="Times New Roman"/>
      <w:sz w:val="20"/>
    </w:rPr>
  </w:style>
  <w:style w:type="character" w:customStyle="1" w:styleId="12pt">
    <w:name w:val="Колонтитул + 12 pt"/>
    <w:uiPriority w:val="99"/>
    <w:rPr>
      <w:rFonts w:ascii="Times New Roman" w:hAnsi="Times New Roman"/>
      <w:spacing w:val="0"/>
      <w:sz w:val="24"/>
    </w:rPr>
  </w:style>
  <w:style w:type="character" w:customStyle="1" w:styleId="2131">
    <w:name w:val="Основной текст (2) + 131"/>
    <w:aliases w:val="5 pt5"/>
    <w:uiPriority w:val="99"/>
    <w:rPr>
      <w:rFonts w:ascii="Times New Roman" w:hAnsi="Times New Roman"/>
      <w:spacing w:val="0"/>
      <w:sz w:val="27"/>
    </w:rPr>
  </w:style>
  <w:style w:type="character" w:customStyle="1" w:styleId="a9">
    <w:name w:val="Основной текст + Не курсив"/>
    <w:aliases w:val="Интервал 0 pt"/>
    <w:uiPriority w:val="99"/>
    <w:rPr>
      <w:rFonts w:ascii="Times New Roman" w:hAnsi="Times New Roman"/>
      <w:spacing w:val="0"/>
      <w:sz w:val="29"/>
    </w:rPr>
  </w:style>
  <w:style w:type="character" w:customStyle="1" w:styleId="110">
    <w:name w:val="Основной текст + Не курсив11"/>
    <w:aliases w:val="Интервал 0 pt12"/>
    <w:uiPriority w:val="99"/>
    <w:rPr>
      <w:rFonts w:ascii="Times New Roman" w:hAnsi="Times New Roman"/>
      <w:spacing w:val="0"/>
      <w:sz w:val="29"/>
    </w:rPr>
  </w:style>
  <w:style w:type="character" w:customStyle="1" w:styleId="23">
    <w:name w:val="Заголовок №2_"/>
    <w:link w:val="24"/>
    <w:uiPriority w:val="99"/>
    <w:locked/>
    <w:rPr>
      <w:rFonts w:ascii="Times New Roman" w:hAnsi="Times New Roman"/>
      <w:spacing w:val="0"/>
      <w:sz w:val="29"/>
    </w:rPr>
  </w:style>
  <w:style w:type="character" w:customStyle="1" w:styleId="100">
    <w:name w:val="Основной текст + Не курсив10"/>
    <w:aliases w:val="Интервал 0 pt11"/>
    <w:uiPriority w:val="99"/>
    <w:rPr>
      <w:rFonts w:ascii="Times New Roman" w:hAnsi="Times New Roman"/>
      <w:spacing w:val="0"/>
      <w:sz w:val="29"/>
    </w:rPr>
  </w:style>
  <w:style w:type="character" w:customStyle="1" w:styleId="13pt">
    <w:name w:val="Основной текст + 13 pt"/>
    <w:uiPriority w:val="99"/>
    <w:rPr>
      <w:rFonts w:ascii="Times New Roman" w:hAnsi="Times New Roman"/>
      <w:i/>
      <w:spacing w:val="-10"/>
      <w:sz w:val="26"/>
    </w:rPr>
  </w:style>
  <w:style w:type="character" w:customStyle="1" w:styleId="9">
    <w:name w:val="Основной текст + Не курсив9"/>
    <w:aliases w:val="Интервал 0 pt10"/>
    <w:uiPriority w:val="99"/>
    <w:rPr>
      <w:rFonts w:ascii="Times New Roman" w:hAnsi="Times New Roman"/>
      <w:spacing w:val="0"/>
      <w:sz w:val="29"/>
    </w:rPr>
  </w:style>
  <w:style w:type="character" w:customStyle="1" w:styleId="13pt4">
    <w:name w:val="Основной текст + 13 pt4"/>
    <w:uiPriority w:val="99"/>
    <w:rPr>
      <w:rFonts w:ascii="Times New Roman" w:hAnsi="Times New Roman"/>
      <w:i/>
      <w:spacing w:val="-10"/>
      <w:sz w:val="26"/>
    </w:rPr>
  </w:style>
  <w:style w:type="character" w:customStyle="1" w:styleId="8">
    <w:name w:val="Основной текст + Не курсив8"/>
    <w:aliases w:val="Интервал 0 pt9"/>
    <w:uiPriority w:val="99"/>
    <w:rPr>
      <w:rFonts w:ascii="Times New Roman" w:hAnsi="Times New Roman"/>
      <w:spacing w:val="0"/>
      <w:sz w:val="29"/>
    </w:rPr>
  </w:style>
  <w:style w:type="character" w:customStyle="1" w:styleId="13">
    <w:name w:val="Основной текст + 13"/>
    <w:aliases w:val="5 pt4,Не курсив,Интервал 0 pt8"/>
    <w:uiPriority w:val="99"/>
    <w:rPr>
      <w:rFonts w:ascii="Times New Roman" w:hAnsi="Times New Roman"/>
      <w:spacing w:val="0"/>
      <w:sz w:val="27"/>
    </w:rPr>
  </w:style>
  <w:style w:type="character" w:customStyle="1" w:styleId="7">
    <w:name w:val="Основной текст + Не курсив7"/>
    <w:aliases w:val="Интервал 0 pt7"/>
    <w:uiPriority w:val="99"/>
    <w:rPr>
      <w:rFonts w:ascii="Times New Roman" w:hAnsi="Times New Roman"/>
      <w:spacing w:val="0"/>
      <w:sz w:val="29"/>
    </w:rPr>
  </w:style>
  <w:style w:type="character" w:customStyle="1" w:styleId="6">
    <w:name w:val="Основной текст + Не курсив6"/>
    <w:aliases w:val="Интервал 0 pt6"/>
    <w:uiPriority w:val="99"/>
    <w:rPr>
      <w:rFonts w:ascii="Times New Roman" w:hAnsi="Times New Roman"/>
      <w:spacing w:val="0"/>
      <w:sz w:val="29"/>
    </w:rPr>
  </w:style>
  <w:style w:type="character" w:customStyle="1" w:styleId="13pt3">
    <w:name w:val="Основной текст + 13 pt3"/>
    <w:uiPriority w:val="99"/>
    <w:rPr>
      <w:rFonts w:ascii="Times New Roman" w:hAnsi="Times New Roman"/>
      <w:i/>
      <w:spacing w:val="-10"/>
      <w:sz w:val="26"/>
    </w:rPr>
  </w:style>
  <w:style w:type="character" w:customStyle="1" w:styleId="5">
    <w:name w:val="Основной текст + Не курсив5"/>
    <w:aliases w:val="Интервал 0 pt5"/>
    <w:uiPriority w:val="99"/>
    <w:rPr>
      <w:rFonts w:ascii="Times New Roman" w:hAnsi="Times New Roman"/>
      <w:spacing w:val="0"/>
      <w:sz w:val="29"/>
    </w:rPr>
  </w:style>
  <w:style w:type="character" w:customStyle="1" w:styleId="43">
    <w:name w:val="Основной текст + Не курсив4"/>
    <w:aliases w:val="Интервал 0 pt4"/>
    <w:uiPriority w:val="99"/>
    <w:rPr>
      <w:rFonts w:ascii="Times New Roman" w:hAnsi="Times New Roman"/>
      <w:spacing w:val="0"/>
      <w:sz w:val="29"/>
    </w:rPr>
  </w:style>
  <w:style w:type="character" w:customStyle="1" w:styleId="13pt2">
    <w:name w:val="Основной текст + 13 pt2"/>
    <w:uiPriority w:val="99"/>
    <w:rPr>
      <w:rFonts w:ascii="Times New Roman" w:hAnsi="Times New Roman"/>
      <w:i/>
      <w:spacing w:val="-10"/>
      <w:sz w:val="26"/>
    </w:rPr>
  </w:style>
  <w:style w:type="character" w:customStyle="1" w:styleId="33">
    <w:name w:val="Основной текст + Не курсив3"/>
    <w:aliases w:val="Интервал 0 pt3"/>
    <w:uiPriority w:val="99"/>
    <w:rPr>
      <w:rFonts w:ascii="Times New Roman" w:hAnsi="Times New Roman"/>
      <w:spacing w:val="0"/>
      <w:sz w:val="29"/>
    </w:rPr>
  </w:style>
  <w:style w:type="character" w:customStyle="1" w:styleId="13pt1">
    <w:name w:val="Основной текст + 13 pt1"/>
    <w:uiPriority w:val="99"/>
    <w:rPr>
      <w:rFonts w:ascii="Times New Roman" w:hAnsi="Times New Roman"/>
      <w:i/>
      <w:spacing w:val="-10"/>
      <w:sz w:val="26"/>
    </w:rPr>
  </w:style>
  <w:style w:type="character" w:customStyle="1" w:styleId="25">
    <w:name w:val="Основной текст + Не курсив2"/>
    <w:aliases w:val="Интервал 0 pt2"/>
    <w:uiPriority w:val="99"/>
    <w:rPr>
      <w:rFonts w:ascii="Times New Roman" w:hAnsi="Times New Roman"/>
      <w:spacing w:val="0"/>
      <w:sz w:val="29"/>
    </w:rPr>
  </w:style>
  <w:style w:type="character" w:customStyle="1" w:styleId="12">
    <w:name w:val="Основной текст + Не курсив1"/>
    <w:aliases w:val="Интервал 0 pt1"/>
    <w:uiPriority w:val="99"/>
    <w:rPr>
      <w:rFonts w:ascii="Times New Roman" w:hAnsi="Times New Roman"/>
      <w:spacing w:val="0"/>
      <w:sz w:val="29"/>
    </w:rPr>
  </w:style>
  <w:style w:type="character" w:customStyle="1" w:styleId="220">
    <w:name w:val="Заголовок №2 (2)_"/>
    <w:link w:val="221"/>
    <w:uiPriority w:val="99"/>
    <w:locked/>
    <w:rPr>
      <w:rFonts w:ascii="Times New Roman" w:hAnsi="Times New Roman"/>
      <w:b/>
      <w:spacing w:val="0"/>
      <w:sz w:val="28"/>
    </w:rPr>
  </w:style>
  <w:style w:type="character" w:customStyle="1" w:styleId="60">
    <w:name w:val="Основной текст (6)_"/>
    <w:link w:val="61"/>
    <w:uiPriority w:val="99"/>
    <w:locked/>
    <w:rPr>
      <w:rFonts w:ascii="Batang" w:eastAsia="Batang"/>
      <w:b/>
      <w:noProof/>
      <w:sz w:val="24"/>
    </w:rPr>
  </w:style>
  <w:style w:type="character" w:customStyle="1" w:styleId="50">
    <w:name w:val="Основной текст (5)_"/>
    <w:link w:val="51"/>
    <w:uiPriority w:val="99"/>
    <w:locked/>
    <w:rPr>
      <w:rFonts w:ascii="Times New Roman" w:hAnsi="Times New Roman"/>
      <w:b/>
      <w:spacing w:val="0"/>
      <w:sz w:val="23"/>
    </w:rPr>
  </w:style>
  <w:style w:type="character" w:customStyle="1" w:styleId="70">
    <w:name w:val="Основной текст (7)_"/>
    <w:link w:val="71"/>
    <w:uiPriority w:val="99"/>
    <w:locked/>
    <w:rPr>
      <w:rFonts w:ascii="Times New Roman" w:hAnsi="Times New Roman"/>
      <w:noProof/>
      <w:sz w:val="20"/>
    </w:rPr>
  </w:style>
  <w:style w:type="character" w:customStyle="1" w:styleId="80">
    <w:name w:val="Основной текст (8)_"/>
    <w:link w:val="81"/>
    <w:uiPriority w:val="99"/>
    <w:locked/>
    <w:rPr>
      <w:rFonts w:ascii="Batang" w:eastAsia="Batang"/>
      <w:b/>
      <w:noProof/>
      <w:sz w:val="23"/>
    </w:rPr>
  </w:style>
  <w:style w:type="character" w:customStyle="1" w:styleId="90">
    <w:name w:val="Основной текст (9)_"/>
    <w:link w:val="91"/>
    <w:uiPriority w:val="99"/>
    <w:locked/>
    <w:rPr>
      <w:rFonts w:ascii="Times New Roman" w:hAnsi="Times New Roman"/>
      <w:b/>
      <w:i/>
      <w:spacing w:val="0"/>
      <w:sz w:val="23"/>
    </w:rPr>
  </w:style>
  <w:style w:type="character" w:customStyle="1" w:styleId="101">
    <w:name w:val="Основной текст (10)_"/>
    <w:link w:val="102"/>
    <w:uiPriority w:val="99"/>
    <w:locked/>
    <w:rPr>
      <w:rFonts w:ascii="Times New Roman" w:hAnsi="Times New Roman"/>
      <w:spacing w:val="0"/>
      <w:sz w:val="13"/>
    </w:rPr>
  </w:style>
  <w:style w:type="character" w:customStyle="1" w:styleId="53pt">
    <w:name w:val="Основной текст (5) + Интервал 3 pt"/>
    <w:uiPriority w:val="99"/>
    <w:rPr>
      <w:rFonts w:ascii="Times New Roman" w:hAnsi="Times New Roman"/>
      <w:b/>
      <w:spacing w:val="70"/>
      <w:sz w:val="23"/>
    </w:rPr>
  </w:style>
  <w:style w:type="character" w:customStyle="1" w:styleId="59">
    <w:name w:val="Основной текст (5) + 9"/>
    <w:aliases w:val="5 pt3"/>
    <w:uiPriority w:val="99"/>
    <w:rPr>
      <w:rFonts w:ascii="Times New Roman" w:hAnsi="Times New Roman"/>
      <w:b/>
      <w:spacing w:val="0"/>
      <w:sz w:val="19"/>
      <w:lang w:val="en-US" w:eastAsia="en-US"/>
    </w:rPr>
  </w:style>
  <w:style w:type="character" w:customStyle="1" w:styleId="51pt">
    <w:name w:val="Основной текст (5) + Интервал 1 pt"/>
    <w:uiPriority w:val="99"/>
    <w:rPr>
      <w:rFonts w:ascii="Times New Roman" w:hAnsi="Times New Roman"/>
      <w:b/>
      <w:spacing w:val="20"/>
      <w:sz w:val="23"/>
    </w:rPr>
  </w:style>
  <w:style w:type="character" w:customStyle="1" w:styleId="111">
    <w:name w:val="Основной текст (11)_"/>
    <w:link w:val="112"/>
    <w:uiPriority w:val="99"/>
    <w:locked/>
    <w:rPr>
      <w:rFonts w:ascii="Arial Unicode MS" w:eastAsia="Arial Unicode MS"/>
      <w:b/>
      <w:noProof/>
      <w:sz w:val="22"/>
    </w:rPr>
  </w:style>
  <w:style w:type="character" w:customStyle="1" w:styleId="aa">
    <w:name w:val="Подпись к таблице_"/>
    <w:link w:val="14"/>
    <w:uiPriority w:val="99"/>
    <w:locked/>
    <w:rPr>
      <w:rFonts w:ascii="Times New Roman" w:hAnsi="Times New Roman"/>
      <w:b/>
      <w:spacing w:val="0"/>
      <w:sz w:val="24"/>
    </w:rPr>
  </w:style>
  <w:style w:type="character" w:customStyle="1" w:styleId="113">
    <w:name w:val="Подпись к таблице + 11"/>
    <w:aliases w:val="5 pt2"/>
    <w:uiPriority w:val="99"/>
    <w:rPr>
      <w:rFonts w:ascii="Times New Roman" w:hAnsi="Times New Roman"/>
      <w:b/>
      <w:spacing w:val="0"/>
      <w:sz w:val="23"/>
    </w:rPr>
  </w:style>
  <w:style w:type="character" w:customStyle="1" w:styleId="ab">
    <w:name w:val="Подпись к таблице"/>
    <w:uiPriority w:val="99"/>
    <w:rPr>
      <w:rFonts w:ascii="Times New Roman" w:hAnsi="Times New Roman"/>
      <w:b/>
      <w:spacing w:val="0"/>
      <w:sz w:val="24"/>
      <w:u w:val="single"/>
    </w:rPr>
  </w:style>
  <w:style w:type="character" w:customStyle="1" w:styleId="130">
    <w:name w:val="Основной текст (13)_"/>
    <w:link w:val="131"/>
    <w:uiPriority w:val="99"/>
    <w:locked/>
    <w:rPr>
      <w:rFonts w:ascii="Times New Roman" w:hAnsi="Times New Roman"/>
      <w:b/>
      <w:spacing w:val="0"/>
      <w:sz w:val="24"/>
    </w:rPr>
  </w:style>
  <w:style w:type="character" w:customStyle="1" w:styleId="120">
    <w:name w:val="Основной текст (12)_"/>
    <w:link w:val="121"/>
    <w:uiPriority w:val="99"/>
    <w:locked/>
    <w:rPr>
      <w:rFonts w:ascii="Times New Roman" w:hAnsi="Times New Roman"/>
      <w:spacing w:val="0"/>
      <w:sz w:val="25"/>
    </w:rPr>
  </w:style>
  <w:style w:type="character" w:customStyle="1" w:styleId="1211">
    <w:name w:val="Основной текст (12) + 11"/>
    <w:aliases w:val="5 pt1,Полужирный"/>
    <w:uiPriority w:val="99"/>
    <w:rPr>
      <w:rFonts w:ascii="Times New Roman" w:hAnsi="Times New Roman"/>
      <w:b/>
      <w:spacing w:val="0"/>
      <w:sz w:val="23"/>
    </w:rPr>
  </w:style>
  <w:style w:type="character" w:customStyle="1" w:styleId="12-1pt">
    <w:name w:val="Основной текст (12) + Интервал -1 pt"/>
    <w:uiPriority w:val="99"/>
    <w:rPr>
      <w:rFonts w:ascii="Times New Roman" w:hAnsi="Times New Roman"/>
      <w:spacing w:val="-30"/>
      <w:sz w:val="25"/>
      <w:lang w:val="en-US" w:eastAsia="en-US"/>
    </w:rPr>
  </w:style>
  <w:style w:type="character" w:customStyle="1" w:styleId="1212pt">
    <w:name w:val="Основной текст (12) + 12 pt"/>
    <w:aliases w:val="Полужирный1"/>
    <w:uiPriority w:val="99"/>
    <w:rPr>
      <w:rFonts w:ascii="Times New Roman" w:hAnsi="Times New Roman"/>
      <w:b/>
      <w:spacing w:val="0"/>
      <w:sz w:val="24"/>
    </w:rPr>
  </w:style>
  <w:style w:type="paragraph" w:customStyle="1" w:styleId="a5">
    <w:name w:val="Сноска"/>
    <w:basedOn w:val="a"/>
    <w:link w:val="a4"/>
    <w:uiPriority w:val="99"/>
    <w:pPr>
      <w:shd w:val="clear" w:color="auto" w:fill="FFFFFF"/>
      <w:spacing w:line="226" w:lineRule="exact"/>
      <w:jc w:val="both"/>
    </w:pPr>
    <w:rPr>
      <w:rFonts w:ascii="Times New Roman" w:hAnsi="Times New Roman" w:cs="Times New Roman"/>
      <w:b/>
      <w:bCs/>
      <w:color w:val="auto"/>
      <w:sz w:val="19"/>
      <w:szCs w:val="19"/>
    </w:rPr>
  </w:style>
  <w:style w:type="paragraph" w:customStyle="1" w:styleId="20">
    <w:name w:val="Сноска (2)"/>
    <w:basedOn w:val="a"/>
    <w:link w:val="2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color w:val="auto"/>
      <w:sz w:val="29"/>
      <w:szCs w:val="29"/>
    </w:rPr>
  </w:style>
  <w:style w:type="paragraph" w:customStyle="1" w:styleId="30">
    <w:name w:val="Сноска (3)"/>
    <w:basedOn w:val="a"/>
    <w:link w:val="3"/>
    <w:uiPriority w:val="99"/>
    <w:pPr>
      <w:shd w:val="clear" w:color="auto" w:fill="FFFFFF"/>
      <w:spacing w:line="269" w:lineRule="exact"/>
    </w:pPr>
    <w:rPr>
      <w:rFonts w:ascii="Times New Roman" w:hAnsi="Times New Roman" w:cs="Times New Roman"/>
      <w:b/>
      <w:bCs/>
      <w:color w:val="auto"/>
      <w:sz w:val="23"/>
      <w:szCs w:val="23"/>
    </w:rPr>
  </w:style>
  <w:style w:type="paragraph" w:customStyle="1" w:styleId="40">
    <w:name w:val="Сноска (4)"/>
    <w:basedOn w:val="a"/>
    <w:link w:val="4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noProof/>
      <w:color w:val="auto"/>
      <w:w w:val="150"/>
      <w:sz w:val="10"/>
      <w:szCs w:val="10"/>
    </w:rPr>
  </w:style>
  <w:style w:type="paragraph" w:customStyle="1" w:styleId="10">
    <w:name w:val="Заголовок №1"/>
    <w:basedOn w:val="a"/>
    <w:link w:val="1"/>
    <w:uiPriority w:val="99"/>
    <w:pPr>
      <w:shd w:val="clear" w:color="auto" w:fill="FFFFFF"/>
      <w:spacing w:line="240" w:lineRule="atLeast"/>
      <w:outlineLvl w:val="0"/>
    </w:pPr>
    <w:rPr>
      <w:rFonts w:ascii="Times New Roman" w:hAnsi="Times New Roman" w:cs="Times New Roman"/>
      <w:b/>
      <w:bCs/>
      <w:color w:val="auto"/>
      <w:sz w:val="32"/>
      <w:szCs w:val="32"/>
    </w:rPr>
  </w:style>
  <w:style w:type="paragraph" w:styleId="a6">
    <w:name w:val="Body Text"/>
    <w:basedOn w:val="a"/>
    <w:link w:val="11"/>
    <w:uiPriority w:val="99"/>
    <w:pPr>
      <w:shd w:val="clear" w:color="auto" w:fill="FFFFFF"/>
      <w:spacing w:after="600" w:line="240" w:lineRule="atLeast"/>
    </w:pPr>
    <w:rPr>
      <w:rFonts w:ascii="Times New Roman" w:hAnsi="Times New Roman" w:cs="Times New Roman"/>
      <w:i/>
      <w:iCs/>
      <w:color w:val="auto"/>
      <w:spacing w:val="-10"/>
      <w:sz w:val="29"/>
      <w:szCs w:val="29"/>
    </w:rPr>
  </w:style>
  <w:style w:type="character" w:customStyle="1" w:styleId="ac">
    <w:name w:val="Основной текст Знак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6">
    <w:name w:val="Основной текст Знак46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5">
    <w:name w:val="Основной текст Знак45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4">
    <w:name w:val="Основной текст Знак44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30">
    <w:name w:val="Основной текст Знак43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20">
    <w:name w:val="Основной текст Знак42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10">
    <w:name w:val="Основной текст Знак41"/>
    <w:uiPriority w:val="99"/>
    <w:semiHidden/>
    <w:rPr>
      <w:color w:val="000000"/>
      <w:sz w:val="24"/>
    </w:rPr>
  </w:style>
  <w:style w:type="character" w:customStyle="1" w:styleId="400">
    <w:name w:val="Основной текст Знак40"/>
    <w:uiPriority w:val="99"/>
    <w:semiHidden/>
    <w:rPr>
      <w:color w:val="000000"/>
      <w:sz w:val="24"/>
    </w:rPr>
  </w:style>
  <w:style w:type="character" w:customStyle="1" w:styleId="39">
    <w:name w:val="Основной текст Знак39"/>
    <w:uiPriority w:val="99"/>
    <w:semiHidden/>
    <w:rPr>
      <w:color w:val="000000"/>
      <w:sz w:val="24"/>
    </w:rPr>
  </w:style>
  <w:style w:type="character" w:customStyle="1" w:styleId="38">
    <w:name w:val="Основной текст Знак38"/>
    <w:uiPriority w:val="99"/>
    <w:semiHidden/>
    <w:rPr>
      <w:color w:val="000000"/>
      <w:sz w:val="24"/>
    </w:rPr>
  </w:style>
  <w:style w:type="character" w:customStyle="1" w:styleId="37">
    <w:name w:val="Основной текст Знак37"/>
    <w:uiPriority w:val="99"/>
    <w:semiHidden/>
    <w:rPr>
      <w:color w:val="000000"/>
      <w:sz w:val="24"/>
    </w:rPr>
  </w:style>
  <w:style w:type="character" w:customStyle="1" w:styleId="36">
    <w:name w:val="Основной текст Знак36"/>
    <w:uiPriority w:val="99"/>
    <w:semiHidden/>
    <w:rPr>
      <w:color w:val="000000"/>
      <w:sz w:val="24"/>
    </w:rPr>
  </w:style>
  <w:style w:type="character" w:customStyle="1" w:styleId="35">
    <w:name w:val="Основной текст Знак35"/>
    <w:uiPriority w:val="99"/>
    <w:semiHidden/>
    <w:rPr>
      <w:color w:val="000000"/>
      <w:sz w:val="24"/>
    </w:rPr>
  </w:style>
  <w:style w:type="character" w:customStyle="1" w:styleId="34">
    <w:name w:val="Основной текст Знак34"/>
    <w:uiPriority w:val="99"/>
    <w:semiHidden/>
    <w:rPr>
      <w:color w:val="000000"/>
      <w:sz w:val="24"/>
    </w:rPr>
  </w:style>
  <w:style w:type="character" w:customStyle="1" w:styleId="330">
    <w:name w:val="Основной текст Знак33"/>
    <w:uiPriority w:val="99"/>
    <w:semiHidden/>
    <w:rPr>
      <w:color w:val="000000"/>
      <w:sz w:val="24"/>
    </w:rPr>
  </w:style>
  <w:style w:type="character" w:customStyle="1" w:styleId="320">
    <w:name w:val="Основной текст Знак32"/>
    <w:uiPriority w:val="99"/>
    <w:semiHidden/>
    <w:rPr>
      <w:color w:val="000000"/>
    </w:rPr>
  </w:style>
  <w:style w:type="character" w:customStyle="1" w:styleId="311">
    <w:name w:val="Основной текст Знак31"/>
    <w:uiPriority w:val="99"/>
    <w:semiHidden/>
    <w:rPr>
      <w:color w:val="000000"/>
    </w:rPr>
  </w:style>
  <w:style w:type="character" w:customStyle="1" w:styleId="300">
    <w:name w:val="Основной текст Знак30"/>
    <w:uiPriority w:val="99"/>
    <w:semiHidden/>
    <w:rPr>
      <w:color w:val="000000"/>
    </w:rPr>
  </w:style>
  <w:style w:type="character" w:customStyle="1" w:styleId="29">
    <w:name w:val="Основной текст Знак29"/>
    <w:uiPriority w:val="99"/>
    <w:semiHidden/>
    <w:rPr>
      <w:color w:val="000000"/>
    </w:rPr>
  </w:style>
  <w:style w:type="character" w:customStyle="1" w:styleId="28">
    <w:name w:val="Основной текст Знак28"/>
    <w:uiPriority w:val="99"/>
    <w:semiHidden/>
    <w:rPr>
      <w:color w:val="000000"/>
    </w:rPr>
  </w:style>
  <w:style w:type="character" w:customStyle="1" w:styleId="27">
    <w:name w:val="Основной текст Знак27"/>
    <w:uiPriority w:val="99"/>
    <w:semiHidden/>
    <w:rPr>
      <w:color w:val="000000"/>
    </w:rPr>
  </w:style>
  <w:style w:type="character" w:customStyle="1" w:styleId="26">
    <w:name w:val="Основной текст Знак26"/>
    <w:uiPriority w:val="99"/>
    <w:semiHidden/>
    <w:rPr>
      <w:color w:val="000000"/>
    </w:rPr>
  </w:style>
  <w:style w:type="character" w:customStyle="1" w:styleId="250">
    <w:name w:val="Основной текст Знак25"/>
    <w:uiPriority w:val="99"/>
    <w:semiHidden/>
    <w:rPr>
      <w:color w:val="000000"/>
    </w:rPr>
  </w:style>
  <w:style w:type="character" w:customStyle="1" w:styleId="240">
    <w:name w:val="Основной текст Знак24"/>
    <w:uiPriority w:val="99"/>
    <w:semiHidden/>
    <w:rPr>
      <w:color w:val="000000"/>
    </w:rPr>
  </w:style>
  <w:style w:type="character" w:customStyle="1" w:styleId="230">
    <w:name w:val="Основной текст Знак23"/>
    <w:uiPriority w:val="99"/>
    <w:semiHidden/>
    <w:rPr>
      <w:color w:val="000000"/>
    </w:rPr>
  </w:style>
  <w:style w:type="character" w:customStyle="1" w:styleId="222">
    <w:name w:val="Основной текст Знак22"/>
    <w:uiPriority w:val="99"/>
    <w:semiHidden/>
    <w:rPr>
      <w:color w:val="000000"/>
    </w:rPr>
  </w:style>
  <w:style w:type="character" w:customStyle="1" w:styleId="211">
    <w:name w:val="Основной текст Знак21"/>
    <w:uiPriority w:val="99"/>
    <w:semiHidden/>
    <w:rPr>
      <w:color w:val="000000"/>
    </w:rPr>
  </w:style>
  <w:style w:type="character" w:customStyle="1" w:styleId="200">
    <w:name w:val="Основной текст Знак20"/>
    <w:uiPriority w:val="99"/>
    <w:semiHidden/>
    <w:rPr>
      <w:color w:val="000000"/>
    </w:rPr>
  </w:style>
  <w:style w:type="character" w:customStyle="1" w:styleId="19">
    <w:name w:val="Основной текст Знак19"/>
    <w:uiPriority w:val="99"/>
    <w:semiHidden/>
    <w:rPr>
      <w:color w:val="000000"/>
    </w:rPr>
  </w:style>
  <w:style w:type="character" w:customStyle="1" w:styleId="18">
    <w:name w:val="Основной текст Знак18"/>
    <w:uiPriority w:val="99"/>
    <w:semiHidden/>
    <w:rPr>
      <w:color w:val="000000"/>
    </w:rPr>
  </w:style>
  <w:style w:type="character" w:customStyle="1" w:styleId="17">
    <w:name w:val="Основной текст Знак17"/>
    <w:uiPriority w:val="99"/>
    <w:semiHidden/>
    <w:rPr>
      <w:color w:val="000000"/>
    </w:rPr>
  </w:style>
  <w:style w:type="character" w:customStyle="1" w:styleId="16">
    <w:name w:val="Основной текст Знак16"/>
    <w:uiPriority w:val="99"/>
    <w:semiHidden/>
    <w:rPr>
      <w:color w:val="000000"/>
    </w:rPr>
  </w:style>
  <w:style w:type="character" w:customStyle="1" w:styleId="15">
    <w:name w:val="Основной текст Знак15"/>
    <w:uiPriority w:val="99"/>
    <w:semiHidden/>
    <w:rPr>
      <w:color w:val="000000"/>
    </w:rPr>
  </w:style>
  <w:style w:type="character" w:customStyle="1" w:styleId="140">
    <w:name w:val="Основной текст Знак14"/>
    <w:uiPriority w:val="99"/>
    <w:semiHidden/>
    <w:rPr>
      <w:color w:val="000000"/>
    </w:rPr>
  </w:style>
  <w:style w:type="character" w:customStyle="1" w:styleId="132">
    <w:name w:val="Основной текст Знак13"/>
    <w:uiPriority w:val="99"/>
    <w:semiHidden/>
    <w:rPr>
      <w:color w:val="000000"/>
    </w:rPr>
  </w:style>
  <w:style w:type="character" w:customStyle="1" w:styleId="122">
    <w:name w:val="Основной текст Знак12"/>
    <w:uiPriority w:val="99"/>
    <w:semiHidden/>
    <w:rPr>
      <w:color w:val="000000"/>
    </w:rPr>
  </w:style>
  <w:style w:type="character" w:customStyle="1" w:styleId="114">
    <w:name w:val="Основной текст Знак11"/>
    <w:uiPriority w:val="99"/>
    <w:semiHidden/>
    <w:rPr>
      <w:color w:val="000000"/>
    </w:rPr>
  </w:style>
  <w:style w:type="character" w:customStyle="1" w:styleId="103">
    <w:name w:val="Основной текст Знак10"/>
    <w:uiPriority w:val="99"/>
    <w:semiHidden/>
    <w:rPr>
      <w:color w:val="000000"/>
    </w:rPr>
  </w:style>
  <w:style w:type="character" w:customStyle="1" w:styleId="92">
    <w:name w:val="Основной текст Знак9"/>
    <w:uiPriority w:val="99"/>
    <w:semiHidden/>
    <w:rPr>
      <w:color w:val="000000"/>
    </w:rPr>
  </w:style>
  <w:style w:type="character" w:customStyle="1" w:styleId="82">
    <w:name w:val="Основной текст Знак8"/>
    <w:uiPriority w:val="99"/>
    <w:semiHidden/>
    <w:rPr>
      <w:color w:val="000000"/>
    </w:rPr>
  </w:style>
  <w:style w:type="character" w:customStyle="1" w:styleId="72">
    <w:name w:val="Основной текст Знак7"/>
    <w:uiPriority w:val="99"/>
    <w:semiHidden/>
    <w:rPr>
      <w:color w:val="000000"/>
    </w:rPr>
  </w:style>
  <w:style w:type="character" w:customStyle="1" w:styleId="62">
    <w:name w:val="Основной текст Знак6"/>
    <w:uiPriority w:val="99"/>
    <w:semiHidden/>
    <w:rPr>
      <w:color w:val="000000"/>
    </w:rPr>
  </w:style>
  <w:style w:type="character" w:customStyle="1" w:styleId="52">
    <w:name w:val="Основной текст Знак5"/>
    <w:uiPriority w:val="99"/>
    <w:semiHidden/>
    <w:rPr>
      <w:color w:val="000000"/>
    </w:rPr>
  </w:style>
  <w:style w:type="character" w:customStyle="1" w:styleId="47">
    <w:name w:val="Основной текст Знак4"/>
    <w:uiPriority w:val="99"/>
    <w:semiHidden/>
    <w:rPr>
      <w:color w:val="000000"/>
    </w:rPr>
  </w:style>
  <w:style w:type="character" w:customStyle="1" w:styleId="3a">
    <w:name w:val="Основной текст Знак3"/>
    <w:uiPriority w:val="99"/>
    <w:semiHidden/>
    <w:rPr>
      <w:color w:val="000000"/>
    </w:rPr>
  </w:style>
  <w:style w:type="character" w:customStyle="1" w:styleId="2a">
    <w:name w:val="Основной текст Знак2"/>
    <w:uiPriority w:val="99"/>
    <w:semiHidden/>
    <w:rPr>
      <w:color w:val="000000"/>
    </w:rPr>
  </w:style>
  <w:style w:type="paragraph" w:customStyle="1" w:styleId="310">
    <w:name w:val="Основной текст (3)1"/>
    <w:basedOn w:val="a"/>
    <w:link w:val="31"/>
    <w:uiPriority w:val="99"/>
    <w:pPr>
      <w:shd w:val="clear" w:color="auto" w:fill="FFFFFF"/>
      <w:spacing w:before="600" w:line="240" w:lineRule="atLeast"/>
    </w:pPr>
    <w:rPr>
      <w:rFonts w:ascii="Times New Roman" w:hAnsi="Times New Roman" w:cs="Times New Roman"/>
      <w:b/>
      <w:bCs/>
      <w:color w:val="auto"/>
      <w:sz w:val="19"/>
      <w:szCs w:val="19"/>
    </w:rPr>
  </w:style>
  <w:style w:type="paragraph" w:customStyle="1" w:styleId="210">
    <w:name w:val="Основной текст (2)1"/>
    <w:basedOn w:val="a"/>
    <w:link w:val="21"/>
    <w:uiPriority w:val="99"/>
    <w:pPr>
      <w:shd w:val="clear" w:color="auto" w:fill="FFFFFF"/>
      <w:spacing w:line="322" w:lineRule="exact"/>
      <w:jc w:val="center"/>
    </w:pPr>
    <w:rPr>
      <w:rFonts w:ascii="Times New Roman" w:hAnsi="Times New Roman" w:cs="Times New Roman"/>
      <w:color w:val="auto"/>
      <w:sz w:val="29"/>
      <w:szCs w:val="29"/>
    </w:rPr>
  </w:style>
  <w:style w:type="paragraph" w:customStyle="1" w:styleId="42">
    <w:name w:val="Основной текст (4)"/>
    <w:basedOn w:val="a"/>
    <w:link w:val="41"/>
    <w:uiPriority w:val="99"/>
    <w:pPr>
      <w:shd w:val="clear" w:color="auto" w:fill="FFFFFF"/>
      <w:spacing w:after="300" w:line="240" w:lineRule="atLeast"/>
    </w:pPr>
    <w:rPr>
      <w:rFonts w:ascii="Times New Roman" w:hAnsi="Times New Roman" w:cs="Times New Roman"/>
      <w:b/>
      <w:bCs/>
      <w:color w:val="auto"/>
      <w:sz w:val="28"/>
      <w:szCs w:val="28"/>
    </w:rPr>
  </w:style>
  <w:style w:type="paragraph" w:customStyle="1" w:styleId="a8">
    <w:name w:val="Колонтитул"/>
    <w:basedOn w:val="a"/>
    <w:link w:val="a7"/>
    <w:uiPriority w:val="99"/>
    <w:pPr>
      <w:shd w:val="clear" w:color="auto" w:fill="FFFFFF"/>
    </w:pPr>
    <w:rPr>
      <w:rFonts w:ascii="Times New Roman" w:hAnsi="Times New Roman" w:cs="Times New Roman"/>
      <w:color w:val="auto"/>
      <w:sz w:val="20"/>
      <w:szCs w:val="20"/>
    </w:rPr>
  </w:style>
  <w:style w:type="paragraph" w:customStyle="1" w:styleId="24">
    <w:name w:val="Заголовок №2"/>
    <w:basedOn w:val="a"/>
    <w:link w:val="23"/>
    <w:uiPriority w:val="99"/>
    <w:pPr>
      <w:shd w:val="clear" w:color="auto" w:fill="FFFFFF"/>
      <w:spacing w:line="370" w:lineRule="exact"/>
      <w:jc w:val="both"/>
      <w:outlineLvl w:val="1"/>
    </w:pPr>
    <w:rPr>
      <w:rFonts w:ascii="Times New Roman" w:hAnsi="Times New Roman" w:cs="Times New Roman"/>
      <w:color w:val="auto"/>
      <w:sz w:val="29"/>
      <w:szCs w:val="29"/>
    </w:rPr>
  </w:style>
  <w:style w:type="paragraph" w:customStyle="1" w:styleId="221">
    <w:name w:val="Заголовок №2 (2)"/>
    <w:basedOn w:val="a"/>
    <w:link w:val="220"/>
    <w:uiPriority w:val="99"/>
    <w:pPr>
      <w:shd w:val="clear" w:color="auto" w:fill="FFFFFF"/>
      <w:spacing w:after="540" w:line="576" w:lineRule="exact"/>
      <w:jc w:val="right"/>
      <w:outlineLvl w:val="1"/>
    </w:pPr>
    <w:rPr>
      <w:rFonts w:ascii="Times New Roman" w:hAnsi="Times New Roman" w:cs="Times New Roman"/>
      <w:b/>
      <w:bCs/>
      <w:color w:val="auto"/>
      <w:sz w:val="28"/>
      <w:szCs w:val="28"/>
    </w:rPr>
  </w:style>
  <w:style w:type="paragraph" w:customStyle="1" w:styleId="61">
    <w:name w:val="Основной текст (6)"/>
    <w:basedOn w:val="a"/>
    <w:link w:val="60"/>
    <w:uiPriority w:val="99"/>
    <w:pPr>
      <w:shd w:val="clear" w:color="auto" w:fill="FFFFFF"/>
      <w:spacing w:line="240" w:lineRule="atLeast"/>
    </w:pPr>
    <w:rPr>
      <w:rFonts w:ascii="Batang" w:eastAsia="Batang" w:cs="Batang"/>
      <w:b/>
      <w:bCs/>
      <w:noProof/>
      <w:color w:val="auto"/>
    </w:rPr>
  </w:style>
  <w:style w:type="paragraph" w:customStyle="1" w:styleId="51">
    <w:name w:val="Основной текст (5)"/>
    <w:basedOn w:val="a"/>
    <w:link w:val="50"/>
    <w:uiPriority w:val="99"/>
    <w:pPr>
      <w:shd w:val="clear" w:color="auto" w:fill="FFFFFF"/>
      <w:spacing w:line="240" w:lineRule="atLeast"/>
      <w:ind w:hanging="400"/>
    </w:pPr>
    <w:rPr>
      <w:rFonts w:ascii="Times New Roman" w:hAnsi="Times New Roman" w:cs="Times New Roman"/>
      <w:b/>
      <w:bCs/>
      <w:color w:val="auto"/>
      <w:sz w:val="23"/>
      <w:szCs w:val="23"/>
    </w:rPr>
  </w:style>
  <w:style w:type="paragraph" w:customStyle="1" w:styleId="71">
    <w:name w:val="Основной текст (7)"/>
    <w:basedOn w:val="a"/>
    <w:link w:val="70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noProof/>
      <w:color w:val="auto"/>
      <w:sz w:val="20"/>
      <w:szCs w:val="20"/>
    </w:rPr>
  </w:style>
  <w:style w:type="paragraph" w:customStyle="1" w:styleId="81">
    <w:name w:val="Основной текст (8)"/>
    <w:basedOn w:val="a"/>
    <w:link w:val="80"/>
    <w:uiPriority w:val="99"/>
    <w:pPr>
      <w:shd w:val="clear" w:color="auto" w:fill="FFFFFF"/>
      <w:spacing w:line="240" w:lineRule="atLeast"/>
    </w:pPr>
    <w:rPr>
      <w:rFonts w:ascii="Batang" w:eastAsia="Batang" w:cs="Batang"/>
      <w:b/>
      <w:bCs/>
      <w:noProof/>
      <w:color w:val="auto"/>
      <w:sz w:val="23"/>
      <w:szCs w:val="23"/>
    </w:rPr>
  </w:style>
  <w:style w:type="paragraph" w:customStyle="1" w:styleId="91">
    <w:name w:val="Основной текст (9)"/>
    <w:basedOn w:val="a"/>
    <w:link w:val="90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b/>
      <w:bCs/>
      <w:i/>
      <w:iCs/>
      <w:color w:val="auto"/>
      <w:sz w:val="23"/>
      <w:szCs w:val="23"/>
    </w:rPr>
  </w:style>
  <w:style w:type="paragraph" w:customStyle="1" w:styleId="102">
    <w:name w:val="Основной текст (10)"/>
    <w:basedOn w:val="a"/>
    <w:link w:val="101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color w:val="auto"/>
      <w:sz w:val="13"/>
      <w:szCs w:val="13"/>
    </w:rPr>
  </w:style>
  <w:style w:type="paragraph" w:customStyle="1" w:styleId="112">
    <w:name w:val="Основной текст (11)"/>
    <w:basedOn w:val="a"/>
    <w:link w:val="111"/>
    <w:uiPriority w:val="99"/>
    <w:pPr>
      <w:shd w:val="clear" w:color="auto" w:fill="FFFFFF"/>
      <w:spacing w:line="240" w:lineRule="atLeast"/>
    </w:pPr>
    <w:rPr>
      <w:b/>
      <w:bCs/>
      <w:noProof/>
      <w:color w:val="auto"/>
      <w:sz w:val="22"/>
      <w:szCs w:val="22"/>
    </w:rPr>
  </w:style>
  <w:style w:type="paragraph" w:customStyle="1" w:styleId="14">
    <w:name w:val="Подпись к таблице1"/>
    <w:basedOn w:val="a"/>
    <w:link w:val="aa"/>
    <w:uiPriority w:val="99"/>
    <w:pPr>
      <w:shd w:val="clear" w:color="auto" w:fill="FFFFFF"/>
      <w:spacing w:line="326" w:lineRule="exact"/>
      <w:ind w:hanging="360"/>
    </w:pPr>
    <w:rPr>
      <w:rFonts w:ascii="Times New Roman" w:hAnsi="Times New Roman" w:cs="Times New Roman"/>
      <w:b/>
      <w:bCs/>
      <w:color w:val="auto"/>
    </w:rPr>
  </w:style>
  <w:style w:type="paragraph" w:customStyle="1" w:styleId="131">
    <w:name w:val="Основной текст (13)"/>
    <w:basedOn w:val="a"/>
    <w:link w:val="130"/>
    <w:uiPriority w:val="99"/>
    <w:pPr>
      <w:shd w:val="clear" w:color="auto" w:fill="FFFFFF"/>
      <w:spacing w:line="288" w:lineRule="exact"/>
      <w:jc w:val="both"/>
    </w:pPr>
    <w:rPr>
      <w:rFonts w:ascii="Times New Roman" w:hAnsi="Times New Roman" w:cs="Times New Roman"/>
      <w:b/>
      <w:bCs/>
      <w:color w:val="auto"/>
    </w:rPr>
  </w:style>
  <w:style w:type="paragraph" w:customStyle="1" w:styleId="121">
    <w:name w:val="Основной текст (12)"/>
    <w:basedOn w:val="a"/>
    <w:link w:val="120"/>
    <w:uiPriority w:val="99"/>
    <w:pPr>
      <w:shd w:val="clear" w:color="auto" w:fill="FFFFFF"/>
      <w:spacing w:line="240" w:lineRule="atLeast"/>
      <w:jc w:val="both"/>
    </w:pPr>
    <w:rPr>
      <w:rFonts w:ascii="Times New Roman" w:hAnsi="Times New Roman" w:cs="Times New Roman"/>
      <w:color w:val="auto"/>
      <w:sz w:val="25"/>
      <w:szCs w:val="25"/>
    </w:rPr>
  </w:style>
  <w:style w:type="paragraph" w:styleId="ad">
    <w:name w:val="footer"/>
    <w:basedOn w:val="a"/>
    <w:link w:val="ae"/>
    <w:uiPriority w:val="99"/>
    <w:unhideWhenUsed/>
    <w:rsid w:val="009A0257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locked/>
    <w:rsid w:val="009A0257"/>
    <w:rPr>
      <w:rFonts w:cs="Times New Roman"/>
      <w:color w:val="000000"/>
    </w:rPr>
  </w:style>
  <w:style w:type="paragraph" w:styleId="af">
    <w:name w:val="footnote text"/>
    <w:basedOn w:val="a"/>
    <w:link w:val="af0"/>
    <w:uiPriority w:val="99"/>
    <w:semiHidden/>
    <w:unhideWhenUsed/>
    <w:rsid w:val="005A76E8"/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locked/>
    <w:rsid w:val="005A76E8"/>
    <w:rPr>
      <w:rFonts w:cs="Times New Roman"/>
      <w:color w:val="000000"/>
      <w:sz w:val="20"/>
    </w:rPr>
  </w:style>
  <w:style w:type="character" w:styleId="af1">
    <w:name w:val="footnote reference"/>
    <w:basedOn w:val="a0"/>
    <w:uiPriority w:val="99"/>
    <w:semiHidden/>
    <w:unhideWhenUsed/>
    <w:rsid w:val="005A76E8"/>
    <w:rPr>
      <w:rFonts w:cs="Times New Roman"/>
      <w:vertAlign w:val="superscript"/>
    </w:rPr>
  </w:style>
  <w:style w:type="table" w:styleId="af2">
    <w:name w:val="Table Grid"/>
    <w:basedOn w:val="a1"/>
    <w:uiPriority w:val="59"/>
    <w:rsid w:val="00B340F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3">
    <w:name w:val="header"/>
    <w:basedOn w:val="a"/>
    <w:link w:val="af4"/>
    <w:uiPriority w:val="99"/>
    <w:unhideWhenUsed/>
    <w:rsid w:val="00A447A7"/>
    <w:pPr>
      <w:tabs>
        <w:tab w:val="center" w:pos="4680"/>
        <w:tab w:val="right" w:pos="9360"/>
      </w:tabs>
    </w:pPr>
    <w:rPr>
      <w:rFonts w:ascii="Calibri" w:hAnsi="Calibri" w:cs="Times New Roman"/>
      <w:color w:val="auto"/>
      <w:sz w:val="22"/>
      <w:szCs w:val="22"/>
    </w:rPr>
  </w:style>
  <w:style w:type="character" w:customStyle="1" w:styleId="af4">
    <w:name w:val="Верхний колонтитул Знак"/>
    <w:basedOn w:val="a0"/>
    <w:link w:val="af3"/>
    <w:uiPriority w:val="99"/>
    <w:locked/>
    <w:rsid w:val="00A447A7"/>
    <w:rPr>
      <w:rFonts w:ascii="Calibri" w:hAnsi="Calibri" w:cs="Times New Roman"/>
      <w:sz w:val="22"/>
    </w:rPr>
  </w:style>
  <w:style w:type="paragraph" w:styleId="af5">
    <w:name w:val="Balloon Text"/>
    <w:basedOn w:val="a"/>
    <w:link w:val="af6"/>
    <w:uiPriority w:val="99"/>
    <w:semiHidden/>
    <w:unhideWhenUsed/>
    <w:rsid w:val="002A1888"/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locked/>
    <w:rsid w:val="002A1888"/>
    <w:rPr>
      <w:rFonts w:ascii="Tahoma" w:hAnsi="Tahoma" w:cs="Times New Roman"/>
      <w:color w:val="000000"/>
      <w:sz w:val="16"/>
    </w:rPr>
  </w:style>
  <w:style w:type="paragraph" w:styleId="af7">
    <w:name w:val="List Paragraph"/>
    <w:basedOn w:val="a"/>
    <w:uiPriority w:val="34"/>
    <w:qFormat/>
    <w:rsid w:val="00A75815"/>
    <w:pPr>
      <w:ind w:left="708"/>
    </w:pPr>
  </w:style>
  <w:style w:type="paragraph" w:customStyle="1" w:styleId="ConsPlusNormal">
    <w:name w:val="ConsPlusNormal"/>
    <w:rsid w:val="002325BD"/>
    <w:pPr>
      <w:widowControl w:val="0"/>
      <w:autoSpaceDE w:val="0"/>
      <w:autoSpaceDN w:val="0"/>
    </w:pPr>
    <w:rPr>
      <w:rFonts w:ascii="Calibri" w:hAnsi="Calibri" w:cs="Calibri"/>
      <w:sz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 Unicode MS" w:eastAsia="Arial Unicode MS" w:hAnsi="Arial Unicode MS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nhideWhenUsed="0"/>
    <w:lsdException w:name="Body Text" w:unhideWhenUsed="0"/>
    <w:lsdException w:name="Subtitle" w:semiHidden="0" w:uiPriority="11" w:unhideWhenUsed="0" w:qFormat="1"/>
    <w:lsdException w:name="Hyperlink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00E89"/>
    <w:rPr>
      <w:rFonts w:cs="Arial Unicode MS"/>
      <w:color w:val="000000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rPr>
      <w:rFonts w:cs="Times New Roman"/>
      <w:color w:val="0066CC"/>
      <w:u w:val="single"/>
    </w:rPr>
  </w:style>
  <w:style w:type="character" w:customStyle="1" w:styleId="a4">
    <w:name w:val="Сноска_"/>
    <w:link w:val="a5"/>
    <w:uiPriority w:val="99"/>
    <w:locked/>
    <w:rPr>
      <w:rFonts w:ascii="Times New Roman" w:hAnsi="Times New Roman"/>
      <w:b/>
      <w:spacing w:val="0"/>
      <w:sz w:val="19"/>
    </w:rPr>
  </w:style>
  <w:style w:type="character" w:customStyle="1" w:styleId="2">
    <w:name w:val="Сноска (2)_"/>
    <w:link w:val="20"/>
    <w:uiPriority w:val="99"/>
    <w:locked/>
    <w:rPr>
      <w:rFonts w:ascii="Times New Roman" w:hAnsi="Times New Roman"/>
      <w:spacing w:val="0"/>
      <w:sz w:val="29"/>
    </w:rPr>
  </w:style>
  <w:style w:type="character" w:customStyle="1" w:styleId="3">
    <w:name w:val="Сноска (3)_"/>
    <w:link w:val="30"/>
    <w:uiPriority w:val="99"/>
    <w:locked/>
    <w:rPr>
      <w:rFonts w:ascii="Times New Roman" w:hAnsi="Times New Roman"/>
      <w:b/>
      <w:spacing w:val="0"/>
      <w:sz w:val="23"/>
    </w:rPr>
  </w:style>
  <w:style w:type="character" w:customStyle="1" w:styleId="4">
    <w:name w:val="Сноска (4)_"/>
    <w:link w:val="40"/>
    <w:uiPriority w:val="99"/>
    <w:locked/>
    <w:rPr>
      <w:rFonts w:ascii="Times New Roman" w:hAnsi="Times New Roman"/>
      <w:noProof/>
      <w:w w:val="150"/>
      <w:sz w:val="10"/>
    </w:rPr>
  </w:style>
  <w:style w:type="character" w:customStyle="1" w:styleId="1">
    <w:name w:val="Заголовок №1_"/>
    <w:link w:val="10"/>
    <w:uiPriority w:val="99"/>
    <w:locked/>
    <w:rPr>
      <w:rFonts w:ascii="Times New Roman" w:hAnsi="Times New Roman"/>
      <w:b/>
      <w:spacing w:val="0"/>
      <w:sz w:val="32"/>
    </w:rPr>
  </w:style>
  <w:style w:type="character" w:customStyle="1" w:styleId="11">
    <w:name w:val="Основной текст Знак1"/>
    <w:link w:val="a6"/>
    <w:uiPriority w:val="99"/>
    <w:locked/>
    <w:rPr>
      <w:rFonts w:ascii="Times New Roman" w:hAnsi="Times New Roman"/>
      <w:i/>
      <w:spacing w:val="-10"/>
      <w:sz w:val="29"/>
    </w:rPr>
  </w:style>
  <w:style w:type="character" w:customStyle="1" w:styleId="31">
    <w:name w:val="Основной текст (3)_"/>
    <w:link w:val="310"/>
    <w:uiPriority w:val="99"/>
    <w:locked/>
    <w:rPr>
      <w:rFonts w:ascii="Times New Roman" w:hAnsi="Times New Roman"/>
      <w:b/>
      <w:spacing w:val="0"/>
      <w:sz w:val="19"/>
    </w:rPr>
  </w:style>
  <w:style w:type="character" w:customStyle="1" w:styleId="21">
    <w:name w:val="Основной текст (2)_"/>
    <w:link w:val="210"/>
    <w:uiPriority w:val="99"/>
    <w:locked/>
    <w:rPr>
      <w:rFonts w:ascii="Times New Roman" w:hAnsi="Times New Roman"/>
      <w:spacing w:val="0"/>
      <w:sz w:val="29"/>
    </w:rPr>
  </w:style>
  <w:style w:type="character" w:customStyle="1" w:styleId="22">
    <w:name w:val="Основной текст (2)"/>
    <w:uiPriority w:val="99"/>
    <w:rPr>
      <w:rFonts w:ascii="Times New Roman" w:hAnsi="Times New Roman"/>
      <w:spacing w:val="0"/>
      <w:sz w:val="29"/>
      <w:u w:val="single"/>
    </w:rPr>
  </w:style>
  <w:style w:type="character" w:customStyle="1" w:styleId="32">
    <w:name w:val="Основной текст (3)"/>
    <w:uiPriority w:val="99"/>
  </w:style>
  <w:style w:type="character" w:customStyle="1" w:styleId="41">
    <w:name w:val="Основной текст (4)_"/>
    <w:link w:val="42"/>
    <w:uiPriority w:val="99"/>
    <w:locked/>
    <w:rPr>
      <w:rFonts w:ascii="Times New Roman" w:hAnsi="Times New Roman"/>
      <w:b/>
      <w:spacing w:val="0"/>
      <w:sz w:val="28"/>
    </w:rPr>
  </w:style>
  <w:style w:type="character" w:customStyle="1" w:styleId="213">
    <w:name w:val="Основной текст (2) + 13"/>
    <w:aliases w:val="5 pt"/>
    <w:uiPriority w:val="99"/>
    <w:rPr>
      <w:rFonts w:ascii="Times New Roman" w:hAnsi="Times New Roman"/>
      <w:spacing w:val="0"/>
      <w:sz w:val="27"/>
    </w:rPr>
  </w:style>
  <w:style w:type="character" w:customStyle="1" w:styleId="a7">
    <w:name w:val="Колонтитул_"/>
    <w:link w:val="a8"/>
    <w:uiPriority w:val="99"/>
    <w:locked/>
    <w:rPr>
      <w:rFonts w:ascii="Times New Roman" w:hAnsi="Times New Roman"/>
      <w:sz w:val="20"/>
    </w:rPr>
  </w:style>
  <w:style w:type="character" w:customStyle="1" w:styleId="12pt">
    <w:name w:val="Колонтитул + 12 pt"/>
    <w:uiPriority w:val="99"/>
    <w:rPr>
      <w:rFonts w:ascii="Times New Roman" w:hAnsi="Times New Roman"/>
      <w:spacing w:val="0"/>
      <w:sz w:val="24"/>
    </w:rPr>
  </w:style>
  <w:style w:type="character" w:customStyle="1" w:styleId="2131">
    <w:name w:val="Основной текст (2) + 131"/>
    <w:aliases w:val="5 pt5"/>
    <w:uiPriority w:val="99"/>
    <w:rPr>
      <w:rFonts w:ascii="Times New Roman" w:hAnsi="Times New Roman"/>
      <w:spacing w:val="0"/>
      <w:sz w:val="27"/>
    </w:rPr>
  </w:style>
  <w:style w:type="character" w:customStyle="1" w:styleId="a9">
    <w:name w:val="Основной текст + Не курсив"/>
    <w:aliases w:val="Интервал 0 pt"/>
    <w:uiPriority w:val="99"/>
    <w:rPr>
      <w:rFonts w:ascii="Times New Roman" w:hAnsi="Times New Roman"/>
      <w:spacing w:val="0"/>
      <w:sz w:val="29"/>
    </w:rPr>
  </w:style>
  <w:style w:type="character" w:customStyle="1" w:styleId="110">
    <w:name w:val="Основной текст + Не курсив11"/>
    <w:aliases w:val="Интервал 0 pt12"/>
    <w:uiPriority w:val="99"/>
    <w:rPr>
      <w:rFonts w:ascii="Times New Roman" w:hAnsi="Times New Roman"/>
      <w:spacing w:val="0"/>
      <w:sz w:val="29"/>
    </w:rPr>
  </w:style>
  <w:style w:type="character" w:customStyle="1" w:styleId="23">
    <w:name w:val="Заголовок №2_"/>
    <w:link w:val="24"/>
    <w:uiPriority w:val="99"/>
    <w:locked/>
    <w:rPr>
      <w:rFonts w:ascii="Times New Roman" w:hAnsi="Times New Roman"/>
      <w:spacing w:val="0"/>
      <w:sz w:val="29"/>
    </w:rPr>
  </w:style>
  <w:style w:type="character" w:customStyle="1" w:styleId="100">
    <w:name w:val="Основной текст + Не курсив10"/>
    <w:aliases w:val="Интервал 0 pt11"/>
    <w:uiPriority w:val="99"/>
    <w:rPr>
      <w:rFonts w:ascii="Times New Roman" w:hAnsi="Times New Roman"/>
      <w:spacing w:val="0"/>
      <w:sz w:val="29"/>
    </w:rPr>
  </w:style>
  <w:style w:type="character" w:customStyle="1" w:styleId="13pt">
    <w:name w:val="Основной текст + 13 pt"/>
    <w:uiPriority w:val="99"/>
    <w:rPr>
      <w:rFonts w:ascii="Times New Roman" w:hAnsi="Times New Roman"/>
      <w:i/>
      <w:spacing w:val="-10"/>
      <w:sz w:val="26"/>
    </w:rPr>
  </w:style>
  <w:style w:type="character" w:customStyle="1" w:styleId="9">
    <w:name w:val="Основной текст + Не курсив9"/>
    <w:aliases w:val="Интервал 0 pt10"/>
    <w:uiPriority w:val="99"/>
    <w:rPr>
      <w:rFonts w:ascii="Times New Roman" w:hAnsi="Times New Roman"/>
      <w:spacing w:val="0"/>
      <w:sz w:val="29"/>
    </w:rPr>
  </w:style>
  <w:style w:type="character" w:customStyle="1" w:styleId="13pt4">
    <w:name w:val="Основной текст + 13 pt4"/>
    <w:uiPriority w:val="99"/>
    <w:rPr>
      <w:rFonts w:ascii="Times New Roman" w:hAnsi="Times New Roman"/>
      <w:i/>
      <w:spacing w:val="-10"/>
      <w:sz w:val="26"/>
    </w:rPr>
  </w:style>
  <w:style w:type="character" w:customStyle="1" w:styleId="8">
    <w:name w:val="Основной текст + Не курсив8"/>
    <w:aliases w:val="Интервал 0 pt9"/>
    <w:uiPriority w:val="99"/>
    <w:rPr>
      <w:rFonts w:ascii="Times New Roman" w:hAnsi="Times New Roman"/>
      <w:spacing w:val="0"/>
      <w:sz w:val="29"/>
    </w:rPr>
  </w:style>
  <w:style w:type="character" w:customStyle="1" w:styleId="13">
    <w:name w:val="Основной текст + 13"/>
    <w:aliases w:val="5 pt4,Не курсив,Интервал 0 pt8"/>
    <w:uiPriority w:val="99"/>
    <w:rPr>
      <w:rFonts w:ascii="Times New Roman" w:hAnsi="Times New Roman"/>
      <w:spacing w:val="0"/>
      <w:sz w:val="27"/>
    </w:rPr>
  </w:style>
  <w:style w:type="character" w:customStyle="1" w:styleId="7">
    <w:name w:val="Основной текст + Не курсив7"/>
    <w:aliases w:val="Интервал 0 pt7"/>
    <w:uiPriority w:val="99"/>
    <w:rPr>
      <w:rFonts w:ascii="Times New Roman" w:hAnsi="Times New Roman"/>
      <w:spacing w:val="0"/>
      <w:sz w:val="29"/>
    </w:rPr>
  </w:style>
  <w:style w:type="character" w:customStyle="1" w:styleId="6">
    <w:name w:val="Основной текст + Не курсив6"/>
    <w:aliases w:val="Интервал 0 pt6"/>
    <w:uiPriority w:val="99"/>
    <w:rPr>
      <w:rFonts w:ascii="Times New Roman" w:hAnsi="Times New Roman"/>
      <w:spacing w:val="0"/>
      <w:sz w:val="29"/>
    </w:rPr>
  </w:style>
  <w:style w:type="character" w:customStyle="1" w:styleId="13pt3">
    <w:name w:val="Основной текст + 13 pt3"/>
    <w:uiPriority w:val="99"/>
    <w:rPr>
      <w:rFonts w:ascii="Times New Roman" w:hAnsi="Times New Roman"/>
      <w:i/>
      <w:spacing w:val="-10"/>
      <w:sz w:val="26"/>
    </w:rPr>
  </w:style>
  <w:style w:type="character" w:customStyle="1" w:styleId="5">
    <w:name w:val="Основной текст + Не курсив5"/>
    <w:aliases w:val="Интервал 0 pt5"/>
    <w:uiPriority w:val="99"/>
    <w:rPr>
      <w:rFonts w:ascii="Times New Roman" w:hAnsi="Times New Roman"/>
      <w:spacing w:val="0"/>
      <w:sz w:val="29"/>
    </w:rPr>
  </w:style>
  <w:style w:type="character" w:customStyle="1" w:styleId="43">
    <w:name w:val="Основной текст + Не курсив4"/>
    <w:aliases w:val="Интервал 0 pt4"/>
    <w:uiPriority w:val="99"/>
    <w:rPr>
      <w:rFonts w:ascii="Times New Roman" w:hAnsi="Times New Roman"/>
      <w:spacing w:val="0"/>
      <w:sz w:val="29"/>
    </w:rPr>
  </w:style>
  <w:style w:type="character" w:customStyle="1" w:styleId="13pt2">
    <w:name w:val="Основной текст + 13 pt2"/>
    <w:uiPriority w:val="99"/>
    <w:rPr>
      <w:rFonts w:ascii="Times New Roman" w:hAnsi="Times New Roman"/>
      <w:i/>
      <w:spacing w:val="-10"/>
      <w:sz w:val="26"/>
    </w:rPr>
  </w:style>
  <w:style w:type="character" w:customStyle="1" w:styleId="33">
    <w:name w:val="Основной текст + Не курсив3"/>
    <w:aliases w:val="Интервал 0 pt3"/>
    <w:uiPriority w:val="99"/>
    <w:rPr>
      <w:rFonts w:ascii="Times New Roman" w:hAnsi="Times New Roman"/>
      <w:spacing w:val="0"/>
      <w:sz w:val="29"/>
    </w:rPr>
  </w:style>
  <w:style w:type="character" w:customStyle="1" w:styleId="13pt1">
    <w:name w:val="Основной текст + 13 pt1"/>
    <w:uiPriority w:val="99"/>
    <w:rPr>
      <w:rFonts w:ascii="Times New Roman" w:hAnsi="Times New Roman"/>
      <w:i/>
      <w:spacing w:val="-10"/>
      <w:sz w:val="26"/>
    </w:rPr>
  </w:style>
  <w:style w:type="character" w:customStyle="1" w:styleId="25">
    <w:name w:val="Основной текст + Не курсив2"/>
    <w:aliases w:val="Интервал 0 pt2"/>
    <w:uiPriority w:val="99"/>
    <w:rPr>
      <w:rFonts w:ascii="Times New Roman" w:hAnsi="Times New Roman"/>
      <w:spacing w:val="0"/>
      <w:sz w:val="29"/>
    </w:rPr>
  </w:style>
  <w:style w:type="character" w:customStyle="1" w:styleId="12">
    <w:name w:val="Основной текст + Не курсив1"/>
    <w:aliases w:val="Интервал 0 pt1"/>
    <w:uiPriority w:val="99"/>
    <w:rPr>
      <w:rFonts w:ascii="Times New Roman" w:hAnsi="Times New Roman"/>
      <w:spacing w:val="0"/>
      <w:sz w:val="29"/>
    </w:rPr>
  </w:style>
  <w:style w:type="character" w:customStyle="1" w:styleId="220">
    <w:name w:val="Заголовок №2 (2)_"/>
    <w:link w:val="221"/>
    <w:uiPriority w:val="99"/>
    <w:locked/>
    <w:rPr>
      <w:rFonts w:ascii="Times New Roman" w:hAnsi="Times New Roman"/>
      <w:b/>
      <w:spacing w:val="0"/>
      <w:sz w:val="28"/>
    </w:rPr>
  </w:style>
  <w:style w:type="character" w:customStyle="1" w:styleId="60">
    <w:name w:val="Основной текст (6)_"/>
    <w:link w:val="61"/>
    <w:uiPriority w:val="99"/>
    <w:locked/>
    <w:rPr>
      <w:rFonts w:ascii="Batang" w:eastAsia="Batang"/>
      <w:b/>
      <w:noProof/>
      <w:sz w:val="24"/>
    </w:rPr>
  </w:style>
  <w:style w:type="character" w:customStyle="1" w:styleId="50">
    <w:name w:val="Основной текст (5)_"/>
    <w:link w:val="51"/>
    <w:uiPriority w:val="99"/>
    <w:locked/>
    <w:rPr>
      <w:rFonts w:ascii="Times New Roman" w:hAnsi="Times New Roman"/>
      <w:b/>
      <w:spacing w:val="0"/>
      <w:sz w:val="23"/>
    </w:rPr>
  </w:style>
  <w:style w:type="character" w:customStyle="1" w:styleId="70">
    <w:name w:val="Основной текст (7)_"/>
    <w:link w:val="71"/>
    <w:uiPriority w:val="99"/>
    <w:locked/>
    <w:rPr>
      <w:rFonts w:ascii="Times New Roman" w:hAnsi="Times New Roman"/>
      <w:noProof/>
      <w:sz w:val="20"/>
    </w:rPr>
  </w:style>
  <w:style w:type="character" w:customStyle="1" w:styleId="80">
    <w:name w:val="Основной текст (8)_"/>
    <w:link w:val="81"/>
    <w:uiPriority w:val="99"/>
    <w:locked/>
    <w:rPr>
      <w:rFonts w:ascii="Batang" w:eastAsia="Batang"/>
      <w:b/>
      <w:noProof/>
      <w:sz w:val="23"/>
    </w:rPr>
  </w:style>
  <w:style w:type="character" w:customStyle="1" w:styleId="90">
    <w:name w:val="Основной текст (9)_"/>
    <w:link w:val="91"/>
    <w:uiPriority w:val="99"/>
    <w:locked/>
    <w:rPr>
      <w:rFonts w:ascii="Times New Roman" w:hAnsi="Times New Roman"/>
      <w:b/>
      <w:i/>
      <w:spacing w:val="0"/>
      <w:sz w:val="23"/>
    </w:rPr>
  </w:style>
  <w:style w:type="character" w:customStyle="1" w:styleId="101">
    <w:name w:val="Основной текст (10)_"/>
    <w:link w:val="102"/>
    <w:uiPriority w:val="99"/>
    <w:locked/>
    <w:rPr>
      <w:rFonts w:ascii="Times New Roman" w:hAnsi="Times New Roman"/>
      <w:spacing w:val="0"/>
      <w:sz w:val="13"/>
    </w:rPr>
  </w:style>
  <w:style w:type="character" w:customStyle="1" w:styleId="53pt">
    <w:name w:val="Основной текст (5) + Интервал 3 pt"/>
    <w:uiPriority w:val="99"/>
    <w:rPr>
      <w:rFonts w:ascii="Times New Roman" w:hAnsi="Times New Roman"/>
      <w:b/>
      <w:spacing w:val="70"/>
      <w:sz w:val="23"/>
    </w:rPr>
  </w:style>
  <w:style w:type="character" w:customStyle="1" w:styleId="59">
    <w:name w:val="Основной текст (5) + 9"/>
    <w:aliases w:val="5 pt3"/>
    <w:uiPriority w:val="99"/>
    <w:rPr>
      <w:rFonts w:ascii="Times New Roman" w:hAnsi="Times New Roman"/>
      <w:b/>
      <w:spacing w:val="0"/>
      <w:sz w:val="19"/>
      <w:lang w:val="en-US" w:eastAsia="en-US"/>
    </w:rPr>
  </w:style>
  <w:style w:type="character" w:customStyle="1" w:styleId="51pt">
    <w:name w:val="Основной текст (5) + Интервал 1 pt"/>
    <w:uiPriority w:val="99"/>
    <w:rPr>
      <w:rFonts w:ascii="Times New Roman" w:hAnsi="Times New Roman"/>
      <w:b/>
      <w:spacing w:val="20"/>
      <w:sz w:val="23"/>
    </w:rPr>
  </w:style>
  <w:style w:type="character" w:customStyle="1" w:styleId="111">
    <w:name w:val="Основной текст (11)_"/>
    <w:link w:val="112"/>
    <w:uiPriority w:val="99"/>
    <w:locked/>
    <w:rPr>
      <w:rFonts w:ascii="Arial Unicode MS" w:eastAsia="Arial Unicode MS"/>
      <w:b/>
      <w:noProof/>
      <w:sz w:val="22"/>
    </w:rPr>
  </w:style>
  <w:style w:type="character" w:customStyle="1" w:styleId="aa">
    <w:name w:val="Подпись к таблице_"/>
    <w:link w:val="14"/>
    <w:uiPriority w:val="99"/>
    <w:locked/>
    <w:rPr>
      <w:rFonts w:ascii="Times New Roman" w:hAnsi="Times New Roman"/>
      <w:b/>
      <w:spacing w:val="0"/>
      <w:sz w:val="24"/>
    </w:rPr>
  </w:style>
  <w:style w:type="character" w:customStyle="1" w:styleId="113">
    <w:name w:val="Подпись к таблице + 11"/>
    <w:aliases w:val="5 pt2"/>
    <w:uiPriority w:val="99"/>
    <w:rPr>
      <w:rFonts w:ascii="Times New Roman" w:hAnsi="Times New Roman"/>
      <w:b/>
      <w:spacing w:val="0"/>
      <w:sz w:val="23"/>
    </w:rPr>
  </w:style>
  <w:style w:type="character" w:customStyle="1" w:styleId="ab">
    <w:name w:val="Подпись к таблице"/>
    <w:uiPriority w:val="99"/>
    <w:rPr>
      <w:rFonts w:ascii="Times New Roman" w:hAnsi="Times New Roman"/>
      <w:b/>
      <w:spacing w:val="0"/>
      <w:sz w:val="24"/>
      <w:u w:val="single"/>
    </w:rPr>
  </w:style>
  <w:style w:type="character" w:customStyle="1" w:styleId="130">
    <w:name w:val="Основной текст (13)_"/>
    <w:link w:val="131"/>
    <w:uiPriority w:val="99"/>
    <w:locked/>
    <w:rPr>
      <w:rFonts w:ascii="Times New Roman" w:hAnsi="Times New Roman"/>
      <w:b/>
      <w:spacing w:val="0"/>
      <w:sz w:val="24"/>
    </w:rPr>
  </w:style>
  <w:style w:type="character" w:customStyle="1" w:styleId="120">
    <w:name w:val="Основной текст (12)_"/>
    <w:link w:val="121"/>
    <w:uiPriority w:val="99"/>
    <w:locked/>
    <w:rPr>
      <w:rFonts w:ascii="Times New Roman" w:hAnsi="Times New Roman"/>
      <w:spacing w:val="0"/>
      <w:sz w:val="25"/>
    </w:rPr>
  </w:style>
  <w:style w:type="character" w:customStyle="1" w:styleId="1211">
    <w:name w:val="Основной текст (12) + 11"/>
    <w:aliases w:val="5 pt1,Полужирный"/>
    <w:uiPriority w:val="99"/>
    <w:rPr>
      <w:rFonts w:ascii="Times New Roman" w:hAnsi="Times New Roman"/>
      <w:b/>
      <w:spacing w:val="0"/>
      <w:sz w:val="23"/>
    </w:rPr>
  </w:style>
  <w:style w:type="character" w:customStyle="1" w:styleId="12-1pt">
    <w:name w:val="Основной текст (12) + Интервал -1 pt"/>
    <w:uiPriority w:val="99"/>
    <w:rPr>
      <w:rFonts w:ascii="Times New Roman" w:hAnsi="Times New Roman"/>
      <w:spacing w:val="-30"/>
      <w:sz w:val="25"/>
      <w:lang w:val="en-US" w:eastAsia="en-US"/>
    </w:rPr>
  </w:style>
  <w:style w:type="character" w:customStyle="1" w:styleId="1212pt">
    <w:name w:val="Основной текст (12) + 12 pt"/>
    <w:aliases w:val="Полужирный1"/>
    <w:uiPriority w:val="99"/>
    <w:rPr>
      <w:rFonts w:ascii="Times New Roman" w:hAnsi="Times New Roman"/>
      <w:b/>
      <w:spacing w:val="0"/>
      <w:sz w:val="24"/>
    </w:rPr>
  </w:style>
  <w:style w:type="paragraph" w:customStyle="1" w:styleId="a5">
    <w:name w:val="Сноска"/>
    <w:basedOn w:val="a"/>
    <w:link w:val="a4"/>
    <w:uiPriority w:val="99"/>
    <w:pPr>
      <w:shd w:val="clear" w:color="auto" w:fill="FFFFFF"/>
      <w:spacing w:line="226" w:lineRule="exact"/>
      <w:jc w:val="both"/>
    </w:pPr>
    <w:rPr>
      <w:rFonts w:ascii="Times New Roman" w:hAnsi="Times New Roman" w:cs="Times New Roman"/>
      <w:b/>
      <w:bCs/>
      <w:color w:val="auto"/>
      <w:sz w:val="19"/>
      <w:szCs w:val="19"/>
    </w:rPr>
  </w:style>
  <w:style w:type="paragraph" w:customStyle="1" w:styleId="20">
    <w:name w:val="Сноска (2)"/>
    <w:basedOn w:val="a"/>
    <w:link w:val="2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color w:val="auto"/>
      <w:sz w:val="29"/>
      <w:szCs w:val="29"/>
    </w:rPr>
  </w:style>
  <w:style w:type="paragraph" w:customStyle="1" w:styleId="30">
    <w:name w:val="Сноска (3)"/>
    <w:basedOn w:val="a"/>
    <w:link w:val="3"/>
    <w:uiPriority w:val="99"/>
    <w:pPr>
      <w:shd w:val="clear" w:color="auto" w:fill="FFFFFF"/>
      <w:spacing w:line="269" w:lineRule="exact"/>
    </w:pPr>
    <w:rPr>
      <w:rFonts w:ascii="Times New Roman" w:hAnsi="Times New Roman" w:cs="Times New Roman"/>
      <w:b/>
      <w:bCs/>
      <w:color w:val="auto"/>
      <w:sz w:val="23"/>
      <w:szCs w:val="23"/>
    </w:rPr>
  </w:style>
  <w:style w:type="paragraph" w:customStyle="1" w:styleId="40">
    <w:name w:val="Сноска (4)"/>
    <w:basedOn w:val="a"/>
    <w:link w:val="4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noProof/>
      <w:color w:val="auto"/>
      <w:w w:val="150"/>
      <w:sz w:val="10"/>
      <w:szCs w:val="10"/>
    </w:rPr>
  </w:style>
  <w:style w:type="paragraph" w:customStyle="1" w:styleId="10">
    <w:name w:val="Заголовок №1"/>
    <w:basedOn w:val="a"/>
    <w:link w:val="1"/>
    <w:uiPriority w:val="99"/>
    <w:pPr>
      <w:shd w:val="clear" w:color="auto" w:fill="FFFFFF"/>
      <w:spacing w:line="240" w:lineRule="atLeast"/>
      <w:outlineLvl w:val="0"/>
    </w:pPr>
    <w:rPr>
      <w:rFonts w:ascii="Times New Roman" w:hAnsi="Times New Roman" w:cs="Times New Roman"/>
      <w:b/>
      <w:bCs/>
      <w:color w:val="auto"/>
      <w:sz w:val="32"/>
      <w:szCs w:val="32"/>
    </w:rPr>
  </w:style>
  <w:style w:type="paragraph" w:styleId="a6">
    <w:name w:val="Body Text"/>
    <w:basedOn w:val="a"/>
    <w:link w:val="11"/>
    <w:uiPriority w:val="99"/>
    <w:pPr>
      <w:shd w:val="clear" w:color="auto" w:fill="FFFFFF"/>
      <w:spacing w:after="600" w:line="240" w:lineRule="atLeast"/>
    </w:pPr>
    <w:rPr>
      <w:rFonts w:ascii="Times New Roman" w:hAnsi="Times New Roman" w:cs="Times New Roman"/>
      <w:i/>
      <w:iCs/>
      <w:color w:val="auto"/>
      <w:spacing w:val="-10"/>
      <w:sz w:val="29"/>
      <w:szCs w:val="29"/>
    </w:rPr>
  </w:style>
  <w:style w:type="character" w:customStyle="1" w:styleId="ac">
    <w:name w:val="Основной текст Знак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6">
    <w:name w:val="Основной текст Знак46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5">
    <w:name w:val="Основной текст Знак45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4">
    <w:name w:val="Основной текст Знак44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30">
    <w:name w:val="Основной текст Знак43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20">
    <w:name w:val="Основной текст Знак42"/>
    <w:basedOn w:val="a0"/>
    <w:uiPriority w:val="99"/>
    <w:semiHidden/>
    <w:rPr>
      <w:rFonts w:cs="Arial Unicode MS"/>
      <w:color w:val="000000"/>
      <w:sz w:val="24"/>
      <w:szCs w:val="24"/>
    </w:rPr>
  </w:style>
  <w:style w:type="character" w:customStyle="1" w:styleId="410">
    <w:name w:val="Основной текст Знак41"/>
    <w:uiPriority w:val="99"/>
    <w:semiHidden/>
    <w:rPr>
      <w:color w:val="000000"/>
      <w:sz w:val="24"/>
    </w:rPr>
  </w:style>
  <w:style w:type="character" w:customStyle="1" w:styleId="400">
    <w:name w:val="Основной текст Знак40"/>
    <w:uiPriority w:val="99"/>
    <w:semiHidden/>
    <w:rPr>
      <w:color w:val="000000"/>
      <w:sz w:val="24"/>
    </w:rPr>
  </w:style>
  <w:style w:type="character" w:customStyle="1" w:styleId="39">
    <w:name w:val="Основной текст Знак39"/>
    <w:uiPriority w:val="99"/>
    <w:semiHidden/>
    <w:rPr>
      <w:color w:val="000000"/>
      <w:sz w:val="24"/>
    </w:rPr>
  </w:style>
  <w:style w:type="character" w:customStyle="1" w:styleId="38">
    <w:name w:val="Основной текст Знак38"/>
    <w:uiPriority w:val="99"/>
    <w:semiHidden/>
    <w:rPr>
      <w:color w:val="000000"/>
      <w:sz w:val="24"/>
    </w:rPr>
  </w:style>
  <w:style w:type="character" w:customStyle="1" w:styleId="37">
    <w:name w:val="Основной текст Знак37"/>
    <w:uiPriority w:val="99"/>
    <w:semiHidden/>
    <w:rPr>
      <w:color w:val="000000"/>
      <w:sz w:val="24"/>
    </w:rPr>
  </w:style>
  <w:style w:type="character" w:customStyle="1" w:styleId="36">
    <w:name w:val="Основной текст Знак36"/>
    <w:uiPriority w:val="99"/>
    <w:semiHidden/>
    <w:rPr>
      <w:color w:val="000000"/>
      <w:sz w:val="24"/>
    </w:rPr>
  </w:style>
  <w:style w:type="character" w:customStyle="1" w:styleId="35">
    <w:name w:val="Основной текст Знак35"/>
    <w:uiPriority w:val="99"/>
    <w:semiHidden/>
    <w:rPr>
      <w:color w:val="000000"/>
      <w:sz w:val="24"/>
    </w:rPr>
  </w:style>
  <w:style w:type="character" w:customStyle="1" w:styleId="34">
    <w:name w:val="Основной текст Знак34"/>
    <w:uiPriority w:val="99"/>
    <w:semiHidden/>
    <w:rPr>
      <w:color w:val="000000"/>
      <w:sz w:val="24"/>
    </w:rPr>
  </w:style>
  <w:style w:type="character" w:customStyle="1" w:styleId="330">
    <w:name w:val="Основной текст Знак33"/>
    <w:uiPriority w:val="99"/>
    <w:semiHidden/>
    <w:rPr>
      <w:color w:val="000000"/>
      <w:sz w:val="24"/>
    </w:rPr>
  </w:style>
  <w:style w:type="character" w:customStyle="1" w:styleId="320">
    <w:name w:val="Основной текст Знак32"/>
    <w:uiPriority w:val="99"/>
    <w:semiHidden/>
    <w:rPr>
      <w:color w:val="000000"/>
    </w:rPr>
  </w:style>
  <w:style w:type="character" w:customStyle="1" w:styleId="311">
    <w:name w:val="Основной текст Знак31"/>
    <w:uiPriority w:val="99"/>
    <w:semiHidden/>
    <w:rPr>
      <w:color w:val="000000"/>
    </w:rPr>
  </w:style>
  <w:style w:type="character" w:customStyle="1" w:styleId="300">
    <w:name w:val="Основной текст Знак30"/>
    <w:uiPriority w:val="99"/>
    <w:semiHidden/>
    <w:rPr>
      <w:color w:val="000000"/>
    </w:rPr>
  </w:style>
  <w:style w:type="character" w:customStyle="1" w:styleId="29">
    <w:name w:val="Основной текст Знак29"/>
    <w:uiPriority w:val="99"/>
    <w:semiHidden/>
    <w:rPr>
      <w:color w:val="000000"/>
    </w:rPr>
  </w:style>
  <w:style w:type="character" w:customStyle="1" w:styleId="28">
    <w:name w:val="Основной текст Знак28"/>
    <w:uiPriority w:val="99"/>
    <w:semiHidden/>
    <w:rPr>
      <w:color w:val="000000"/>
    </w:rPr>
  </w:style>
  <w:style w:type="character" w:customStyle="1" w:styleId="27">
    <w:name w:val="Основной текст Знак27"/>
    <w:uiPriority w:val="99"/>
    <w:semiHidden/>
    <w:rPr>
      <w:color w:val="000000"/>
    </w:rPr>
  </w:style>
  <w:style w:type="character" w:customStyle="1" w:styleId="26">
    <w:name w:val="Основной текст Знак26"/>
    <w:uiPriority w:val="99"/>
    <w:semiHidden/>
    <w:rPr>
      <w:color w:val="000000"/>
    </w:rPr>
  </w:style>
  <w:style w:type="character" w:customStyle="1" w:styleId="250">
    <w:name w:val="Основной текст Знак25"/>
    <w:uiPriority w:val="99"/>
    <w:semiHidden/>
    <w:rPr>
      <w:color w:val="000000"/>
    </w:rPr>
  </w:style>
  <w:style w:type="character" w:customStyle="1" w:styleId="240">
    <w:name w:val="Основной текст Знак24"/>
    <w:uiPriority w:val="99"/>
    <w:semiHidden/>
    <w:rPr>
      <w:color w:val="000000"/>
    </w:rPr>
  </w:style>
  <w:style w:type="character" w:customStyle="1" w:styleId="230">
    <w:name w:val="Основной текст Знак23"/>
    <w:uiPriority w:val="99"/>
    <w:semiHidden/>
    <w:rPr>
      <w:color w:val="000000"/>
    </w:rPr>
  </w:style>
  <w:style w:type="character" w:customStyle="1" w:styleId="222">
    <w:name w:val="Основной текст Знак22"/>
    <w:uiPriority w:val="99"/>
    <w:semiHidden/>
    <w:rPr>
      <w:color w:val="000000"/>
    </w:rPr>
  </w:style>
  <w:style w:type="character" w:customStyle="1" w:styleId="211">
    <w:name w:val="Основной текст Знак21"/>
    <w:uiPriority w:val="99"/>
    <w:semiHidden/>
    <w:rPr>
      <w:color w:val="000000"/>
    </w:rPr>
  </w:style>
  <w:style w:type="character" w:customStyle="1" w:styleId="200">
    <w:name w:val="Основной текст Знак20"/>
    <w:uiPriority w:val="99"/>
    <w:semiHidden/>
    <w:rPr>
      <w:color w:val="000000"/>
    </w:rPr>
  </w:style>
  <w:style w:type="character" w:customStyle="1" w:styleId="19">
    <w:name w:val="Основной текст Знак19"/>
    <w:uiPriority w:val="99"/>
    <w:semiHidden/>
    <w:rPr>
      <w:color w:val="000000"/>
    </w:rPr>
  </w:style>
  <w:style w:type="character" w:customStyle="1" w:styleId="18">
    <w:name w:val="Основной текст Знак18"/>
    <w:uiPriority w:val="99"/>
    <w:semiHidden/>
    <w:rPr>
      <w:color w:val="000000"/>
    </w:rPr>
  </w:style>
  <w:style w:type="character" w:customStyle="1" w:styleId="17">
    <w:name w:val="Основной текст Знак17"/>
    <w:uiPriority w:val="99"/>
    <w:semiHidden/>
    <w:rPr>
      <w:color w:val="000000"/>
    </w:rPr>
  </w:style>
  <w:style w:type="character" w:customStyle="1" w:styleId="16">
    <w:name w:val="Основной текст Знак16"/>
    <w:uiPriority w:val="99"/>
    <w:semiHidden/>
    <w:rPr>
      <w:color w:val="000000"/>
    </w:rPr>
  </w:style>
  <w:style w:type="character" w:customStyle="1" w:styleId="15">
    <w:name w:val="Основной текст Знак15"/>
    <w:uiPriority w:val="99"/>
    <w:semiHidden/>
    <w:rPr>
      <w:color w:val="000000"/>
    </w:rPr>
  </w:style>
  <w:style w:type="character" w:customStyle="1" w:styleId="140">
    <w:name w:val="Основной текст Знак14"/>
    <w:uiPriority w:val="99"/>
    <w:semiHidden/>
    <w:rPr>
      <w:color w:val="000000"/>
    </w:rPr>
  </w:style>
  <w:style w:type="character" w:customStyle="1" w:styleId="132">
    <w:name w:val="Основной текст Знак13"/>
    <w:uiPriority w:val="99"/>
    <w:semiHidden/>
    <w:rPr>
      <w:color w:val="000000"/>
    </w:rPr>
  </w:style>
  <w:style w:type="character" w:customStyle="1" w:styleId="122">
    <w:name w:val="Основной текст Знак12"/>
    <w:uiPriority w:val="99"/>
    <w:semiHidden/>
    <w:rPr>
      <w:color w:val="000000"/>
    </w:rPr>
  </w:style>
  <w:style w:type="character" w:customStyle="1" w:styleId="114">
    <w:name w:val="Основной текст Знак11"/>
    <w:uiPriority w:val="99"/>
    <w:semiHidden/>
    <w:rPr>
      <w:color w:val="000000"/>
    </w:rPr>
  </w:style>
  <w:style w:type="character" w:customStyle="1" w:styleId="103">
    <w:name w:val="Основной текст Знак10"/>
    <w:uiPriority w:val="99"/>
    <w:semiHidden/>
    <w:rPr>
      <w:color w:val="000000"/>
    </w:rPr>
  </w:style>
  <w:style w:type="character" w:customStyle="1" w:styleId="92">
    <w:name w:val="Основной текст Знак9"/>
    <w:uiPriority w:val="99"/>
    <w:semiHidden/>
    <w:rPr>
      <w:color w:val="000000"/>
    </w:rPr>
  </w:style>
  <w:style w:type="character" w:customStyle="1" w:styleId="82">
    <w:name w:val="Основной текст Знак8"/>
    <w:uiPriority w:val="99"/>
    <w:semiHidden/>
    <w:rPr>
      <w:color w:val="000000"/>
    </w:rPr>
  </w:style>
  <w:style w:type="character" w:customStyle="1" w:styleId="72">
    <w:name w:val="Основной текст Знак7"/>
    <w:uiPriority w:val="99"/>
    <w:semiHidden/>
    <w:rPr>
      <w:color w:val="000000"/>
    </w:rPr>
  </w:style>
  <w:style w:type="character" w:customStyle="1" w:styleId="62">
    <w:name w:val="Основной текст Знак6"/>
    <w:uiPriority w:val="99"/>
    <w:semiHidden/>
    <w:rPr>
      <w:color w:val="000000"/>
    </w:rPr>
  </w:style>
  <w:style w:type="character" w:customStyle="1" w:styleId="52">
    <w:name w:val="Основной текст Знак5"/>
    <w:uiPriority w:val="99"/>
    <w:semiHidden/>
    <w:rPr>
      <w:color w:val="000000"/>
    </w:rPr>
  </w:style>
  <w:style w:type="character" w:customStyle="1" w:styleId="47">
    <w:name w:val="Основной текст Знак4"/>
    <w:uiPriority w:val="99"/>
    <w:semiHidden/>
    <w:rPr>
      <w:color w:val="000000"/>
    </w:rPr>
  </w:style>
  <w:style w:type="character" w:customStyle="1" w:styleId="3a">
    <w:name w:val="Основной текст Знак3"/>
    <w:uiPriority w:val="99"/>
    <w:semiHidden/>
    <w:rPr>
      <w:color w:val="000000"/>
    </w:rPr>
  </w:style>
  <w:style w:type="character" w:customStyle="1" w:styleId="2a">
    <w:name w:val="Основной текст Знак2"/>
    <w:uiPriority w:val="99"/>
    <w:semiHidden/>
    <w:rPr>
      <w:color w:val="000000"/>
    </w:rPr>
  </w:style>
  <w:style w:type="paragraph" w:customStyle="1" w:styleId="310">
    <w:name w:val="Основной текст (3)1"/>
    <w:basedOn w:val="a"/>
    <w:link w:val="31"/>
    <w:uiPriority w:val="99"/>
    <w:pPr>
      <w:shd w:val="clear" w:color="auto" w:fill="FFFFFF"/>
      <w:spacing w:before="600" w:line="240" w:lineRule="atLeast"/>
    </w:pPr>
    <w:rPr>
      <w:rFonts w:ascii="Times New Roman" w:hAnsi="Times New Roman" w:cs="Times New Roman"/>
      <w:b/>
      <w:bCs/>
      <w:color w:val="auto"/>
      <w:sz w:val="19"/>
      <w:szCs w:val="19"/>
    </w:rPr>
  </w:style>
  <w:style w:type="paragraph" w:customStyle="1" w:styleId="210">
    <w:name w:val="Основной текст (2)1"/>
    <w:basedOn w:val="a"/>
    <w:link w:val="21"/>
    <w:uiPriority w:val="99"/>
    <w:pPr>
      <w:shd w:val="clear" w:color="auto" w:fill="FFFFFF"/>
      <w:spacing w:line="322" w:lineRule="exact"/>
      <w:jc w:val="center"/>
    </w:pPr>
    <w:rPr>
      <w:rFonts w:ascii="Times New Roman" w:hAnsi="Times New Roman" w:cs="Times New Roman"/>
      <w:color w:val="auto"/>
      <w:sz w:val="29"/>
      <w:szCs w:val="29"/>
    </w:rPr>
  </w:style>
  <w:style w:type="paragraph" w:customStyle="1" w:styleId="42">
    <w:name w:val="Основной текст (4)"/>
    <w:basedOn w:val="a"/>
    <w:link w:val="41"/>
    <w:uiPriority w:val="99"/>
    <w:pPr>
      <w:shd w:val="clear" w:color="auto" w:fill="FFFFFF"/>
      <w:spacing w:after="300" w:line="240" w:lineRule="atLeast"/>
    </w:pPr>
    <w:rPr>
      <w:rFonts w:ascii="Times New Roman" w:hAnsi="Times New Roman" w:cs="Times New Roman"/>
      <w:b/>
      <w:bCs/>
      <w:color w:val="auto"/>
      <w:sz w:val="28"/>
      <w:szCs w:val="28"/>
    </w:rPr>
  </w:style>
  <w:style w:type="paragraph" w:customStyle="1" w:styleId="a8">
    <w:name w:val="Колонтитул"/>
    <w:basedOn w:val="a"/>
    <w:link w:val="a7"/>
    <w:uiPriority w:val="99"/>
    <w:pPr>
      <w:shd w:val="clear" w:color="auto" w:fill="FFFFFF"/>
    </w:pPr>
    <w:rPr>
      <w:rFonts w:ascii="Times New Roman" w:hAnsi="Times New Roman" w:cs="Times New Roman"/>
      <w:color w:val="auto"/>
      <w:sz w:val="20"/>
      <w:szCs w:val="20"/>
    </w:rPr>
  </w:style>
  <w:style w:type="paragraph" w:customStyle="1" w:styleId="24">
    <w:name w:val="Заголовок №2"/>
    <w:basedOn w:val="a"/>
    <w:link w:val="23"/>
    <w:uiPriority w:val="99"/>
    <w:pPr>
      <w:shd w:val="clear" w:color="auto" w:fill="FFFFFF"/>
      <w:spacing w:line="370" w:lineRule="exact"/>
      <w:jc w:val="both"/>
      <w:outlineLvl w:val="1"/>
    </w:pPr>
    <w:rPr>
      <w:rFonts w:ascii="Times New Roman" w:hAnsi="Times New Roman" w:cs="Times New Roman"/>
      <w:color w:val="auto"/>
      <w:sz w:val="29"/>
      <w:szCs w:val="29"/>
    </w:rPr>
  </w:style>
  <w:style w:type="paragraph" w:customStyle="1" w:styleId="221">
    <w:name w:val="Заголовок №2 (2)"/>
    <w:basedOn w:val="a"/>
    <w:link w:val="220"/>
    <w:uiPriority w:val="99"/>
    <w:pPr>
      <w:shd w:val="clear" w:color="auto" w:fill="FFFFFF"/>
      <w:spacing w:after="540" w:line="576" w:lineRule="exact"/>
      <w:jc w:val="right"/>
      <w:outlineLvl w:val="1"/>
    </w:pPr>
    <w:rPr>
      <w:rFonts w:ascii="Times New Roman" w:hAnsi="Times New Roman" w:cs="Times New Roman"/>
      <w:b/>
      <w:bCs/>
      <w:color w:val="auto"/>
      <w:sz w:val="28"/>
      <w:szCs w:val="28"/>
    </w:rPr>
  </w:style>
  <w:style w:type="paragraph" w:customStyle="1" w:styleId="61">
    <w:name w:val="Основной текст (6)"/>
    <w:basedOn w:val="a"/>
    <w:link w:val="60"/>
    <w:uiPriority w:val="99"/>
    <w:pPr>
      <w:shd w:val="clear" w:color="auto" w:fill="FFFFFF"/>
      <w:spacing w:line="240" w:lineRule="atLeast"/>
    </w:pPr>
    <w:rPr>
      <w:rFonts w:ascii="Batang" w:eastAsia="Batang" w:cs="Batang"/>
      <w:b/>
      <w:bCs/>
      <w:noProof/>
      <w:color w:val="auto"/>
    </w:rPr>
  </w:style>
  <w:style w:type="paragraph" w:customStyle="1" w:styleId="51">
    <w:name w:val="Основной текст (5)"/>
    <w:basedOn w:val="a"/>
    <w:link w:val="50"/>
    <w:uiPriority w:val="99"/>
    <w:pPr>
      <w:shd w:val="clear" w:color="auto" w:fill="FFFFFF"/>
      <w:spacing w:line="240" w:lineRule="atLeast"/>
      <w:ind w:hanging="400"/>
    </w:pPr>
    <w:rPr>
      <w:rFonts w:ascii="Times New Roman" w:hAnsi="Times New Roman" w:cs="Times New Roman"/>
      <w:b/>
      <w:bCs/>
      <w:color w:val="auto"/>
      <w:sz w:val="23"/>
      <w:szCs w:val="23"/>
    </w:rPr>
  </w:style>
  <w:style w:type="paragraph" w:customStyle="1" w:styleId="71">
    <w:name w:val="Основной текст (7)"/>
    <w:basedOn w:val="a"/>
    <w:link w:val="70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noProof/>
      <w:color w:val="auto"/>
      <w:sz w:val="20"/>
      <w:szCs w:val="20"/>
    </w:rPr>
  </w:style>
  <w:style w:type="paragraph" w:customStyle="1" w:styleId="81">
    <w:name w:val="Основной текст (8)"/>
    <w:basedOn w:val="a"/>
    <w:link w:val="80"/>
    <w:uiPriority w:val="99"/>
    <w:pPr>
      <w:shd w:val="clear" w:color="auto" w:fill="FFFFFF"/>
      <w:spacing w:line="240" w:lineRule="atLeast"/>
    </w:pPr>
    <w:rPr>
      <w:rFonts w:ascii="Batang" w:eastAsia="Batang" w:cs="Batang"/>
      <w:b/>
      <w:bCs/>
      <w:noProof/>
      <w:color w:val="auto"/>
      <w:sz w:val="23"/>
      <w:szCs w:val="23"/>
    </w:rPr>
  </w:style>
  <w:style w:type="paragraph" w:customStyle="1" w:styleId="91">
    <w:name w:val="Основной текст (9)"/>
    <w:basedOn w:val="a"/>
    <w:link w:val="90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b/>
      <w:bCs/>
      <w:i/>
      <w:iCs/>
      <w:color w:val="auto"/>
      <w:sz w:val="23"/>
      <w:szCs w:val="23"/>
    </w:rPr>
  </w:style>
  <w:style w:type="paragraph" w:customStyle="1" w:styleId="102">
    <w:name w:val="Основной текст (10)"/>
    <w:basedOn w:val="a"/>
    <w:link w:val="101"/>
    <w:uiPriority w:val="99"/>
    <w:pPr>
      <w:shd w:val="clear" w:color="auto" w:fill="FFFFFF"/>
      <w:spacing w:line="240" w:lineRule="atLeast"/>
    </w:pPr>
    <w:rPr>
      <w:rFonts w:ascii="Times New Roman" w:hAnsi="Times New Roman" w:cs="Times New Roman"/>
      <w:color w:val="auto"/>
      <w:sz w:val="13"/>
      <w:szCs w:val="13"/>
    </w:rPr>
  </w:style>
  <w:style w:type="paragraph" w:customStyle="1" w:styleId="112">
    <w:name w:val="Основной текст (11)"/>
    <w:basedOn w:val="a"/>
    <w:link w:val="111"/>
    <w:uiPriority w:val="99"/>
    <w:pPr>
      <w:shd w:val="clear" w:color="auto" w:fill="FFFFFF"/>
      <w:spacing w:line="240" w:lineRule="atLeast"/>
    </w:pPr>
    <w:rPr>
      <w:b/>
      <w:bCs/>
      <w:noProof/>
      <w:color w:val="auto"/>
      <w:sz w:val="22"/>
      <w:szCs w:val="22"/>
    </w:rPr>
  </w:style>
  <w:style w:type="paragraph" w:customStyle="1" w:styleId="14">
    <w:name w:val="Подпись к таблице1"/>
    <w:basedOn w:val="a"/>
    <w:link w:val="aa"/>
    <w:uiPriority w:val="99"/>
    <w:pPr>
      <w:shd w:val="clear" w:color="auto" w:fill="FFFFFF"/>
      <w:spacing w:line="326" w:lineRule="exact"/>
      <w:ind w:hanging="360"/>
    </w:pPr>
    <w:rPr>
      <w:rFonts w:ascii="Times New Roman" w:hAnsi="Times New Roman" w:cs="Times New Roman"/>
      <w:b/>
      <w:bCs/>
      <w:color w:val="auto"/>
    </w:rPr>
  </w:style>
  <w:style w:type="paragraph" w:customStyle="1" w:styleId="131">
    <w:name w:val="Основной текст (13)"/>
    <w:basedOn w:val="a"/>
    <w:link w:val="130"/>
    <w:uiPriority w:val="99"/>
    <w:pPr>
      <w:shd w:val="clear" w:color="auto" w:fill="FFFFFF"/>
      <w:spacing w:line="288" w:lineRule="exact"/>
      <w:jc w:val="both"/>
    </w:pPr>
    <w:rPr>
      <w:rFonts w:ascii="Times New Roman" w:hAnsi="Times New Roman" w:cs="Times New Roman"/>
      <w:b/>
      <w:bCs/>
      <w:color w:val="auto"/>
    </w:rPr>
  </w:style>
  <w:style w:type="paragraph" w:customStyle="1" w:styleId="121">
    <w:name w:val="Основной текст (12)"/>
    <w:basedOn w:val="a"/>
    <w:link w:val="120"/>
    <w:uiPriority w:val="99"/>
    <w:pPr>
      <w:shd w:val="clear" w:color="auto" w:fill="FFFFFF"/>
      <w:spacing w:line="240" w:lineRule="atLeast"/>
      <w:jc w:val="both"/>
    </w:pPr>
    <w:rPr>
      <w:rFonts w:ascii="Times New Roman" w:hAnsi="Times New Roman" w:cs="Times New Roman"/>
      <w:color w:val="auto"/>
      <w:sz w:val="25"/>
      <w:szCs w:val="25"/>
    </w:rPr>
  </w:style>
  <w:style w:type="paragraph" w:styleId="ad">
    <w:name w:val="footer"/>
    <w:basedOn w:val="a"/>
    <w:link w:val="ae"/>
    <w:uiPriority w:val="99"/>
    <w:unhideWhenUsed/>
    <w:rsid w:val="009A0257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basedOn w:val="a0"/>
    <w:link w:val="ad"/>
    <w:uiPriority w:val="99"/>
    <w:locked/>
    <w:rsid w:val="009A0257"/>
    <w:rPr>
      <w:rFonts w:cs="Times New Roman"/>
      <w:color w:val="000000"/>
    </w:rPr>
  </w:style>
  <w:style w:type="paragraph" w:styleId="af">
    <w:name w:val="footnote text"/>
    <w:basedOn w:val="a"/>
    <w:link w:val="af0"/>
    <w:uiPriority w:val="99"/>
    <w:semiHidden/>
    <w:unhideWhenUsed/>
    <w:rsid w:val="005A76E8"/>
    <w:rPr>
      <w:sz w:val="20"/>
      <w:szCs w:val="20"/>
    </w:rPr>
  </w:style>
  <w:style w:type="character" w:customStyle="1" w:styleId="af0">
    <w:name w:val="Текст сноски Знак"/>
    <w:basedOn w:val="a0"/>
    <w:link w:val="af"/>
    <w:uiPriority w:val="99"/>
    <w:semiHidden/>
    <w:locked/>
    <w:rsid w:val="005A76E8"/>
    <w:rPr>
      <w:rFonts w:cs="Times New Roman"/>
      <w:color w:val="000000"/>
      <w:sz w:val="20"/>
    </w:rPr>
  </w:style>
  <w:style w:type="character" w:styleId="af1">
    <w:name w:val="footnote reference"/>
    <w:basedOn w:val="a0"/>
    <w:uiPriority w:val="99"/>
    <w:semiHidden/>
    <w:unhideWhenUsed/>
    <w:rsid w:val="005A76E8"/>
    <w:rPr>
      <w:rFonts w:cs="Times New Roman"/>
      <w:vertAlign w:val="superscript"/>
    </w:rPr>
  </w:style>
  <w:style w:type="table" w:styleId="af2">
    <w:name w:val="Table Grid"/>
    <w:basedOn w:val="a1"/>
    <w:uiPriority w:val="59"/>
    <w:rsid w:val="00B340F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3">
    <w:name w:val="header"/>
    <w:basedOn w:val="a"/>
    <w:link w:val="af4"/>
    <w:uiPriority w:val="99"/>
    <w:unhideWhenUsed/>
    <w:rsid w:val="00A447A7"/>
    <w:pPr>
      <w:tabs>
        <w:tab w:val="center" w:pos="4680"/>
        <w:tab w:val="right" w:pos="9360"/>
      </w:tabs>
    </w:pPr>
    <w:rPr>
      <w:rFonts w:ascii="Calibri" w:hAnsi="Calibri" w:cs="Times New Roman"/>
      <w:color w:val="auto"/>
      <w:sz w:val="22"/>
      <w:szCs w:val="22"/>
    </w:rPr>
  </w:style>
  <w:style w:type="character" w:customStyle="1" w:styleId="af4">
    <w:name w:val="Верхний колонтитул Знак"/>
    <w:basedOn w:val="a0"/>
    <w:link w:val="af3"/>
    <w:uiPriority w:val="99"/>
    <w:locked/>
    <w:rsid w:val="00A447A7"/>
    <w:rPr>
      <w:rFonts w:ascii="Calibri" w:hAnsi="Calibri" w:cs="Times New Roman"/>
      <w:sz w:val="22"/>
    </w:rPr>
  </w:style>
  <w:style w:type="paragraph" w:styleId="af5">
    <w:name w:val="Balloon Text"/>
    <w:basedOn w:val="a"/>
    <w:link w:val="af6"/>
    <w:uiPriority w:val="99"/>
    <w:semiHidden/>
    <w:unhideWhenUsed/>
    <w:rsid w:val="002A1888"/>
    <w:rPr>
      <w:rFonts w:ascii="Tahoma" w:hAnsi="Tahoma" w:cs="Tahoma"/>
      <w:sz w:val="16"/>
      <w:szCs w:val="16"/>
    </w:rPr>
  </w:style>
  <w:style w:type="character" w:customStyle="1" w:styleId="af6">
    <w:name w:val="Текст выноски Знак"/>
    <w:basedOn w:val="a0"/>
    <w:link w:val="af5"/>
    <w:uiPriority w:val="99"/>
    <w:semiHidden/>
    <w:locked/>
    <w:rsid w:val="002A1888"/>
    <w:rPr>
      <w:rFonts w:ascii="Tahoma" w:hAnsi="Tahoma" w:cs="Times New Roman"/>
      <w:color w:val="000000"/>
      <w:sz w:val="16"/>
    </w:rPr>
  </w:style>
  <w:style w:type="paragraph" w:styleId="af7">
    <w:name w:val="List Paragraph"/>
    <w:basedOn w:val="a"/>
    <w:uiPriority w:val="34"/>
    <w:qFormat/>
    <w:rsid w:val="00A75815"/>
    <w:pPr>
      <w:ind w:left="708"/>
    </w:pPr>
  </w:style>
  <w:style w:type="paragraph" w:customStyle="1" w:styleId="ConsPlusNormal">
    <w:name w:val="ConsPlusNormal"/>
    <w:rsid w:val="002325BD"/>
    <w:pPr>
      <w:widowControl w:val="0"/>
      <w:autoSpaceDE w:val="0"/>
      <w:autoSpaceDN w:val="0"/>
    </w:pPr>
    <w:rPr>
      <w:rFonts w:ascii="Calibri" w:hAnsi="Calibri" w:cs="Calibri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://gosuslugi.astrobl.ru/" TargetMode="External"/><Relationship Id="rId18" Type="http://schemas.openxmlformats.org/officeDocument/2006/relationships/header" Target="header6.xml"/><Relationship Id="rId26" Type="http://schemas.openxmlformats.org/officeDocument/2006/relationships/image" Target="media/image1.jpeg"/><Relationship Id="rId3" Type="http://schemas.openxmlformats.org/officeDocument/2006/relationships/styles" Target="styles.xml"/><Relationship Id="rId21" Type="http://schemas.openxmlformats.org/officeDocument/2006/relationships/header" Target="header7.xml"/><Relationship Id="rId7" Type="http://schemas.openxmlformats.org/officeDocument/2006/relationships/footnotes" Target="footnotes.xml"/><Relationship Id="rId12" Type="http://schemas.openxmlformats.org/officeDocument/2006/relationships/hyperlink" Target="http://www.gosuslugi.ru" TargetMode="External"/><Relationship Id="rId17" Type="http://schemas.openxmlformats.org/officeDocument/2006/relationships/header" Target="header5.xml"/><Relationship Id="rId25" Type="http://schemas.openxmlformats.org/officeDocument/2006/relationships/header" Target="header9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hyperlink" Target="http://smev.gosuslugi.ru/portal/services.jsp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3.xml"/><Relationship Id="rId24" Type="http://schemas.openxmlformats.org/officeDocument/2006/relationships/hyperlink" Target="http://www.gosuslugi.ru" TargetMode="External"/><Relationship Id="rId5" Type="http://schemas.openxmlformats.org/officeDocument/2006/relationships/settings" Target="settings.xml"/><Relationship Id="rId15" Type="http://schemas.openxmlformats.org/officeDocument/2006/relationships/hyperlink" Target="http://gosuslugi.astrobl.ru/" TargetMode="External"/><Relationship Id="rId23" Type="http://schemas.openxmlformats.org/officeDocument/2006/relationships/hyperlink" Target="http://www.gosuslugi.ru" TargetMode="External"/><Relationship Id="rId28" Type="http://schemas.openxmlformats.org/officeDocument/2006/relationships/theme" Target="theme/theme1.xml"/><Relationship Id="rId10" Type="http://schemas.openxmlformats.org/officeDocument/2006/relationships/header" Target="header2.xml"/><Relationship Id="rId19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hyperlink" Target="http://www.gosuslugi.ru" TargetMode="External"/><Relationship Id="rId22" Type="http://schemas.openxmlformats.org/officeDocument/2006/relationships/header" Target="header8.xml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B8D7B7-5181-477C-91BD-FBD0EA6D0A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28</Pages>
  <Words>3213</Words>
  <Characters>44348</Characters>
  <Application>Microsoft Office Word</Application>
  <DocSecurity>0</DocSecurity>
  <Lines>369</Lines>
  <Paragraphs>94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47467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Рыбакина Валентина Викторовна</dc:creator>
  <cp:lastModifiedBy>Агафонова Инга Вячеславовна</cp:lastModifiedBy>
  <cp:revision>2</cp:revision>
  <cp:lastPrinted>2018-04-13T03:36:00Z</cp:lastPrinted>
  <dcterms:created xsi:type="dcterms:W3CDTF">2018-04-19T11:31:00Z</dcterms:created>
  <dcterms:modified xsi:type="dcterms:W3CDTF">2018-04-19T11:31:00Z</dcterms:modified>
</cp:coreProperties>
</file>